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EA217" w14:textId="77777777" w:rsidR="001376FC" w:rsidRPr="007D6C5A" w:rsidRDefault="001376FC" w:rsidP="001D72D2">
      <w:pPr>
        <w:spacing w:after="240"/>
        <w:rPr>
          <w:rFonts w:eastAsia="Calibri"/>
          <w:lang w:val="en-GB" w:eastAsia="en-US"/>
        </w:rPr>
        <w:sectPr w:rsidR="001376FC" w:rsidRPr="007D6C5A" w:rsidSect="00473187">
          <w:headerReference w:type="even" r:id="rId11"/>
          <w:headerReference w:type="default" r:id="rId12"/>
          <w:footerReference w:type="even" r:id="rId13"/>
          <w:footerReference w:type="default" r:id="rId14"/>
          <w:headerReference w:type="first" r:id="rId15"/>
          <w:footerReference w:type="first" r:id="rId16"/>
          <w:type w:val="oddPage"/>
          <w:pgSz w:w="11906" w:h="16838" w:code="9"/>
          <w:pgMar w:top="1417" w:right="1417" w:bottom="1417" w:left="1417" w:header="198" w:footer="658" w:gutter="0"/>
          <w:cols w:space="708"/>
          <w:titlePg/>
          <w:docGrid w:linePitch="360"/>
        </w:sectPr>
      </w:pPr>
      <w:bookmarkStart w:id="13" w:name="_Toc209500289"/>
      <w:bookmarkStart w:id="14" w:name="_Toc209500355"/>
    </w:p>
    <w:p w14:paraId="21DD31E3" w14:textId="77777777" w:rsidR="00D14730" w:rsidRPr="007D6C5A" w:rsidRDefault="00C6584F" w:rsidP="001D72D2">
      <w:pPr>
        <w:spacing w:after="240"/>
        <w:rPr>
          <w:rFonts w:eastAsia="Calibri"/>
          <w:b/>
          <w:lang w:val="en-GB" w:eastAsia="en-US"/>
        </w:rPr>
      </w:pPr>
      <w:bookmarkStart w:id="15" w:name="_Toc209500359"/>
      <w:bookmarkEnd w:id="13"/>
      <w:bookmarkEnd w:id="14"/>
      <w:r w:rsidRPr="007D6C5A">
        <w:rPr>
          <w:rFonts w:eastAsia="Calibri"/>
          <w:b/>
          <w:lang w:val="en-GB" w:eastAsia="en-US"/>
        </w:rPr>
        <w:lastRenderedPageBreak/>
        <w:t>I</w:t>
      </w:r>
      <w:r w:rsidR="00C6053D" w:rsidRPr="007D6C5A">
        <w:rPr>
          <w:rFonts w:eastAsia="Calibri"/>
          <w:b/>
          <w:lang w:val="en-GB" w:eastAsia="en-US"/>
        </w:rPr>
        <w:t>ntroduction – About this form</w:t>
      </w:r>
      <w:bookmarkStart w:id="16" w:name="bmStartRapport"/>
      <w:bookmarkEnd w:id="16"/>
    </w:p>
    <w:p w14:paraId="3DCF89BD" w14:textId="77777777" w:rsidR="00D14730" w:rsidRPr="007D6C5A" w:rsidRDefault="00C6053D" w:rsidP="001D72D2">
      <w:pPr>
        <w:spacing w:after="240"/>
        <w:rPr>
          <w:rFonts w:eastAsia="Calibri"/>
          <w:lang w:val="en-GB" w:eastAsia="en-US"/>
        </w:rPr>
      </w:pPr>
      <w:r w:rsidRPr="007D6C5A">
        <w:rPr>
          <w:rFonts w:eastAsia="Calibri"/>
          <w:lang w:val="en-GB" w:eastAsia="en-US"/>
        </w:rPr>
        <w:t xml:space="preserve">Use this form to submit a project to the Netherlands Enterprise Agency (RVO.nl) for co-financing by DRIVE. </w:t>
      </w:r>
    </w:p>
    <w:p w14:paraId="5DE3DAF2" w14:textId="77777777" w:rsidR="00D14730" w:rsidRPr="007D6C5A" w:rsidRDefault="00C6053D" w:rsidP="001D72D2">
      <w:pPr>
        <w:spacing w:after="240"/>
        <w:rPr>
          <w:rFonts w:eastAsia="Calibri"/>
          <w:lang w:val="en-GB" w:eastAsia="en-US"/>
        </w:rPr>
      </w:pPr>
      <w:r w:rsidRPr="007D6C5A">
        <w:rPr>
          <w:rFonts w:eastAsia="Calibri"/>
          <w:lang w:val="en-GB" w:eastAsia="en-US"/>
        </w:rPr>
        <w:t xml:space="preserve">If your project is still in an early stage, please fill out a Quick Scan form first (see www.rvo.nl/drive). </w:t>
      </w:r>
      <w:r w:rsidR="00D14730" w:rsidRPr="007D6C5A">
        <w:rPr>
          <w:rFonts w:eastAsia="Calibri"/>
          <w:lang w:val="en-GB" w:eastAsia="en-US"/>
        </w:rPr>
        <w:br/>
      </w:r>
      <w:r w:rsidRPr="007D6C5A">
        <w:rPr>
          <w:rFonts w:eastAsia="Calibri"/>
          <w:lang w:val="en-GB" w:eastAsia="en-US"/>
        </w:rPr>
        <w:t xml:space="preserve">The Intake procedure has the goal to assess a potential DRIVE project and the applicant. An Intake procedure is mandatory before you can submit an Application. </w:t>
      </w:r>
    </w:p>
    <w:p w14:paraId="0953541A" w14:textId="77777777" w:rsidR="00D14730" w:rsidRPr="007D6C5A" w:rsidRDefault="00C6053D" w:rsidP="001D72D2">
      <w:pPr>
        <w:spacing w:after="240"/>
        <w:rPr>
          <w:rFonts w:eastAsia="Calibri"/>
          <w:lang w:val="en-GB" w:eastAsia="en-US"/>
        </w:rPr>
      </w:pPr>
      <w:r w:rsidRPr="007D6C5A">
        <w:rPr>
          <w:rFonts w:eastAsia="Calibri"/>
          <w:lang w:val="en-GB" w:eastAsia="en-US"/>
        </w:rPr>
        <w:t>Although this is not the formal Application form, please be aware that the information submitted with this Intake form will be used to fully assess the project and your</w:t>
      </w:r>
      <w:r w:rsidR="002168CB">
        <w:rPr>
          <w:rFonts w:eastAsia="Calibri"/>
          <w:lang w:val="en-GB" w:eastAsia="en-US"/>
        </w:rPr>
        <w:t xml:space="preserve"> government</w:t>
      </w:r>
      <w:r w:rsidRPr="007D6C5A">
        <w:rPr>
          <w:rFonts w:eastAsia="Calibri"/>
          <w:lang w:val="en-GB" w:eastAsia="en-US"/>
        </w:rPr>
        <w:t xml:space="preserve">, as applicant, on all DRIVE criteria. </w:t>
      </w:r>
      <w:r w:rsidR="002168CB">
        <w:rPr>
          <w:rFonts w:eastAsia="Calibri"/>
          <w:lang w:val="en-GB" w:eastAsia="en-US"/>
        </w:rPr>
        <w:t xml:space="preserve">The formal Application form will be submitted by the company that will implement the project as part of the procurement process. </w:t>
      </w:r>
      <w:r w:rsidRPr="007D6C5A">
        <w:rPr>
          <w:rFonts w:eastAsia="Calibri"/>
          <w:lang w:val="en-GB" w:eastAsia="en-US"/>
        </w:rPr>
        <w:t xml:space="preserve">It is therefore necessary that the information submitted with this form is as actual, accurate and complete as possible. The information that will be submitted with the Application form should not deviate substantially from the information submitted with this Intake form, unless clear and valid justification for such changes are provided. </w:t>
      </w:r>
    </w:p>
    <w:p w14:paraId="5CCE2948" w14:textId="77777777" w:rsidR="007729B2" w:rsidRPr="007D6C5A" w:rsidRDefault="00C6053D" w:rsidP="001D72D2">
      <w:pPr>
        <w:spacing w:after="240"/>
        <w:rPr>
          <w:lang w:val="en-GB"/>
        </w:rPr>
      </w:pPr>
      <w:r w:rsidRPr="007D6C5A">
        <w:rPr>
          <w:rFonts w:eastAsia="Calibri"/>
          <w:lang w:val="en-GB" w:eastAsia="en-US"/>
        </w:rPr>
        <w:t xml:space="preserve">RVO.nl will use the information submitted firstly to assess whether the project meets the threshold criteria of the DRIVE programme. If and when this is the case, RVO.nl will assess whether the information provided is sufficiently to start the Intake procedure. The appraisal will start when all information is complete or final. RVO.nl will use the information submitted in the intake phase to assess the project on the substantive criteria of DRIVE. More information on these threshold and substantive criteria, as well as the information requirements can be found in the DRIVE Manual (see: </w:t>
      </w:r>
      <w:r w:rsidR="00DB1F79">
        <w:fldChar w:fldCharType="begin"/>
      </w:r>
      <w:r w:rsidR="00DB1F79" w:rsidRPr="00DB1F79">
        <w:rPr>
          <w:lang w:val="en-US"/>
        </w:rPr>
        <w:instrText xml:space="preserve"> HYPERLINK "http://english.rvo.nl/subsidies-programmes/how-apply-drive" </w:instrText>
      </w:r>
      <w:r w:rsidR="00DB1F79">
        <w:fldChar w:fldCharType="separate"/>
      </w:r>
      <w:r w:rsidR="007729B2" w:rsidRPr="007D6C5A">
        <w:rPr>
          <w:rStyle w:val="Hyperlink"/>
          <w:lang w:val="en-GB"/>
        </w:rPr>
        <w:t>http://english.rvo.nl/subsidies-programmes/how-apply-drive</w:t>
      </w:r>
      <w:r w:rsidR="00DB1F79">
        <w:rPr>
          <w:rStyle w:val="Hyperlink"/>
          <w:lang w:val="en-GB"/>
        </w:rPr>
        <w:fldChar w:fldCharType="end"/>
      </w:r>
      <w:r w:rsidR="007729B2" w:rsidRPr="007D6C5A">
        <w:rPr>
          <w:lang w:val="en-GB"/>
        </w:rPr>
        <w:t>)</w:t>
      </w:r>
    </w:p>
    <w:p w14:paraId="6C12A611" w14:textId="77777777" w:rsidR="00D14730" w:rsidRPr="007D6C5A" w:rsidRDefault="00C6053D" w:rsidP="001D72D2">
      <w:pPr>
        <w:spacing w:after="240"/>
        <w:rPr>
          <w:rFonts w:eastAsia="Calibri"/>
          <w:lang w:val="en-GB" w:eastAsia="en-US"/>
        </w:rPr>
      </w:pPr>
      <w:r w:rsidRPr="007D6C5A">
        <w:rPr>
          <w:rFonts w:eastAsia="Calibri"/>
          <w:lang w:val="en-GB" w:eastAsia="en-US"/>
        </w:rPr>
        <w:t xml:space="preserve">Not all information has to be complete and final when submitting this form. But the information you provide must be complete as possible and give enough certainty that the information will be complete and final by the date the appraisal should start, in principle not later than four months before the expected publication date of the tender. </w:t>
      </w:r>
    </w:p>
    <w:p w14:paraId="2279BE22" w14:textId="77777777" w:rsidR="00D14730" w:rsidRPr="007D6C5A" w:rsidRDefault="00C6053D" w:rsidP="001D72D2">
      <w:pPr>
        <w:spacing w:after="240"/>
        <w:rPr>
          <w:rFonts w:eastAsia="Calibri"/>
          <w:lang w:val="en-GB" w:eastAsia="en-US"/>
        </w:rPr>
      </w:pPr>
      <w:r w:rsidRPr="007D6C5A">
        <w:rPr>
          <w:rFonts w:eastAsia="Calibri"/>
          <w:lang w:val="en-GB" w:eastAsia="en-US"/>
        </w:rPr>
        <w:t>RVO.nl will decide whether the provided information is sufficiently to actually start the Intake phase. If not, RVO.nl will inform you which additional information is needed.</w:t>
      </w:r>
    </w:p>
    <w:p w14:paraId="337FDDD1" w14:textId="77777777" w:rsidR="00D14730" w:rsidRPr="007D6C5A" w:rsidRDefault="00C6053D" w:rsidP="001D72D2">
      <w:pPr>
        <w:spacing w:after="240"/>
        <w:rPr>
          <w:rFonts w:eastAsia="Calibri"/>
          <w:lang w:val="en-GB" w:eastAsia="en-US"/>
        </w:rPr>
      </w:pPr>
      <w:r w:rsidRPr="007D6C5A">
        <w:rPr>
          <w:rFonts w:eastAsia="Calibri"/>
          <w:lang w:val="en-GB" w:eastAsia="en-US"/>
        </w:rPr>
        <w:t xml:space="preserve">Be concise but clear. The more concrete you fill in this Intake form, the better RVO.nl can assess whether your project is fit for DRIVE. </w:t>
      </w:r>
    </w:p>
    <w:p w14:paraId="4B6D6EFF" w14:textId="77777777" w:rsidR="00D14730" w:rsidRPr="007D6C5A" w:rsidRDefault="00C6053D" w:rsidP="001D72D2">
      <w:pPr>
        <w:spacing w:after="240"/>
        <w:rPr>
          <w:rFonts w:eastAsia="Calibri"/>
          <w:lang w:val="en-GB" w:eastAsia="en-US"/>
        </w:rPr>
      </w:pPr>
      <w:r w:rsidRPr="007D6C5A">
        <w:rPr>
          <w:rFonts w:eastAsia="Calibri"/>
          <w:lang w:val="en-GB" w:eastAsia="en-US"/>
        </w:rPr>
        <w:t xml:space="preserve">Send this form and the required documents by e-mail to RVO.nl (see email address below). </w:t>
      </w:r>
    </w:p>
    <w:p w14:paraId="4047FED5" w14:textId="77777777" w:rsidR="00D14730" w:rsidRPr="007D6C5A" w:rsidRDefault="00C6053D" w:rsidP="001D72D2">
      <w:pPr>
        <w:spacing w:after="240"/>
        <w:rPr>
          <w:rFonts w:eastAsia="Calibri"/>
          <w:lang w:val="en-GB" w:eastAsia="en-US"/>
        </w:rPr>
      </w:pPr>
      <w:r w:rsidRPr="007D6C5A">
        <w:rPr>
          <w:rFonts w:eastAsia="Calibri"/>
          <w:lang w:val="en-GB" w:eastAsia="en-US"/>
        </w:rPr>
        <w:t xml:space="preserve">One of the advisors will contact you as soon as possible. </w:t>
      </w:r>
    </w:p>
    <w:p w14:paraId="2508152F" w14:textId="77777777" w:rsidR="00D14730" w:rsidRPr="007D6C5A" w:rsidRDefault="00C6053D" w:rsidP="001D72D2">
      <w:pPr>
        <w:spacing w:after="240"/>
        <w:rPr>
          <w:rFonts w:eastAsia="Calibri"/>
          <w:lang w:val="en-GB" w:eastAsia="en-US"/>
        </w:rPr>
      </w:pPr>
      <w:r w:rsidRPr="007D6C5A">
        <w:rPr>
          <w:rFonts w:eastAsia="Calibri"/>
          <w:lang w:val="en-GB" w:eastAsia="en-US"/>
        </w:rPr>
        <w:t xml:space="preserve">With a DRIVE contribution companies can offer financial support to local authorities for the execution of public infrastructure projects in one of the DRIVE countries (see: </w:t>
      </w:r>
      <w:r w:rsidR="00DB1F79">
        <w:fldChar w:fldCharType="begin"/>
      </w:r>
      <w:r w:rsidR="00DB1F79" w:rsidRPr="00DB1F79">
        <w:rPr>
          <w:lang w:val="en-US"/>
        </w:rPr>
        <w:instrText xml:space="preserve"> HYPERLINK "http://english.rvo.nl/subsidies-programmes/drive/country-list" </w:instrText>
      </w:r>
      <w:r w:rsidR="00DB1F79">
        <w:fldChar w:fldCharType="separate"/>
      </w:r>
      <w:r w:rsidRPr="007D6C5A">
        <w:rPr>
          <w:rFonts w:eastAsia="Calibri"/>
          <w:lang w:val="en-GB" w:eastAsia="en-US"/>
        </w:rPr>
        <w:t>http://english.rvo.nl/subsidies-programmes/drive/country-list</w:t>
      </w:r>
      <w:r w:rsidR="00DB1F79">
        <w:rPr>
          <w:rFonts w:eastAsia="Calibri"/>
          <w:lang w:val="en-GB" w:eastAsia="en-US"/>
        </w:rPr>
        <w:fldChar w:fldCharType="end"/>
      </w:r>
      <w:r w:rsidRPr="007D6C5A">
        <w:rPr>
          <w:rFonts w:eastAsia="Calibri"/>
          <w:lang w:val="en-GB" w:eastAsia="en-US"/>
        </w:rPr>
        <w:t xml:space="preserve">). The main criteria that will be assessed are Development relevance, Programmatic coherence, International Corporate Social Responsibility, Additionality and desired DRIVE Financial instruments. In this form all criteria are listed that a formal application ultimately has to meet. </w:t>
      </w:r>
    </w:p>
    <w:p w14:paraId="422183D1" w14:textId="77777777" w:rsidR="00D14730" w:rsidRPr="007D6C5A" w:rsidRDefault="00C6053D" w:rsidP="001D72D2">
      <w:pPr>
        <w:spacing w:after="240"/>
        <w:rPr>
          <w:rFonts w:eastAsia="Calibri"/>
          <w:lang w:val="en-GB" w:eastAsia="en-US"/>
        </w:rPr>
      </w:pPr>
      <w:r w:rsidRPr="007D6C5A">
        <w:rPr>
          <w:rFonts w:eastAsia="Calibri"/>
          <w:lang w:val="en-GB" w:eastAsia="en-US"/>
        </w:rPr>
        <w:t xml:space="preserve">To submit this intake form, send the form via email to: </w:t>
      </w:r>
      <w:r w:rsidR="00DB1F79">
        <w:fldChar w:fldCharType="begin"/>
      </w:r>
      <w:r w:rsidR="00DB1F79" w:rsidRPr="00DB1F79">
        <w:rPr>
          <w:lang w:val="en-US"/>
        </w:rPr>
        <w:instrText xml:space="preserve"> HYPERLINK "mailto:klantcontact@rvo.nl" </w:instrText>
      </w:r>
      <w:r w:rsidR="00DB1F79">
        <w:fldChar w:fldCharType="separate"/>
      </w:r>
      <w:r w:rsidRPr="007D6C5A">
        <w:rPr>
          <w:rFonts w:eastAsia="Calibri"/>
          <w:lang w:val="en-GB" w:eastAsia="en-US"/>
        </w:rPr>
        <w:t>klantcontact@rvo.nl</w:t>
      </w:r>
      <w:r w:rsidR="00DB1F79">
        <w:rPr>
          <w:rFonts w:eastAsia="Calibri"/>
          <w:lang w:val="en-GB" w:eastAsia="en-US"/>
        </w:rPr>
        <w:fldChar w:fldCharType="end"/>
      </w:r>
      <w:r w:rsidRPr="007D6C5A">
        <w:rPr>
          <w:rFonts w:eastAsia="Calibri"/>
          <w:lang w:val="en-GB" w:eastAsia="en-US"/>
        </w:rPr>
        <w:t xml:space="preserve"> .</w:t>
      </w:r>
    </w:p>
    <w:p w14:paraId="1ACAB74E" w14:textId="77777777" w:rsidR="00D14730" w:rsidRPr="007D6C5A" w:rsidRDefault="00C6053D" w:rsidP="001D72D2">
      <w:pPr>
        <w:spacing w:after="240"/>
        <w:rPr>
          <w:rFonts w:eastAsia="Calibri"/>
          <w:lang w:val="en-GB" w:eastAsia="en-US"/>
        </w:rPr>
      </w:pPr>
      <w:r w:rsidRPr="007D6C5A">
        <w:rPr>
          <w:rFonts w:eastAsia="Calibri"/>
          <w:lang w:val="en-GB" w:eastAsia="en-US"/>
        </w:rPr>
        <w:t>After sending this form, you will receive an acknowledgement of receipt.</w:t>
      </w:r>
    </w:p>
    <w:p w14:paraId="6DE6DEA9" w14:textId="77777777" w:rsidR="00C6053D" w:rsidRPr="007D6C5A" w:rsidRDefault="00C6053D" w:rsidP="001D72D2">
      <w:pPr>
        <w:spacing w:after="240"/>
        <w:rPr>
          <w:rFonts w:eastAsia="Calibri"/>
          <w:lang w:val="en-GB" w:eastAsia="en-US"/>
        </w:rPr>
      </w:pPr>
      <w:r w:rsidRPr="007D6C5A">
        <w:rPr>
          <w:rFonts w:eastAsia="Calibri"/>
          <w:lang w:val="en-GB" w:eastAsia="en-US"/>
        </w:rPr>
        <w:t>We process your personal information, because this is necessary for registration purposes. Your personal details will not be used for other purposes and will not be kept longer than necessary. For more information: www. rijksoverheid.nl/privacy</w:t>
      </w:r>
    </w:p>
    <w:p w14:paraId="4CF8E37E" w14:textId="77777777" w:rsidR="00A76ED2" w:rsidRDefault="00A76ED2" w:rsidP="001D72D2">
      <w:pPr>
        <w:spacing w:after="240"/>
        <w:rPr>
          <w:rFonts w:eastAsia="Calibri"/>
          <w:b/>
          <w:lang w:val="en-GB" w:eastAsia="en-US"/>
        </w:rPr>
      </w:pPr>
    </w:p>
    <w:p w14:paraId="033C3A69" w14:textId="77777777" w:rsidR="00C6053D" w:rsidRPr="007D6C5A" w:rsidRDefault="000B5EC2" w:rsidP="001D72D2">
      <w:pPr>
        <w:spacing w:after="240"/>
        <w:rPr>
          <w:rFonts w:eastAsia="Calibri"/>
          <w:b/>
          <w:lang w:val="en-GB" w:eastAsia="en-US"/>
        </w:rPr>
      </w:pPr>
      <w:r w:rsidRPr="007D6C5A">
        <w:rPr>
          <w:rFonts w:eastAsia="Calibri"/>
          <w:b/>
          <w:lang w:val="en-GB" w:eastAsia="en-US"/>
        </w:rPr>
        <w:lastRenderedPageBreak/>
        <w:br/>
      </w:r>
      <w:r w:rsidR="00C6053D" w:rsidRPr="007D6C5A">
        <w:rPr>
          <w:rFonts w:eastAsia="Calibri"/>
          <w:b/>
          <w:lang w:val="en-GB" w:eastAsia="en-US"/>
        </w:rPr>
        <w:t>Contact information</w:t>
      </w:r>
    </w:p>
    <w:p w14:paraId="38997542" w14:textId="77777777" w:rsidR="00C6053D" w:rsidRPr="007D6C5A" w:rsidRDefault="00C6053D" w:rsidP="001D72D2">
      <w:pPr>
        <w:spacing w:after="240"/>
        <w:rPr>
          <w:rFonts w:eastAsia="Calibri"/>
          <w:b/>
          <w:lang w:val="en-GB" w:eastAsia="en-US"/>
        </w:rPr>
      </w:pPr>
      <w:r w:rsidRPr="007D6C5A">
        <w:rPr>
          <w:rFonts w:eastAsia="Calibri"/>
          <w:b/>
          <w:lang w:val="en-GB" w:eastAsia="en-US"/>
        </w:rPr>
        <w:t>T:  +31 (0)88 042 42 42</w:t>
      </w:r>
    </w:p>
    <w:p w14:paraId="723437C6" w14:textId="77777777" w:rsidR="00C6053D" w:rsidRPr="00DB1F79" w:rsidRDefault="00C6053D" w:rsidP="001D72D2">
      <w:pPr>
        <w:spacing w:after="240"/>
        <w:rPr>
          <w:rFonts w:eastAsia="Calibri"/>
          <w:b/>
          <w:lang w:val="de-DE" w:eastAsia="en-US"/>
        </w:rPr>
      </w:pPr>
      <w:r w:rsidRPr="00DB1F79">
        <w:rPr>
          <w:rFonts w:eastAsia="Calibri"/>
          <w:b/>
          <w:lang w:val="de-DE" w:eastAsia="en-US"/>
        </w:rPr>
        <w:t xml:space="preserve">E:  </w:t>
      </w:r>
      <w:r w:rsidR="00DB1F79">
        <w:fldChar w:fldCharType="begin"/>
      </w:r>
      <w:r w:rsidR="00DB1F79" w:rsidRPr="00DB1F79">
        <w:rPr>
          <w:lang w:val="de-DE"/>
        </w:rPr>
        <w:instrText xml:space="preserve"> HYPERLINK "mailto:klantcontact@rvo.nl" </w:instrText>
      </w:r>
      <w:r w:rsidR="00DB1F79">
        <w:fldChar w:fldCharType="separate"/>
      </w:r>
      <w:r w:rsidRPr="00DB1F79">
        <w:rPr>
          <w:rFonts w:eastAsia="Calibri"/>
          <w:b/>
          <w:lang w:val="de-DE" w:eastAsia="en-US"/>
        </w:rPr>
        <w:t>klantcontact@rvo.nl</w:t>
      </w:r>
      <w:r w:rsidR="00DB1F79">
        <w:rPr>
          <w:rFonts w:eastAsia="Calibri"/>
          <w:b/>
          <w:lang w:val="en-GB" w:eastAsia="en-US"/>
        </w:rPr>
        <w:fldChar w:fldCharType="end"/>
      </w:r>
    </w:p>
    <w:p w14:paraId="584C8CC2" w14:textId="77777777" w:rsidR="00C6053D" w:rsidRPr="00DB1F79" w:rsidRDefault="00C6053D" w:rsidP="001D72D2">
      <w:pPr>
        <w:spacing w:after="240"/>
        <w:rPr>
          <w:rFonts w:eastAsia="Calibri"/>
          <w:b/>
          <w:lang w:val="de-DE" w:eastAsia="en-US"/>
        </w:rPr>
      </w:pPr>
      <w:r w:rsidRPr="00DB1F79">
        <w:rPr>
          <w:rFonts w:eastAsia="Calibri"/>
          <w:b/>
          <w:lang w:val="de-DE" w:eastAsia="en-US"/>
        </w:rPr>
        <w:t>Website:</w:t>
      </w:r>
      <w:r w:rsidR="00C6584F" w:rsidRPr="00DB1F79">
        <w:rPr>
          <w:rFonts w:eastAsia="Calibri"/>
          <w:b/>
          <w:lang w:val="de-DE" w:eastAsia="en-US"/>
        </w:rPr>
        <w:br/>
      </w:r>
      <w:r w:rsidR="00DB1F79">
        <w:fldChar w:fldCharType="begin"/>
      </w:r>
      <w:r w:rsidR="00DB1F79" w:rsidRPr="00DB1F79">
        <w:rPr>
          <w:lang w:val="de-DE"/>
        </w:rPr>
        <w:instrText xml:space="preserve"> HYPERLINK "http://www.rvo.nl/subsidies-regelingen/drive" </w:instrText>
      </w:r>
      <w:r w:rsidR="00DB1F79">
        <w:fldChar w:fldCharType="separate"/>
      </w:r>
      <w:r w:rsidRPr="00DB1F79">
        <w:rPr>
          <w:rFonts w:eastAsia="Calibri"/>
          <w:b/>
          <w:lang w:val="de-DE" w:eastAsia="en-US"/>
        </w:rPr>
        <w:t>http://www.rvo.nl/subsidies-regelingen/drive</w:t>
      </w:r>
      <w:r w:rsidR="00DB1F79">
        <w:rPr>
          <w:rFonts w:eastAsia="Calibri"/>
          <w:b/>
          <w:lang w:val="en-GB" w:eastAsia="en-US"/>
        </w:rPr>
        <w:fldChar w:fldCharType="end"/>
      </w:r>
      <w:r w:rsidRPr="00DB1F79">
        <w:rPr>
          <w:rFonts w:eastAsia="Calibri"/>
          <w:b/>
          <w:lang w:val="de-DE" w:eastAsia="en-US"/>
        </w:rPr>
        <w:t xml:space="preserve"> (Dutch)</w:t>
      </w:r>
    </w:p>
    <w:p w14:paraId="0BC0C2A0" w14:textId="77777777" w:rsidR="00C6053D" w:rsidRPr="007D6C5A" w:rsidRDefault="00DB1F79" w:rsidP="001D72D2">
      <w:pPr>
        <w:spacing w:after="240"/>
        <w:rPr>
          <w:rFonts w:eastAsia="Calibri"/>
          <w:b/>
          <w:lang w:val="en-GB" w:eastAsia="en-US"/>
        </w:rPr>
      </w:pPr>
      <w:r>
        <w:fldChar w:fldCharType="begin"/>
      </w:r>
      <w:r w:rsidRPr="00DB1F79">
        <w:rPr>
          <w:lang w:val="en-US"/>
        </w:rPr>
        <w:instrText xml:space="preserve"> HYPERLINK "http://english.rvo.nl/subsidies-programmes/development-related-infrastructure-investment-vehicle-drive" </w:instrText>
      </w:r>
      <w:r>
        <w:fldChar w:fldCharType="separate"/>
      </w:r>
      <w:r w:rsidR="00C6053D" w:rsidRPr="007D6C5A">
        <w:rPr>
          <w:rFonts w:eastAsia="Calibri"/>
          <w:b/>
          <w:lang w:val="en-GB" w:eastAsia="en-US"/>
        </w:rPr>
        <w:t>http://english.rvo.nl/subsidies-programmes/development-related-infrastructure-investment-vehicle-drive</w:t>
      </w:r>
      <w:r>
        <w:rPr>
          <w:rFonts w:eastAsia="Calibri"/>
          <w:b/>
          <w:lang w:val="en-GB" w:eastAsia="en-US"/>
        </w:rPr>
        <w:fldChar w:fldCharType="end"/>
      </w:r>
      <w:r w:rsidR="00C6053D" w:rsidRPr="007D6C5A">
        <w:rPr>
          <w:rFonts w:eastAsia="Calibri"/>
          <w:b/>
          <w:lang w:val="en-GB" w:eastAsia="en-US"/>
        </w:rPr>
        <w:t xml:space="preserve"> (English)</w:t>
      </w:r>
    </w:p>
    <w:p w14:paraId="7CF726EC" w14:textId="77777777" w:rsidR="00C6053D" w:rsidRPr="007D6C5A" w:rsidRDefault="00C6053D" w:rsidP="001D72D2">
      <w:pPr>
        <w:spacing w:after="240"/>
        <w:rPr>
          <w:rFonts w:eastAsia="Calibri"/>
          <w:b/>
          <w:lang w:val="en-GB" w:eastAsia="en-US"/>
        </w:rPr>
      </w:pPr>
      <w:r w:rsidRPr="007D6C5A">
        <w:rPr>
          <w:rFonts w:eastAsia="Calibri"/>
          <w:b/>
          <w:lang w:val="en-GB" w:eastAsia="en-US"/>
        </w:rPr>
        <w:t xml:space="preserve">Office Address: </w:t>
      </w:r>
      <w:r w:rsidR="001D72D2" w:rsidRPr="007D6C5A">
        <w:rPr>
          <w:rFonts w:eastAsia="Calibri"/>
          <w:b/>
          <w:lang w:val="en-GB" w:eastAsia="en-US"/>
        </w:rPr>
        <w:br/>
      </w:r>
      <w:r w:rsidR="000B5EC2" w:rsidRPr="007D6C5A">
        <w:rPr>
          <w:rFonts w:eastAsia="Calibri"/>
          <w:b/>
          <w:lang w:val="en-GB" w:eastAsia="en-US"/>
        </w:rPr>
        <w:br/>
      </w:r>
      <w:r w:rsidRPr="007D6C5A">
        <w:rPr>
          <w:rFonts w:eastAsia="Calibri"/>
          <w:b/>
          <w:lang w:val="en-GB" w:eastAsia="en-US"/>
        </w:rPr>
        <w:t>Netherlands Enterprise Agency (RVO.nl)</w:t>
      </w:r>
      <w:r w:rsidR="000B5EC2" w:rsidRPr="007D6C5A">
        <w:rPr>
          <w:rFonts w:eastAsia="Calibri"/>
          <w:b/>
          <w:lang w:val="en-GB" w:eastAsia="en-US"/>
        </w:rPr>
        <w:br/>
      </w:r>
      <w:proofErr w:type="spellStart"/>
      <w:r w:rsidRPr="007D6C5A">
        <w:rPr>
          <w:rFonts w:eastAsia="Calibri"/>
          <w:b/>
          <w:lang w:val="en-GB" w:eastAsia="en-US"/>
        </w:rPr>
        <w:t>Prinses</w:t>
      </w:r>
      <w:proofErr w:type="spellEnd"/>
      <w:r w:rsidRPr="007D6C5A">
        <w:rPr>
          <w:rFonts w:eastAsia="Calibri"/>
          <w:b/>
          <w:lang w:val="en-GB" w:eastAsia="en-US"/>
        </w:rPr>
        <w:t xml:space="preserve"> </w:t>
      </w:r>
      <w:proofErr w:type="spellStart"/>
      <w:r w:rsidRPr="007D6C5A">
        <w:rPr>
          <w:rFonts w:eastAsia="Calibri"/>
          <w:b/>
          <w:lang w:val="en-GB" w:eastAsia="en-US"/>
        </w:rPr>
        <w:t>Beatrixlaan</w:t>
      </w:r>
      <w:proofErr w:type="spellEnd"/>
      <w:r w:rsidRPr="007D6C5A">
        <w:rPr>
          <w:rFonts w:eastAsia="Calibri"/>
          <w:b/>
          <w:lang w:val="en-GB" w:eastAsia="en-US"/>
        </w:rPr>
        <w:t xml:space="preserve"> 2</w:t>
      </w:r>
      <w:r w:rsidR="000B5EC2" w:rsidRPr="007D6C5A">
        <w:rPr>
          <w:rFonts w:eastAsia="Calibri"/>
          <w:b/>
          <w:lang w:val="en-GB" w:eastAsia="en-US"/>
        </w:rPr>
        <w:br/>
      </w:r>
      <w:r w:rsidRPr="007D6C5A">
        <w:rPr>
          <w:rFonts w:eastAsia="Calibri"/>
          <w:b/>
          <w:lang w:val="en-GB" w:eastAsia="en-US"/>
        </w:rPr>
        <w:t>P</w:t>
      </w:r>
      <w:r w:rsidR="000B5EC2" w:rsidRPr="007D6C5A">
        <w:rPr>
          <w:rFonts w:eastAsia="Calibri"/>
          <w:b/>
          <w:lang w:val="en-GB" w:eastAsia="en-US"/>
        </w:rPr>
        <w:t xml:space="preserve">.O. Box </w:t>
      </w:r>
      <w:r w:rsidRPr="007D6C5A">
        <w:rPr>
          <w:rFonts w:eastAsia="Calibri"/>
          <w:b/>
          <w:lang w:val="en-GB" w:eastAsia="en-US"/>
        </w:rPr>
        <w:t>93144</w:t>
      </w:r>
      <w:r w:rsidR="000B5EC2" w:rsidRPr="007D6C5A">
        <w:rPr>
          <w:rFonts w:eastAsia="Calibri"/>
          <w:b/>
          <w:lang w:val="en-GB" w:eastAsia="en-US"/>
        </w:rPr>
        <w:br/>
      </w:r>
      <w:r w:rsidRPr="007D6C5A">
        <w:rPr>
          <w:rFonts w:eastAsia="Calibri"/>
          <w:b/>
          <w:lang w:val="en-GB" w:eastAsia="en-US"/>
        </w:rPr>
        <w:t xml:space="preserve">2509 AC </w:t>
      </w:r>
      <w:r w:rsidR="000B5EC2" w:rsidRPr="007D6C5A">
        <w:rPr>
          <w:rFonts w:eastAsia="Calibri"/>
          <w:b/>
          <w:lang w:val="en-GB" w:eastAsia="en-US"/>
        </w:rPr>
        <w:t>The Hague</w:t>
      </w:r>
      <w:r w:rsidR="000B5EC2" w:rsidRPr="007D6C5A">
        <w:rPr>
          <w:rFonts w:eastAsia="Calibri"/>
          <w:b/>
          <w:lang w:val="en-GB" w:eastAsia="en-US"/>
        </w:rPr>
        <w:br/>
        <w:t>THE NETHERLANDS</w:t>
      </w:r>
    </w:p>
    <w:p w14:paraId="309D31C8" w14:textId="77777777" w:rsidR="00C6053D" w:rsidRPr="007D6C5A" w:rsidRDefault="00C6053D" w:rsidP="001D72D2">
      <w:pPr>
        <w:spacing w:after="240"/>
        <w:rPr>
          <w:rFonts w:eastAsia="Calibri"/>
          <w:b/>
          <w:lang w:val="en-GB" w:eastAsia="en-US"/>
        </w:rPr>
      </w:pPr>
    </w:p>
    <w:p w14:paraId="198B9DD9" w14:textId="77777777" w:rsidR="00C6053D" w:rsidRPr="007D6C5A" w:rsidRDefault="00C6053D" w:rsidP="001D72D2">
      <w:pPr>
        <w:spacing w:after="240"/>
        <w:rPr>
          <w:rFonts w:eastAsia="Calibri"/>
          <w:lang w:val="en-GB" w:eastAsia="en-US"/>
        </w:rPr>
      </w:pPr>
    </w:p>
    <w:p w14:paraId="1C335FA8" w14:textId="77777777" w:rsidR="00C6053D" w:rsidRPr="007D6C5A" w:rsidRDefault="00C6053D" w:rsidP="001D72D2">
      <w:pPr>
        <w:spacing w:after="240"/>
        <w:rPr>
          <w:rFonts w:eastAsia="Calibri"/>
          <w:lang w:val="en-GB" w:eastAsia="en-US"/>
        </w:rPr>
      </w:pPr>
    </w:p>
    <w:p w14:paraId="79E970FE" w14:textId="77777777" w:rsidR="000B5EC2" w:rsidRPr="007D6C5A" w:rsidRDefault="000B5EC2" w:rsidP="001D72D2">
      <w:pPr>
        <w:spacing w:after="240"/>
        <w:rPr>
          <w:rFonts w:eastAsia="Calibri"/>
          <w:b/>
          <w:lang w:val="en-GB" w:eastAsia="en-US"/>
        </w:rPr>
      </w:pPr>
    </w:p>
    <w:p w14:paraId="0BA0ACA0" w14:textId="77777777" w:rsidR="000B5EC2" w:rsidRPr="007D6C5A" w:rsidRDefault="000B5EC2" w:rsidP="001D72D2">
      <w:pPr>
        <w:spacing w:after="240"/>
        <w:rPr>
          <w:rFonts w:eastAsia="Calibri"/>
          <w:b/>
          <w:lang w:val="en-GB" w:eastAsia="en-US"/>
        </w:rPr>
      </w:pPr>
    </w:p>
    <w:p w14:paraId="2E0B1C6A" w14:textId="77777777" w:rsidR="000B5EC2" w:rsidRPr="007D6C5A" w:rsidRDefault="000B5EC2" w:rsidP="001D72D2">
      <w:pPr>
        <w:spacing w:after="240"/>
        <w:rPr>
          <w:rFonts w:eastAsia="Calibri"/>
          <w:b/>
          <w:lang w:val="en-GB" w:eastAsia="en-US"/>
        </w:rPr>
      </w:pPr>
    </w:p>
    <w:p w14:paraId="7B4DE160" w14:textId="77777777" w:rsidR="000B5EC2" w:rsidRPr="007D6C5A" w:rsidRDefault="000B5EC2" w:rsidP="001D72D2">
      <w:pPr>
        <w:spacing w:after="240"/>
        <w:rPr>
          <w:rFonts w:eastAsia="Calibri"/>
          <w:b/>
          <w:lang w:val="en-GB" w:eastAsia="en-US"/>
        </w:rPr>
      </w:pPr>
    </w:p>
    <w:p w14:paraId="75CC1C07" w14:textId="77777777" w:rsidR="00C6584F" w:rsidRPr="007D6C5A" w:rsidRDefault="00C6584F" w:rsidP="00C6584F">
      <w:pPr>
        <w:pStyle w:val="Kopvaninhoudsopgave"/>
        <w:spacing w:before="0" w:line="300" w:lineRule="exact"/>
        <w:rPr>
          <w:rFonts w:ascii="Verdana" w:eastAsia="Calibri" w:hAnsi="Verdana" w:cs="Times New Roman"/>
          <w:bCs w:val="0"/>
          <w:color w:val="auto"/>
          <w:sz w:val="18"/>
          <w:szCs w:val="24"/>
          <w:lang w:val="en-GB" w:eastAsia="en-US"/>
        </w:rPr>
      </w:pPr>
    </w:p>
    <w:p w14:paraId="325C37FF" w14:textId="77777777" w:rsidR="00C6584F" w:rsidRPr="007D6C5A" w:rsidRDefault="00C6584F" w:rsidP="00C6584F">
      <w:pPr>
        <w:pStyle w:val="Kopvaninhoudsopgave"/>
        <w:spacing w:before="0" w:line="300" w:lineRule="exact"/>
        <w:rPr>
          <w:rFonts w:ascii="Verdana" w:eastAsia="Calibri" w:hAnsi="Verdana" w:cs="Times New Roman"/>
          <w:bCs w:val="0"/>
          <w:color w:val="auto"/>
          <w:sz w:val="18"/>
          <w:szCs w:val="24"/>
          <w:lang w:val="en-GB" w:eastAsia="en-US"/>
        </w:rPr>
      </w:pPr>
    </w:p>
    <w:p w14:paraId="16DD0A6E" w14:textId="77777777" w:rsidR="00C6584F" w:rsidRPr="007D6C5A" w:rsidRDefault="00C6584F">
      <w:pPr>
        <w:spacing w:line="240" w:lineRule="auto"/>
        <w:rPr>
          <w:rFonts w:eastAsia="Calibri"/>
          <w:b/>
          <w:lang w:val="en-GB" w:eastAsia="en-US"/>
        </w:rPr>
      </w:pPr>
    </w:p>
    <w:p w14:paraId="38E5DACE" w14:textId="77777777" w:rsidR="00210394" w:rsidRPr="007D6C5A" w:rsidRDefault="00210394" w:rsidP="00210394">
      <w:pPr>
        <w:spacing w:line="300" w:lineRule="exact"/>
        <w:rPr>
          <w:szCs w:val="18"/>
          <w:lang w:val="en-GB"/>
        </w:rPr>
      </w:pPr>
    </w:p>
    <w:p w14:paraId="6507D731" w14:textId="77777777" w:rsidR="006033C4" w:rsidRPr="007D6C5A" w:rsidRDefault="006033C4" w:rsidP="006033C4">
      <w:pPr>
        <w:pStyle w:val="Kopvaninhoudsopgave"/>
        <w:spacing w:before="0" w:line="300" w:lineRule="exact"/>
        <w:rPr>
          <w:rFonts w:ascii="Verdana" w:hAnsi="Verdana"/>
          <w:sz w:val="18"/>
          <w:szCs w:val="18"/>
          <w:lang w:val="en-GB"/>
        </w:rPr>
      </w:pPr>
    </w:p>
    <w:p w14:paraId="78D76224" w14:textId="77777777" w:rsidR="006033C4" w:rsidRPr="007D6C5A" w:rsidRDefault="006033C4" w:rsidP="006033C4">
      <w:pPr>
        <w:rPr>
          <w:lang w:val="en-GB"/>
        </w:rPr>
      </w:pPr>
    </w:p>
    <w:p w14:paraId="79DCFC21" w14:textId="77777777" w:rsidR="006033C4" w:rsidRPr="007D6C5A" w:rsidRDefault="006033C4" w:rsidP="006033C4">
      <w:pPr>
        <w:rPr>
          <w:lang w:val="en-GB"/>
        </w:rPr>
      </w:pPr>
    </w:p>
    <w:p w14:paraId="2DC18456" w14:textId="77777777" w:rsidR="00B45461" w:rsidRPr="007D6C5A" w:rsidRDefault="00B45461" w:rsidP="006033C4">
      <w:pPr>
        <w:pStyle w:val="Kopvaninhoudsopgave"/>
        <w:spacing w:before="0" w:line="300" w:lineRule="exact"/>
        <w:rPr>
          <w:rFonts w:ascii="Verdana" w:hAnsi="Verdana"/>
          <w:sz w:val="18"/>
          <w:szCs w:val="18"/>
          <w:lang w:val="en-GB"/>
        </w:rPr>
      </w:pPr>
    </w:p>
    <w:p w14:paraId="73FEA4F1" w14:textId="77777777" w:rsidR="00B45461" w:rsidRPr="007D6C5A" w:rsidRDefault="00B45461" w:rsidP="00B45461">
      <w:pPr>
        <w:rPr>
          <w:lang w:val="en-GB"/>
        </w:rPr>
      </w:pPr>
    </w:p>
    <w:p w14:paraId="0B0A9941" w14:textId="77777777" w:rsidR="00B45461" w:rsidRPr="007D6C5A" w:rsidRDefault="00B45461" w:rsidP="00B45461">
      <w:pPr>
        <w:rPr>
          <w:lang w:val="en-GB"/>
        </w:rPr>
      </w:pPr>
    </w:p>
    <w:p w14:paraId="30A61513" w14:textId="77777777" w:rsidR="00B45461" w:rsidRPr="007D6C5A" w:rsidRDefault="00B45461" w:rsidP="00B45461">
      <w:pPr>
        <w:rPr>
          <w:lang w:val="en-GB"/>
        </w:rPr>
      </w:pPr>
    </w:p>
    <w:p w14:paraId="6E835829" w14:textId="77777777" w:rsidR="00B45461" w:rsidRPr="007D6C5A" w:rsidRDefault="00B45461" w:rsidP="00B45461">
      <w:pPr>
        <w:rPr>
          <w:lang w:val="en-GB"/>
        </w:rPr>
      </w:pPr>
    </w:p>
    <w:p w14:paraId="3FDA0A11" w14:textId="77777777" w:rsidR="00B45461" w:rsidRPr="007D6C5A" w:rsidRDefault="00B45461" w:rsidP="00B45461">
      <w:pPr>
        <w:rPr>
          <w:lang w:val="en-GB"/>
        </w:rPr>
      </w:pPr>
    </w:p>
    <w:p w14:paraId="2AC0FAAE" w14:textId="77777777" w:rsidR="00B45461" w:rsidRPr="007D6C5A" w:rsidRDefault="00B45461" w:rsidP="00B45461">
      <w:pPr>
        <w:rPr>
          <w:lang w:val="en-GB"/>
        </w:rPr>
      </w:pPr>
    </w:p>
    <w:p w14:paraId="485DAA25" w14:textId="77777777" w:rsidR="00B45461" w:rsidRPr="007D6C5A" w:rsidRDefault="00B45461" w:rsidP="00B45461">
      <w:pPr>
        <w:rPr>
          <w:lang w:val="en-GB"/>
        </w:rPr>
      </w:pPr>
    </w:p>
    <w:p w14:paraId="4C552B7A" w14:textId="77777777" w:rsidR="00B45461" w:rsidRPr="007D6C5A" w:rsidRDefault="00B45461" w:rsidP="00B45461">
      <w:pPr>
        <w:rPr>
          <w:lang w:val="en-GB"/>
        </w:rPr>
      </w:pPr>
    </w:p>
    <w:p w14:paraId="7A71BF95" w14:textId="77777777" w:rsidR="00B45461" w:rsidRPr="007D6C5A" w:rsidRDefault="00B45461" w:rsidP="00B45461">
      <w:pPr>
        <w:rPr>
          <w:lang w:val="en-GB"/>
        </w:rPr>
      </w:pPr>
    </w:p>
    <w:p w14:paraId="78CFB647" w14:textId="77777777" w:rsidR="00B45461" w:rsidRPr="007D6C5A" w:rsidRDefault="00B45461" w:rsidP="00B45461">
      <w:pPr>
        <w:rPr>
          <w:lang w:val="en-GB"/>
        </w:rPr>
      </w:pPr>
    </w:p>
    <w:p w14:paraId="5390CB6F" w14:textId="77777777" w:rsidR="00B45461" w:rsidRPr="007D6C5A" w:rsidRDefault="00B45461" w:rsidP="00B45461">
      <w:pPr>
        <w:rPr>
          <w:lang w:val="en-GB"/>
        </w:rPr>
      </w:pPr>
    </w:p>
    <w:p w14:paraId="74D95516" w14:textId="77777777" w:rsidR="00C6584F" w:rsidRPr="007D6C5A" w:rsidRDefault="00C6584F" w:rsidP="006033C4">
      <w:pPr>
        <w:spacing w:line="240" w:lineRule="auto"/>
        <w:rPr>
          <w:b/>
          <w:bCs/>
          <w:szCs w:val="18"/>
          <w:lang w:val="en-GB"/>
        </w:rPr>
      </w:pPr>
    </w:p>
    <w:p w14:paraId="50A21F2F" w14:textId="77777777" w:rsidR="00B45461" w:rsidRPr="007D6C5A" w:rsidRDefault="00B45461" w:rsidP="006033C4">
      <w:pPr>
        <w:spacing w:line="240" w:lineRule="auto"/>
        <w:rPr>
          <w:b/>
          <w:bCs/>
          <w:szCs w:val="18"/>
          <w:lang w:val="en-GB"/>
        </w:rPr>
      </w:pPr>
    </w:p>
    <w:p w14:paraId="76932104" w14:textId="77777777" w:rsidR="00B45461" w:rsidRPr="007D6C5A" w:rsidRDefault="00B45461" w:rsidP="006033C4">
      <w:pPr>
        <w:spacing w:line="240" w:lineRule="auto"/>
        <w:rPr>
          <w:b/>
          <w:bCs/>
          <w:szCs w:val="18"/>
          <w:lang w:val="en-GB"/>
        </w:rPr>
      </w:pPr>
    </w:p>
    <w:bookmarkStart w:id="17" w:name="PartI" w:displacedByCustomXml="next"/>
    <w:sdt>
      <w:sdtPr>
        <w:rPr>
          <w:rFonts w:ascii="Verdana" w:eastAsia="Times New Roman" w:hAnsi="Verdana" w:cs="Times New Roman"/>
          <w:b w:val="0"/>
          <w:bCs w:val="0"/>
          <w:color w:val="auto"/>
          <w:sz w:val="18"/>
          <w:szCs w:val="24"/>
        </w:rPr>
        <w:id w:val="237137260"/>
        <w:docPartObj>
          <w:docPartGallery w:val="Table of Contents"/>
          <w:docPartUnique/>
        </w:docPartObj>
      </w:sdtPr>
      <w:sdtEndPr>
        <w:rPr>
          <w:rStyle w:val="Hyperlink"/>
          <w:rFonts w:eastAsia="Calibri"/>
          <w:b/>
          <w:noProof/>
          <w:color w:val="000000"/>
          <w:u w:val="single"/>
          <w:lang w:val="en-GB" w:eastAsia="en-US"/>
        </w:rPr>
      </w:sdtEndPr>
      <w:sdtContent>
        <w:p w14:paraId="05669995" w14:textId="77777777" w:rsidR="00403ABB" w:rsidRPr="000A4D3C" w:rsidRDefault="00403ABB">
          <w:pPr>
            <w:pStyle w:val="Kopvaninhoudsopgave"/>
          </w:pPr>
          <w:r w:rsidRPr="000A4D3C">
            <w:t>Inhoud</w:t>
          </w:r>
        </w:p>
        <w:p w14:paraId="4C1E97CF" w14:textId="66934EC4" w:rsidR="00D80C3B" w:rsidRPr="009807F2" w:rsidRDefault="00403ABB">
          <w:pPr>
            <w:pStyle w:val="Inhopg1"/>
            <w:tabs>
              <w:tab w:val="left" w:pos="720"/>
              <w:tab w:val="right" w:leader="dot" w:pos="9062"/>
            </w:tabs>
            <w:rPr>
              <w:rFonts w:asciiTheme="minorHAnsi" w:eastAsiaTheme="minorEastAsia" w:hAnsiTheme="minorHAnsi" w:cstheme="minorBidi"/>
              <w:b/>
              <w:noProof/>
              <w:sz w:val="22"/>
              <w:szCs w:val="22"/>
              <w:lang w:val="en-GB" w:eastAsia="en-GB"/>
            </w:rPr>
          </w:pPr>
          <w:r w:rsidRPr="009807F2">
            <w:rPr>
              <w:rStyle w:val="Hyperlink"/>
              <w:rFonts w:eastAsia="Calibri"/>
              <w:b/>
              <w:noProof/>
              <w:u w:val="none"/>
              <w:lang w:val="en-GB" w:eastAsia="en-US"/>
            </w:rPr>
            <w:fldChar w:fldCharType="begin"/>
          </w:r>
          <w:r w:rsidRPr="009807F2">
            <w:rPr>
              <w:rStyle w:val="Hyperlink"/>
              <w:rFonts w:eastAsia="Calibri"/>
              <w:b/>
              <w:noProof/>
              <w:u w:val="none"/>
              <w:lang w:val="en-GB" w:eastAsia="en-US"/>
            </w:rPr>
            <w:instrText xml:space="preserve"> TOC \o "1-3" \h \z \u </w:instrText>
          </w:r>
          <w:r w:rsidRPr="009807F2">
            <w:rPr>
              <w:rStyle w:val="Hyperlink"/>
              <w:rFonts w:eastAsia="Calibri"/>
              <w:b/>
              <w:noProof/>
              <w:u w:val="none"/>
              <w:lang w:val="en-GB" w:eastAsia="en-US"/>
            </w:rPr>
            <w:fldChar w:fldCharType="separate"/>
          </w:r>
          <w:hyperlink w:anchor="_Toc517881802" w:history="1">
            <w:r w:rsidR="00D80C3B" w:rsidRPr="009807F2">
              <w:rPr>
                <w:rStyle w:val="Hyperlink"/>
                <w:rFonts w:eastAsia="Calibri"/>
                <w:b/>
                <w:noProof/>
                <w:lang w:val="en-GB" w:eastAsia="en-US"/>
              </w:rPr>
              <w:t>1.</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Contact Details</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_Toc517881802 \h </w:instrText>
            </w:r>
            <w:r w:rsidR="00D80C3B" w:rsidRPr="009807F2">
              <w:rPr>
                <w:b/>
                <w:noProof/>
                <w:webHidden/>
              </w:rPr>
            </w:r>
            <w:r w:rsidR="00D80C3B" w:rsidRPr="009807F2">
              <w:rPr>
                <w:b/>
                <w:noProof/>
                <w:webHidden/>
              </w:rPr>
              <w:fldChar w:fldCharType="separate"/>
            </w:r>
            <w:r w:rsidR="00DB1F79">
              <w:rPr>
                <w:b/>
                <w:noProof/>
                <w:webHidden/>
              </w:rPr>
              <w:t>5</w:t>
            </w:r>
            <w:r w:rsidR="00D80C3B" w:rsidRPr="009807F2">
              <w:rPr>
                <w:b/>
                <w:noProof/>
                <w:webHidden/>
              </w:rPr>
              <w:fldChar w:fldCharType="end"/>
            </w:r>
          </w:hyperlink>
        </w:p>
        <w:p w14:paraId="4CB2C042" w14:textId="5FBF7DCC"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03" w:history="1">
            <w:r w:rsidR="00D80C3B" w:rsidRPr="009807F2">
              <w:rPr>
                <w:rStyle w:val="Hyperlink"/>
                <w:rFonts w:eastAsia="Calibri"/>
                <w:b/>
                <w:noProof/>
                <w:lang w:val="en-GB" w:eastAsia="en-US"/>
              </w:rPr>
              <w:t>2.</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Threshold Criteria</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_Toc517881803 \h </w:instrText>
            </w:r>
            <w:r w:rsidR="00D80C3B" w:rsidRPr="009807F2">
              <w:rPr>
                <w:b/>
                <w:noProof/>
                <w:webHidden/>
              </w:rPr>
            </w:r>
            <w:r w:rsidR="00D80C3B" w:rsidRPr="009807F2">
              <w:rPr>
                <w:b/>
                <w:noProof/>
                <w:webHidden/>
              </w:rPr>
              <w:fldChar w:fldCharType="separate"/>
            </w:r>
            <w:r>
              <w:rPr>
                <w:b/>
                <w:noProof/>
                <w:webHidden/>
              </w:rPr>
              <w:t>6</w:t>
            </w:r>
            <w:r w:rsidR="00D80C3B" w:rsidRPr="009807F2">
              <w:rPr>
                <w:b/>
                <w:noProof/>
                <w:webHidden/>
              </w:rPr>
              <w:fldChar w:fldCharType="end"/>
            </w:r>
          </w:hyperlink>
        </w:p>
        <w:p w14:paraId="00867893" w14:textId="3FBCAEEF"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04" w:history="1">
            <w:r w:rsidR="00D80C3B" w:rsidRPr="009807F2">
              <w:rPr>
                <w:rStyle w:val="Hyperlink"/>
                <w:rFonts w:eastAsia="Calibri"/>
                <w:b/>
                <w:noProof/>
                <w:lang w:val="en-GB" w:eastAsia="en-US"/>
              </w:rPr>
              <w:t>3.</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Presentation of the project</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_Toc517881804 \h </w:instrText>
            </w:r>
            <w:r w:rsidR="00D80C3B" w:rsidRPr="009807F2">
              <w:rPr>
                <w:b/>
                <w:noProof/>
                <w:webHidden/>
              </w:rPr>
            </w:r>
            <w:r w:rsidR="00D80C3B" w:rsidRPr="009807F2">
              <w:rPr>
                <w:b/>
                <w:noProof/>
                <w:webHidden/>
              </w:rPr>
              <w:fldChar w:fldCharType="separate"/>
            </w:r>
            <w:r>
              <w:rPr>
                <w:b/>
                <w:noProof/>
                <w:webHidden/>
              </w:rPr>
              <w:t>9</w:t>
            </w:r>
            <w:r w:rsidR="00D80C3B" w:rsidRPr="009807F2">
              <w:rPr>
                <w:b/>
                <w:noProof/>
                <w:webHidden/>
              </w:rPr>
              <w:fldChar w:fldCharType="end"/>
            </w:r>
          </w:hyperlink>
        </w:p>
        <w:p w14:paraId="41CC55A7" w14:textId="603FF931"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05" w:history="1">
            <w:r w:rsidR="00D80C3B" w:rsidRPr="009807F2">
              <w:rPr>
                <w:rStyle w:val="Hyperlink"/>
                <w:rFonts w:eastAsia="Calibri"/>
                <w:b/>
                <w:noProof/>
                <w:lang w:val="en-GB" w:eastAsia="en-US"/>
              </w:rPr>
              <w:t>4.</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Project organization, implementation and planning</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_Toc517881805 \h </w:instrText>
            </w:r>
            <w:r w:rsidR="00D80C3B" w:rsidRPr="009807F2">
              <w:rPr>
                <w:b/>
                <w:noProof/>
                <w:webHidden/>
              </w:rPr>
            </w:r>
            <w:r w:rsidR="00D80C3B" w:rsidRPr="009807F2">
              <w:rPr>
                <w:b/>
                <w:noProof/>
                <w:webHidden/>
              </w:rPr>
              <w:fldChar w:fldCharType="separate"/>
            </w:r>
            <w:r>
              <w:rPr>
                <w:b/>
                <w:noProof/>
                <w:webHidden/>
              </w:rPr>
              <w:t>13</w:t>
            </w:r>
            <w:r w:rsidR="00D80C3B" w:rsidRPr="009807F2">
              <w:rPr>
                <w:b/>
                <w:noProof/>
                <w:webHidden/>
              </w:rPr>
              <w:fldChar w:fldCharType="end"/>
            </w:r>
          </w:hyperlink>
        </w:p>
        <w:p w14:paraId="56FEAEA0" w14:textId="09A79B84"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06" w:history="1">
            <w:r w:rsidR="00D80C3B" w:rsidRPr="009807F2">
              <w:rPr>
                <w:rStyle w:val="Hyperlink"/>
                <w:rFonts w:eastAsia="Calibri"/>
                <w:b w:val="0"/>
                <w:noProof/>
                <w:u w:val="none"/>
              </w:rPr>
              <w:t>4.1</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rPr>
              <w:t>Government entities</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_Toc517881806 \h </w:instrText>
            </w:r>
            <w:r w:rsidR="00D80C3B" w:rsidRPr="009807F2">
              <w:rPr>
                <w:b w:val="0"/>
                <w:noProof/>
                <w:webHidden/>
              </w:rPr>
            </w:r>
            <w:r w:rsidR="00D80C3B" w:rsidRPr="009807F2">
              <w:rPr>
                <w:b w:val="0"/>
                <w:noProof/>
                <w:webHidden/>
              </w:rPr>
              <w:fldChar w:fldCharType="separate"/>
            </w:r>
            <w:r w:rsidR="00DB1F79">
              <w:rPr>
                <w:b w:val="0"/>
                <w:noProof/>
                <w:webHidden/>
              </w:rPr>
              <w:t>13</w:t>
            </w:r>
            <w:r w:rsidR="00D80C3B" w:rsidRPr="009807F2">
              <w:rPr>
                <w:b w:val="0"/>
                <w:noProof/>
                <w:webHidden/>
              </w:rPr>
              <w:fldChar w:fldCharType="end"/>
            </w:r>
          </w:hyperlink>
        </w:p>
        <w:p w14:paraId="037E15F5" w14:textId="3D6AA432"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07" w:history="1">
            <w:r w:rsidR="00D80C3B" w:rsidRPr="009807F2">
              <w:rPr>
                <w:rStyle w:val="Hyperlink"/>
                <w:rFonts w:eastAsia="Calibri"/>
                <w:b w:val="0"/>
                <w:noProof/>
                <w:u w:val="none"/>
                <w:lang w:val="en-GB"/>
              </w:rPr>
              <w:t>4.2</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lang w:val="en-GB"/>
              </w:rPr>
              <w:t>Project organization in the implementation phase</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_Toc517881807 \h </w:instrText>
            </w:r>
            <w:r w:rsidR="00D80C3B" w:rsidRPr="009807F2">
              <w:rPr>
                <w:b w:val="0"/>
                <w:noProof/>
                <w:webHidden/>
              </w:rPr>
            </w:r>
            <w:r w:rsidR="00D80C3B" w:rsidRPr="009807F2">
              <w:rPr>
                <w:b w:val="0"/>
                <w:noProof/>
                <w:webHidden/>
              </w:rPr>
              <w:fldChar w:fldCharType="separate"/>
            </w:r>
            <w:r w:rsidR="00DB1F79">
              <w:rPr>
                <w:b w:val="0"/>
                <w:noProof/>
                <w:webHidden/>
              </w:rPr>
              <w:t>14</w:t>
            </w:r>
            <w:r w:rsidR="00D80C3B" w:rsidRPr="009807F2">
              <w:rPr>
                <w:b w:val="0"/>
                <w:noProof/>
                <w:webHidden/>
              </w:rPr>
              <w:fldChar w:fldCharType="end"/>
            </w:r>
          </w:hyperlink>
        </w:p>
        <w:p w14:paraId="171D05B7" w14:textId="46B72F61"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08" w:history="1">
            <w:r w:rsidR="00D80C3B" w:rsidRPr="009807F2">
              <w:rPr>
                <w:rStyle w:val="Hyperlink"/>
                <w:rFonts w:eastAsia="Calibri"/>
                <w:b w:val="0"/>
                <w:noProof/>
                <w:u w:val="none"/>
                <w:lang w:val="en-GB"/>
              </w:rPr>
              <w:t>4.3</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lang w:val="en-GB"/>
              </w:rPr>
              <w:t>Independent supervision</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_Toc517881808 \h </w:instrText>
            </w:r>
            <w:r w:rsidR="00D80C3B" w:rsidRPr="009807F2">
              <w:rPr>
                <w:b w:val="0"/>
                <w:noProof/>
                <w:webHidden/>
              </w:rPr>
            </w:r>
            <w:r w:rsidR="00D80C3B" w:rsidRPr="009807F2">
              <w:rPr>
                <w:b w:val="0"/>
                <w:noProof/>
                <w:webHidden/>
              </w:rPr>
              <w:fldChar w:fldCharType="separate"/>
            </w:r>
            <w:r w:rsidR="00DB1F79">
              <w:rPr>
                <w:b w:val="0"/>
                <w:noProof/>
                <w:webHidden/>
              </w:rPr>
              <w:t>14</w:t>
            </w:r>
            <w:r w:rsidR="00D80C3B" w:rsidRPr="009807F2">
              <w:rPr>
                <w:b w:val="0"/>
                <w:noProof/>
                <w:webHidden/>
              </w:rPr>
              <w:fldChar w:fldCharType="end"/>
            </w:r>
          </w:hyperlink>
        </w:p>
        <w:p w14:paraId="4F70E950" w14:textId="59EDE6EB"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09" w:history="1">
            <w:r w:rsidR="00D80C3B" w:rsidRPr="009807F2">
              <w:rPr>
                <w:rStyle w:val="Hyperlink"/>
                <w:rFonts w:eastAsia="Calibri"/>
                <w:b w:val="0"/>
                <w:noProof/>
                <w:u w:val="none"/>
              </w:rPr>
              <w:t>4.4</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rPr>
              <w:t>Monitoring plan</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_Toc517881809 \h </w:instrText>
            </w:r>
            <w:r w:rsidR="00D80C3B" w:rsidRPr="009807F2">
              <w:rPr>
                <w:b w:val="0"/>
                <w:noProof/>
                <w:webHidden/>
              </w:rPr>
            </w:r>
            <w:r w:rsidR="00D80C3B" w:rsidRPr="009807F2">
              <w:rPr>
                <w:b w:val="0"/>
                <w:noProof/>
                <w:webHidden/>
              </w:rPr>
              <w:fldChar w:fldCharType="separate"/>
            </w:r>
            <w:r w:rsidR="00DB1F79">
              <w:rPr>
                <w:b w:val="0"/>
                <w:noProof/>
                <w:webHidden/>
              </w:rPr>
              <w:t>15</w:t>
            </w:r>
            <w:r w:rsidR="00D80C3B" w:rsidRPr="009807F2">
              <w:rPr>
                <w:b w:val="0"/>
                <w:noProof/>
                <w:webHidden/>
              </w:rPr>
              <w:fldChar w:fldCharType="end"/>
            </w:r>
          </w:hyperlink>
        </w:p>
        <w:p w14:paraId="39B385DE" w14:textId="788B968F"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10" w:history="1">
            <w:r w:rsidR="00D80C3B" w:rsidRPr="009807F2">
              <w:rPr>
                <w:rStyle w:val="Hyperlink"/>
                <w:rFonts w:eastAsia="Calibri"/>
                <w:b w:val="0"/>
                <w:noProof/>
                <w:u w:val="none"/>
                <w:lang w:val="en-GB"/>
              </w:rPr>
              <w:t>4.5</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lang w:val="en-GB"/>
              </w:rPr>
              <w:t>Project installation</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_Toc517881810 \h </w:instrText>
            </w:r>
            <w:r w:rsidR="00D80C3B" w:rsidRPr="009807F2">
              <w:rPr>
                <w:b w:val="0"/>
                <w:noProof/>
                <w:webHidden/>
              </w:rPr>
            </w:r>
            <w:r w:rsidR="00D80C3B" w:rsidRPr="009807F2">
              <w:rPr>
                <w:b w:val="0"/>
                <w:noProof/>
                <w:webHidden/>
              </w:rPr>
              <w:fldChar w:fldCharType="separate"/>
            </w:r>
            <w:r w:rsidR="00DB1F79">
              <w:rPr>
                <w:b w:val="0"/>
                <w:noProof/>
                <w:webHidden/>
              </w:rPr>
              <w:t>15</w:t>
            </w:r>
            <w:r w:rsidR="00D80C3B" w:rsidRPr="009807F2">
              <w:rPr>
                <w:b w:val="0"/>
                <w:noProof/>
                <w:webHidden/>
              </w:rPr>
              <w:fldChar w:fldCharType="end"/>
            </w:r>
          </w:hyperlink>
        </w:p>
        <w:p w14:paraId="37236D64" w14:textId="2FE929CC"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11" w:history="1">
            <w:r w:rsidR="00D80C3B" w:rsidRPr="009807F2">
              <w:rPr>
                <w:rStyle w:val="Hyperlink"/>
                <w:rFonts w:eastAsia="Calibri"/>
                <w:b w:val="0"/>
                <w:noProof/>
                <w:u w:val="none"/>
              </w:rPr>
              <w:t>4.6</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rPr>
              <w:t>Time planning</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_Toc517881811 \h </w:instrText>
            </w:r>
            <w:r w:rsidR="00D80C3B" w:rsidRPr="009807F2">
              <w:rPr>
                <w:b w:val="0"/>
                <w:noProof/>
                <w:webHidden/>
              </w:rPr>
            </w:r>
            <w:r w:rsidR="00D80C3B" w:rsidRPr="009807F2">
              <w:rPr>
                <w:b w:val="0"/>
                <w:noProof/>
                <w:webHidden/>
              </w:rPr>
              <w:fldChar w:fldCharType="separate"/>
            </w:r>
            <w:r w:rsidR="00DB1F79">
              <w:rPr>
                <w:b w:val="0"/>
                <w:noProof/>
                <w:webHidden/>
              </w:rPr>
              <w:t>15</w:t>
            </w:r>
            <w:r w:rsidR="00D80C3B" w:rsidRPr="009807F2">
              <w:rPr>
                <w:b w:val="0"/>
                <w:noProof/>
                <w:webHidden/>
              </w:rPr>
              <w:fldChar w:fldCharType="end"/>
            </w:r>
          </w:hyperlink>
        </w:p>
        <w:p w14:paraId="652863B4" w14:textId="40B1542B"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12" w:history="1">
            <w:r w:rsidR="00D80C3B" w:rsidRPr="009807F2">
              <w:rPr>
                <w:rStyle w:val="Hyperlink"/>
                <w:rFonts w:eastAsia="Calibri"/>
                <w:b/>
                <w:noProof/>
                <w:lang w:val="en-GB" w:eastAsia="en-US"/>
              </w:rPr>
              <w:t>5.</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Budget and financing plan</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_Toc517881812 \h </w:instrText>
            </w:r>
            <w:r w:rsidR="00D80C3B" w:rsidRPr="009807F2">
              <w:rPr>
                <w:b/>
                <w:noProof/>
                <w:webHidden/>
              </w:rPr>
            </w:r>
            <w:r w:rsidR="00D80C3B" w:rsidRPr="009807F2">
              <w:rPr>
                <w:b/>
                <w:noProof/>
                <w:webHidden/>
              </w:rPr>
              <w:fldChar w:fldCharType="separate"/>
            </w:r>
            <w:r>
              <w:rPr>
                <w:b/>
                <w:noProof/>
                <w:webHidden/>
              </w:rPr>
              <w:t>16</w:t>
            </w:r>
            <w:r w:rsidR="00D80C3B" w:rsidRPr="009807F2">
              <w:rPr>
                <w:b/>
                <w:noProof/>
                <w:webHidden/>
              </w:rPr>
              <w:fldChar w:fldCharType="end"/>
            </w:r>
          </w:hyperlink>
        </w:p>
        <w:p w14:paraId="5985CA14" w14:textId="32C93949"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13" w:history="1">
            <w:r w:rsidR="00D80C3B" w:rsidRPr="009807F2">
              <w:rPr>
                <w:rStyle w:val="Hyperlink"/>
                <w:rFonts w:eastAsia="Calibri"/>
                <w:b w:val="0"/>
                <w:noProof/>
                <w:u w:val="none"/>
              </w:rPr>
              <w:t>5.1</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rPr>
              <w:t>Project costs</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_Toc517881813 \h </w:instrText>
            </w:r>
            <w:r w:rsidR="00D80C3B" w:rsidRPr="009807F2">
              <w:rPr>
                <w:b w:val="0"/>
                <w:noProof/>
                <w:webHidden/>
              </w:rPr>
            </w:r>
            <w:r w:rsidR="00D80C3B" w:rsidRPr="009807F2">
              <w:rPr>
                <w:b w:val="0"/>
                <w:noProof/>
                <w:webHidden/>
              </w:rPr>
              <w:fldChar w:fldCharType="separate"/>
            </w:r>
            <w:r w:rsidR="00DB1F79">
              <w:rPr>
                <w:b w:val="0"/>
                <w:noProof/>
                <w:webHidden/>
              </w:rPr>
              <w:t>16</w:t>
            </w:r>
            <w:r w:rsidR="00D80C3B" w:rsidRPr="009807F2">
              <w:rPr>
                <w:b w:val="0"/>
                <w:noProof/>
                <w:webHidden/>
              </w:rPr>
              <w:fldChar w:fldCharType="end"/>
            </w:r>
          </w:hyperlink>
        </w:p>
        <w:p w14:paraId="7CA64B5C" w14:textId="71DBF1EF"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14" w:history="1">
            <w:r w:rsidR="00D80C3B" w:rsidRPr="009807F2">
              <w:rPr>
                <w:rStyle w:val="Hyperlink"/>
                <w:rFonts w:eastAsia="Calibri"/>
                <w:b w:val="0"/>
                <w:noProof/>
                <w:u w:val="none"/>
                <w:lang w:val="en-GB"/>
              </w:rPr>
              <w:t>5.2</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lang w:val="en-GB"/>
              </w:rPr>
              <w:t>DRIVE support requested (instruments)</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_Toc517881814 \h </w:instrText>
            </w:r>
            <w:r w:rsidR="00D80C3B" w:rsidRPr="009807F2">
              <w:rPr>
                <w:b w:val="0"/>
                <w:noProof/>
                <w:webHidden/>
              </w:rPr>
            </w:r>
            <w:r w:rsidR="00D80C3B" w:rsidRPr="009807F2">
              <w:rPr>
                <w:b w:val="0"/>
                <w:noProof/>
                <w:webHidden/>
              </w:rPr>
              <w:fldChar w:fldCharType="separate"/>
            </w:r>
            <w:r w:rsidR="00DB1F79">
              <w:rPr>
                <w:b w:val="0"/>
                <w:noProof/>
                <w:webHidden/>
              </w:rPr>
              <w:t>16</w:t>
            </w:r>
            <w:r w:rsidR="00D80C3B" w:rsidRPr="009807F2">
              <w:rPr>
                <w:b w:val="0"/>
                <w:noProof/>
                <w:webHidden/>
              </w:rPr>
              <w:fldChar w:fldCharType="end"/>
            </w:r>
          </w:hyperlink>
        </w:p>
        <w:p w14:paraId="12A6106B" w14:textId="4FCC0B88"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15" w:history="1">
            <w:r w:rsidR="00D80C3B" w:rsidRPr="009807F2">
              <w:rPr>
                <w:rStyle w:val="Hyperlink"/>
                <w:rFonts w:eastAsia="Calibri"/>
                <w:b w:val="0"/>
                <w:noProof/>
                <w:u w:val="none"/>
                <w:lang w:val="en-GB"/>
              </w:rPr>
              <w:t>5.3</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lang w:val="en-GB"/>
              </w:rPr>
              <w:t>Financing of the project investment</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_Toc517881815 \h </w:instrText>
            </w:r>
            <w:r w:rsidR="00D80C3B" w:rsidRPr="009807F2">
              <w:rPr>
                <w:b w:val="0"/>
                <w:noProof/>
                <w:webHidden/>
              </w:rPr>
            </w:r>
            <w:r w:rsidR="00D80C3B" w:rsidRPr="009807F2">
              <w:rPr>
                <w:b w:val="0"/>
                <w:noProof/>
                <w:webHidden/>
              </w:rPr>
              <w:fldChar w:fldCharType="separate"/>
            </w:r>
            <w:r w:rsidR="00DB1F79">
              <w:rPr>
                <w:b w:val="0"/>
                <w:noProof/>
                <w:webHidden/>
              </w:rPr>
              <w:t>17</w:t>
            </w:r>
            <w:r w:rsidR="00D80C3B" w:rsidRPr="009807F2">
              <w:rPr>
                <w:b w:val="0"/>
                <w:noProof/>
                <w:webHidden/>
              </w:rPr>
              <w:fldChar w:fldCharType="end"/>
            </w:r>
          </w:hyperlink>
        </w:p>
        <w:p w14:paraId="07D0A66D" w14:textId="664F6845"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16" w:history="1">
            <w:r w:rsidR="00D80C3B" w:rsidRPr="009807F2">
              <w:rPr>
                <w:rStyle w:val="Hyperlink"/>
                <w:rFonts w:eastAsia="Calibri"/>
                <w:b w:val="0"/>
                <w:noProof/>
                <w:u w:val="none"/>
                <w:lang w:val="en-GB"/>
              </w:rPr>
              <w:t>5.4</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lang w:val="en-GB"/>
              </w:rPr>
              <w:t>Financing of O&amp;M phase and financial sustainability</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_Toc517881816 \h </w:instrText>
            </w:r>
            <w:r w:rsidR="00D80C3B" w:rsidRPr="009807F2">
              <w:rPr>
                <w:b w:val="0"/>
                <w:noProof/>
                <w:webHidden/>
              </w:rPr>
            </w:r>
            <w:r w:rsidR="00D80C3B" w:rsidRPr="009807F2">
              <w:rPr>
                <w:b w:val="0"/>
                <w:noProof/>
                <w:webHidden/>
              </w:rPr>
              <w:fldChar w:fldCharType="separate"/>
            </w:r>
            <w:r w:rsidR="00DB1F79">
              <w:rPr>
                <w:b w:val="0"/>
                <w:noProof/>
                <w:webHidden/>
              </w:rPr>
              <w:t>18</w:t>
            </w:r>
            <w:r w:rsidR="00D80C3B" w:rsidRPr="009807F2">
              <w:rPr>
                <w:b w:val="0"/>
                <w:noProof/>
                <w:webHidden/>
              </w:rPr>
              <w:fldChar w:fldCharType="end"/>
            </w:r>
          </w:hyperlink>
        </w:p>
        <w:p w14:paraId="6A8D56FF" w14:textId="745D5A17"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17" w:history="1">
            <w:r w:rsidR="00D80C3B" w:rsidRPr="009807F2">
              <w:rPr>
                <w:rStyle w:val="Hyperlink"/>
                <w:rFonts w:eastAsia="Calibri"/>
                <w:b w:val="0"/>
                <w:noProof/>
                <w:u w:val="none"/>
              </w:rPr>
              <w:t>5.5</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rPr>
              <w:t>Economic viability</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_Toc517881817 \h </w:instrText>
            </w:r>
            <w:r w:rsidR="00D80C3B" w:rsidRPr="009807F2">
              <w:rPr>
                <w:b w:val="0"/>
                <w:noProof/>
                <w:webHidden/>
              </w:rPr>
            </w:r>
            <w:r w:rsidR="00D80C3B" w:rsidRPr="009807F2">
              <w:rPr>
                <w:b w:val="0"/>
                <w:noProof/>
                <w:webHidden/>
              </w:rPr>
              <w:fldChar w:fldCharType="separate"/>
            </w:r>
            <w:r w:rsidR="00DB1F79">
              <w:rPr>
                <w:b w:val="0"/>
                <w:noProof/>
                <w:webHidden/>
              </w:rPr>
              <w:t>20</w:t>
            </w:r>
            <w:r w:rsidR="00D80C3B" w:rsidRPr="009807F2">
              <w:rPr>
                <w:b w:val="0"/>
                <w:noProof/>
                <w:webHidden/>
              </w:rPr>
              <w:fldChar w:fldCharType="end"/>
            </w:r>
          </w:hyperlink>
        </w:p>
        <w:p w14:paraId="4B4F65B4" w14:textId="4F43F997"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18" w:history="1">
            <w:r w:rsidR="00D80C3B" w:rsidRPr="009807F2">
              <w:rPr>
                <w:rStyle w:val="Hyperlink"/>
                <w:rFonts w:eastAsia="Calibri"/>
                <w:b/>
                <w:noProof/>
                <w:lang w:val="en-GB" w:eastAsia="en-US"/>
              </w:rPr>
              <w:t>6.</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Additionality of financial contribution by DRIVE</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_Toc517881818 \h </w:instrText>
            </w:r>
            <w:r w:rsidR="00D80C3B" w:rsidRPr="009807F2">
              <w:rPr>
                <w:b/>
                <w:noProof/>
                <w:webHidden/>
              </w:rPr>
            </w:r>
            <w:r w:rsidR="00D80C3B" w:rsidRPr="009807F2">
              <w:rPr>
                <w:b/>
                <w:noProof/>
                <w:webHidden/>
              </w:rPr>
              <w:fldChar w:fldCharType="separate"/>
            </w:r>
            <w:r>
              <w:rPr>
                <w:b/>
                <w:noProof/>
                <w:webHidden/>
              </w:rPr>
              <w:t>21</w:t>
            </w:r>
            <w:r w:rsidR="00D80C3B" w:rsidRPr="009807F2">
              <w:rPr>
                <w:b/>
                <w:noProof/>
                <w:webHidden/>
              </w:rPr>
              <w:fldChar w:fldCharType="end"/>
            </w:r>
          </w:hyperlink>
        </w:p>
        <w:p w14:paraId="3FFD87E7" w14:textId="6E6B650C"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19" w:history="1">
            <w:r w:rsidR="00D80C3B" w:rsidRPr="009807F2">
              <w:rPr>
                <w:rStyle w:val="Hyperlink"/>
                <w:rFonts w:eastAsia="Calibri"/>
                <w:b/>
                <w:noProof/>
                <w:lang w:val="en-GB" w:eastAsia="en-US"/>
              </w:rPr>
              <w:t>7.</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Development relevance</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_Toc517881819 \h </w:instrText>
            </w:r>
            <w:r w:rsidR="00D80C3B" w:rsidRPr="009807F2">
              <w:rPr>
                <w:b/>
                <w:noProof/>
                <w:webHidden/>
              </w:rPr>
            </w:r>
            <w:r w:rsidR="00D80C3B" w:rsidRPr="009807F2">
              <w:rPr>
                <w:b/>
                <w:noProof/>
                <w:webHidden/>
              </w:rPr>
              <w:fldChar w:fldCharType="separate"/>
            </w:r>
            <w:r>
              <w:rPr>
                <w:b/>
                <w:noProof/>
                <w:webHidden/>
              </w:rPr>
              <w:t>21</w:t>
            </w:r>
            <w:r w:rsidR="00D80C3B" w:rsidRPr="009807F2">
              <w:rPr>
                <w:b/>
                <w:noProof/>
                <w:webHidden/>
              </w:rPr>
              <w:fldChar w:fldCharType="end"/>
            </w:r>
          </w:hyperlink>
        </w:p>
        <w:p w14:paraId="7C5376C4" w14:textId="77719D48"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20" w:history="1">
            <w:r w:rsidR="00D80C3B" w:rsidRPr="009807F2">
              <w:rPr>
                <w:rStyle w:val="Hyperlink"/>
                <w:rFonts w:eastAsia="Calibri"/>
                <w:b w:val="0"/>
                <w:bCs/>
                <w:noProof/>
                <w:u w:val="none"/>
                <w:lang w:val="en-GB"/>
              </w:rPr>
              <w:t>7.1</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bCs/>
                <w:noProof/>
                <w:u w:val="none"/>
                <w:lang w:val="en-GB"/>
              </w:rPr>
              <w:t>Contribution to private sector development</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_Toc517881820 \h </w:instrText>
            </w:r>
            <w:r w:rsidR="00D80C3B" w:rsidRPr="009807F2">
              <w:rPr>
                <w:b w:val="0"/>
                <w:noProof/>
                <w:webHidden/>
              </w:rPr>
            </w:r>
            <w:r w:rsidR="00D80C3B" w:rsidRPr="009807F2">
              <w:rPr>
                <w:b w:val="0"/>
                <w:noProof/>
                <w:webHidden/>
              </w:rPr>
              <w:fldChar w:fldCharType="separate"/>
            </w:r>
            <w:r w:rsidR="00DB1F79">
              <w:rPr>
                <w:b w:val="0"/>
                <w:noProof/>
                <w:webHidden/>
              </w:rPr>
              <w:t>21</w:t>
            </w:r>
            <w:r w:rsidR="00D80C3B" w:rsidRPr="009807F2">
              <w:rPr>
                <w:b w:val="0"/>
                <w:noProof/>
                <w:webHidden/>
              </w:rPr>
              <w:fldChar w:fldCharType="end"/>
            </w:r>
          </w:hyperlink>
        </w:p>
        <w:p w14:paraId="290032D8" w14:textId="46C42300"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21" w:history="1">
            <w:r w:rsidR="00D80C3B" w:rsidRPr="009807F2">
              <w:rPr>
                <w:rStyle w:val="Hyperlink"/>
                <w:rFonts w:eastAsia="Calibri"/>
                <w:b w:val="0"/>
                <w:bCs/>
                <w:noProof/>
                <w:u w:val="none"/>
              </w:rPr>
              <w:t>7.2</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bCs/>
                <w:noProof/>
                <w:u w:val="none"/>
              </w:rPr>
              <w:t>Local Commitment</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_Toc517881821 \h </w:instrText>
            </w:r>
            <w:r w:rsidR="00D80C3B" w:rsidRPr="009807F2">
              <w:rPr>
                <w:b w:val="0"/>
                <w:noProof/>
                <w:webHidden/>
              </w:rPr>
            </w:r>
            <w:r w:rsidR="00D80C3B" w:rsidRPr="009807F2">
              <w:rPr>
                <w:b w:val="0"/>
                <w:noProof/>
                <w:webHidden/>
              </w:rPr>
              <w:fldChar w:fldCharType="separate"/>
            </w:r>
            <w:r w:rsidR="00DB1F79">
              <w:rPr>
                <w:b w:val="0"/>
                <w:noProof/>
                <w:webHidden/>
              </w:rPr>
              <w:t>21</w:t>
            </w:r>
            <w:r w:rsidR="00D80C3B" w:rsidRPr="009807F2">
              <w:rPr>
                <w:b w:val="0"/>
                <w:noProof/>
                <w:webHidden/>
              </w:rPr>
              <w:fldChar w:fldCharType="end"/>
            </w:r>
          </w:hyperlink>
        </w:p>
        <w:p w14:paraId="07AB42D7" w14:textId="50660AFA"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22" w:history="1">
            <w:r w:rsidR="00D80C3B" w:rsidRPr="009807F2">
              <w:rPr>
                <w:rStyle w:val="Hyperlink"/>
                <w:rFonts w:eastAsia="Calibri"/>
                <w:b w:val="0"/>
                <w:bCs/>
                <w:noProof/>
                <w:u w:val="none"/>
              </w:rPr>
              <w:t>7.3</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bCs/>
                <w:noProof/>
                <w:u w:val="none"/>
              </w:rPr>
              <w:t>Value for Money</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_Toc517881822 \h </w:instrText>
            </w:r>
            <w:r w:rsidR="00D80C3B" w:rsidRPr="009807F2">
              <w:rPr>
                <w:b w:val="0"/>
                <w:noProof/>
                <w:webHidden/>
              </w:rPr>
            </w:r>
            <w:r w:rsidR="00D80C3B" w:rsidRPr="009807F2">
              <w:rPr>
                <w:b w:val="0"/>
                <w:noProof/>
                <w:webHidden/>
              </w:rPr>
              <w:fldChar w:fldCharType="separate"/>
            </w:r>
            <w:r w:rsidR="00DB1F79">
              <w:rPr>
                <w:b w:val="0"/>
                <w:noProof/>
                <w:webHidden/>
              </w:rPr>
              <w:t>22</w:t>
            </w:r>
            <w:r w:rsidR="00D80C3B" w:rsidRPr="009807F2">
              <w:rPr>
                <w:b w:val="0"/>
                <w:noProof/>
                <w:webHidden/>
              </w:rPr>
              <w:fldChar w:fldCharType="end"/>
            </w:r>
          </w:hyperlink>
        </w:p>
        <w:p w14:paraId="502FF8B0" w14:textId="61653CB3"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23" w:history="1">
            <w:r w:rsidR="00D80C3B" w:rsidRPr="009807F2">
              <w:rPr>
                <w:rStyle w:val="Hyperlink"/>
                <w:rFonts w:eastAsia="Calibri"/>
                <w:b w:val="0"/>
                <w:bCs/>
                <w:noProof/>
                <w:u w:val="none"/>
                <w:lang w:val="en-GB"/>
              </w:rPr>
              <w:t>7.4</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bCs/>
                <w:noProof/>
                <w:u w:val="none"/>
                <w:lang w:val="en-GB"/>
              </w:rPr>
              <w:t>Sustainability</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_Toc517881823 \h </w:instrText>
            </w:r>
            <w:r w:rsidR="00D80C3B" w:rsidRPr="009807F2">
              <w:rPr>
                <w:b w:val="0"/>
                <w:noProof/>
                <w:webHidden/>
              </w:rPr>
            </w:r>
            <w:r w:rsidR="00D80C3B" w:rsidRPr="009807F2">
              <w:rPr>
                <w:b w:val="0"/>
                <w:noProof/>
                <w:webHidden/>
              </w:rPr>
              <w:fldChar w:fldCharType="separate"/>
            </w:r>
            <w:r w:rsidR="00DB1F79">
              <w:rPr>
                <w:b w:val="0"/>
                <w:noProof/>
                <w:webHidden/>
              </w:rPr>
              <w:t>23</w:t>
            </w:r>
            <w:r w:rsidR="00D80C3B" w:rsidRPr="009807F2">
              <w:rPr>
                <w:b w:val="0"/>
                <w:noProof/>
                <w:webHidden/>
              </w:rPr>
              <w:fldChar w:fldCharType="end"/>
            </w:r>
          </w:hyperlink>
        </w:p>
        <w:p w14:paraId="5B6455D2" w14:textId="5A207DB1"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24" w:history="1">
            <w:r w:rsidR="00D80C3B" w:rsidRPr="009807F2">
              <w:rPr>
                <w:rStyle w:val="Hyperlink"/>
                <w:rFonts w:eastAsia="Calibri"/>
                <w:b/>
                <w:noProof/>
                <w:lang w:val="en-GB" w:eastAsia="en-US"/>
              </w:rPr>
              <w:t>8</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Programmatic coherence</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_Toc517881824 \h </w:instrText>
            </w:r>
            <w:r w:rsidR="00D80C3B" w:rsidRPr="009807F2">
              <w:rPr>
                <w:b/>
                <w:noProof/>
                <w:webHidden/>
              </w:rPr>
            </w:r>
            <w:r w:rsidR="00D80C3B" w:rsidRPr="009807F2">
              <w:rPr>
                <w:b/>
                <w:noProof/>
                <w:webHidden/>
              </w:rPr>
              <w:fldChar w:fldCharType="separate"/>
            </w:r>
            <w:r>
              <w:rPr>
                <w:b/>
                <w:noProof/>
                <w:webHidden/>
              </w:rPr>
              <w:t>24</w:t>
            </w:r>
            <w:r w:rsidR="00D80C3B" w:rsidRPr="009807F2">
              <w:rPr>
                <w:b/>
                <w:noProof/>
                <w:webHidden/>
              </w:rPr>
              <w:fldChar w:fldCharType="end"/>
            </w:r>
          </w:hyperlink>
        </w:p>
        <w:p w14:paraId="333D49FB" w14:textId="56DAD42D"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25" w:history="1">
            <w:r w:rsidR="00D80C3B" w:rsidRPr="009807F2">
              <w:rPr>
                <w:rStyle w:val="Hyperlink"/>
                <w:rFonts w:eastAsia="Calibri"/>
                <w:b w:val="0"/>
                <w:bCs/>
                <w:noProof/>
                <w:u w:val="none"/>
              </w:rPr>
              <w:t>8.1</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bCs/>
                <w:noProof/>
                <w:u w:val="none"/>
              </w:rPr>
              <w:t>Focus</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_Toc517881825 \h </w:instrText>
            </w:r>
            <w:r w:rsidR="00D80C3B" w:rsidRPr="009807F2">
              <w:rPr>
                <w:b w:val="0"/>
                <w:noProof/>
                <w:webHidden/>
              </w:rPr>
            </w:r>
            <w:r w:rsidR="00D80C3B" w:rsidRPr="009807F2">
              <w:rPr>
                <w:b w:val="0"/>
                <w:noProof/>
                <w:webHidden/>
              </w:rPr>
              <w:fldChar w:fldCharType="separate"/>
            </w:r>
            <w:r w:rsidR="00DB1F79">
              <w:rPr>
                <w:b w:val="0"/>
                <w:noProof/>
                <w:webHidden/>
              </w:rPr>
              <w:t>24</w:t>
            </w:r>
            <w:r w:rsidR="00D80C3B" w:rsidRPr="009807F2">
              <w:rPr>
                <w:b w:val="0"/>
                <w:noProof/>
                <w:webHidden/>
              </w:rPr>
              <w:fldChar w:fldCharType="end"/>
            </w:r>
          </w:hyperlink>
        </w:p>
        <w:p w14:paraId="514C0337" w14:textId="46C3275A"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26" w:history="1">
            <w:r w:rsidR="00D80C3B" w:rsidRPr="009807F2">
              <w:rPr>
                <w:rStyle w:val="Hyperlink"/>
                <w:rFonts w:eastAsia="Calibri"/>
                <w:b w:val="0"/>
                <w:bCs/>
                <w:noProof/>
                <w:u w:val="none"/>
                <w:lang w:val="en-GB"/>
              </w:rPr>
              <w:t>8.2</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bCs/>
                <w:noProof/>
                <w:u w:val="none"/>
                <w:lang w:val="en-GB"/>
              </w:rPr>
              <w:t>Synergy</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_Toc517881826 \h </w:instrText>
            </w:r>
            <w:r w:rsidR="00D80C3B" w:rsidRPr="009807F2">
              <w:rPr>
                <w:b w:val="0"/>
                <w:noProof/>
                <w:webHidden/>
              </w:rPr>
            </w:r>
            <w:r w:rsidR="00D80C3B" w:rsidRPr="009807F2">
              <w:rPr>
                <w:b w:val="0"/>
                <w:noProof/>
                <w:webHidden/>
              </w:rPr>
              <w:fldChar w:fldCharType="separate"/>
            </w:r>
            <w:r w:rsidR="00DB1F79">
              <w:rPr>
                <w:b w:val="0"/>
                <w:noProof/>
                <w:webHidden/>
              </w:rPr>
              <w:t>24</w:t>
            </w:r>
            <w:r w:rsidR="00D80C3B" w:rsidRPr="009807F2">
              <w:rPr>
                <w:b w:val="0"/>
                <w:noProof/>
                <w:webHidden/>
              </w:rPr>
              <w:fldChar w:fldCharType="end"/>
            </w:r>
          </w:hyperlink>
        </w:p>
        <w:p w14:paraId="6C24376F" w14:textId="15DA94B5"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27" w:history="1">
            <w:r w:rsidR="00D80C3B" w:rsidRPr="009807F2">
              <w:rPr>
                <w:rStyle w:val="Hyperlink"/>
                <w:rFonts w:eastAsia="Calibri"/>
                <w:b/>
                <w:noProof/>
                <w:lang w:val="en-GB" w:eastAsia="en-US"/>
              </w:rPr>
              <w:t>9</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Sustainability</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_Toc517881827 \h </w:instrText>
            </w:r>
            <w:r w:rsidR="00D80C3B" w:rsidRPr="009807F2">
              <w:rPr>
                <w:b/>
                <w:noProof/>
                <w:webHidden/>
              </w:rPr>
            </w:r>
            <w:r w:rsidR="00D80C3B" w:rsidRPr="009807F2">
              <w:rPr>
                <w:b/>
                <w:noProof/>
                <w:webHidden/>
              </w:rPr>
              <w:fldChar w:fldCharType="separate"/>
            </w:r>
            <w:r>
              <w:rPr>
                <w:b/>
                <w:noProof/>
                <w:webHidden/>
              </w:rPr>
              <w:t>25</w:t>
            </w:r>
            <w:r w:rsidR="00D80C3B" w:rsidRPr="009807F2">
              <w:rPr>
                <w:b/>
                <w:noProof/>
                <w:webHidden/>
              </w:rPr>
              <w:fldChar w:fldCharType="end"/>
            </w:r>
          </w:hyperlink>
        </w:p>
        <w:p w14:paraId="446F9117" w14:textId="56797BD4" w:rsidR="00D80C3B" w:rsidRPr="009807F2" w:rsidRDefault="00DB1F79" w:rsidP="009807F2">
          <w:pPr>
            <w:pStyle w:val="Inhopg2"/>
            <w:spacing w:before="0"/>
            <w:ind w:left="0"/>
            <w:rPr>
              <w:rFonts w:asciiTheme="minorHAnsi" w:eastAsiaTheme="minorEastAsia" w:hAnsiTheme="minorHAnsi" w:cstheme="minorBidi"/>
              <w:b w:val="0"/>
              <w:noProof/>
              <w:sz w:val="22"/>
              <w:szCs w:val="22"/>
              <w:lang w:val="en-GB" w:eastAsia="en-GB"/>
            </w:rPr>
          </w:pPr>
          <w:hyperlink w:anchor="_Toc517881828" w:history="1">
            <w:r w:rsidR="00D80C3B" w:rsidRPr="009807F2">
              <w:rPr>
                <w:rStyle w:val="Hyperlink"/>
                <w:rFonts w:eastAsia="Calibri"/>
                <w:bCs/>
                <w:noProof/>
                <w:lang w:val="en-GB"/>
              </w:rPr>
              <w:t>9.1</w:t>
            </w:r>
            <w:r w:rsidR="00D80C3B" w:rsidRPr="009807F2">
              <w:rPr>
                <w:rFonts w:asciiTheme="minorHAnsi" w:eastAsiaTheme="minorEastAsia" w:hAnsiTheme="minorHAnsi" w:cstheme="minorBidi"/>
                <w:noProof/>
                <w:sz w:val="22"/>
                <w:szCs w:val="22"/>
                <w:lang w:val="en-GB" w:eastAsia="en-GB"/>
              </w:rPr>
              <w:tab/>
            </w:r>
            <w:r w:rsidR="00D80C3B" w:rsidRPr="009807F2">
              <w:rPr>
                <w:rStyle w:val="Hyperlink"/>
                <w:rFonts w:eastAsia="Calibri"/>
                <w:bCs/>
                <w:noProof/>
                <w:lang w:val="en-GB"/>
              </w:rPr>
              <w:t>Project sustainability</w:t>
            </w:r>
            <w:r w:rsidR="00D80C3B" w:rsidRPr="009807F2">
              <w:rPr>
                <w:noProof/>
                <w:webHidden/>
              </w:rPr>
              <w:tab/>
            </w:r>
            <w:r w:rsidR="00D80C3B" w:rsidRPr="009807F2">
              <w:rPr>
                <w:noProof/>
                <w:webHidden/>
              </w:rPr>
              <w:fldChar w:fldCharType="begin"/>
            </w:r>
            <w:r w:rsidR="00D80C3B" w:rsidRPr="009807F2">
              <w:rPr>
                <w:noProof/>
                <w:webHidden/>
              </w:rPr>
              <w:instrText xml:space="preserve"> PAGEREF _Toc517881828 \h </w:instrText>
            </w:r>
            <w:r w:rsidR="00D80C3B" w:rsidRPr="009807F2">
              <w:rPr>
                <w:noProof/>
                <w:webHidden/>
              </w:rPr>
            </w:r>
            <w:r w:rsidR="00D80C3B" w:rsidRPr="009807F2">
              <w:rPr>
                <w:noProof/>
                <w:webHidden/>
              </w:rPr>
              <w:fldChar w:fldCharType="separate"/>
            </w:r>
            <w:r>
              <w:rPr>
                <w:noProof/>
                <w:webHidden/>
              </w:rPr>
              <w:t>25</w:t>
            </w:r>
            <w:r w:rsidR="00D80C3B" w:rsidRPr="009807F2">
              <w:rPr>
                <w:noProof/>
                <w:webHidden/>
              </w:rPr>
              <w:fldChar w:fldCharType="end"/>
            </w:r>
          </w:hyperlink>
        </w:p>
        <w:p w14:paraId="071DEB43" w14:textId="74B41478"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29" w:history="1">
            <w:r w:rsidR="00D80C3B" w:rsidRPr="009807F2">
              <w:rPr>
                <w:rStyle w:val="Hyperlink"/>
                <w:rFonts w:eastAsia="Calibri"/>
                <w:b/>
                <w:noProof/>
                <w:lang w:val="en-GB" w:eastAsia="en-US"/>
              </w:rPr>
              <w:t>10</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Procurement</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_Toc517881829 \h </w:instrText>
            </w:r>
            <w:r w:rsidR="00D80C3B" w:rsidRPr="009807F2">
              <w:rPr>
                <w:b/>
                <w:noProof/>
                <w:webHidden/>
              </w:rPr>
            </w:r>
            <w:r w:rsidR="00D80C3B" w:rsidRPr="009807F2">
              <w:rPr>
                <w:b/>
                <w:noProof/>
                <w:webHidden/>
              </w:rPr>
              <w:fldChar w:fldCharType="separate"/>
            </w:r>
            <w:r>
              <w:rPr>
                <w:b/>
                <w:noProof/>
                <w:webHidden/>
              </w:rPr>
              <w:t>29</w:t>
            </w:r>
            <w:r w:rsidR="00D80C3B" w:rsidRPr="009807F2">
              <w:rPr>
                <w:b/>
                <w:noProof/>
                <w:webHidden/>
              </w:rPr>
              <w:fldChar w:fldCharType="end"/>
            </w:r>
          </w:hyperlink>
        </w:p>
        <w:p w14:paraId="21D71CE5" w14:textId="0C35A51F"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30" w:history="1">
            <w:r w:rsidR="00D80C3B" w:rsidRPr="009807F2">
              <w:rPr>
                <w:rStyle w:val="Hyperlink"/>
                <w:rFonts w:eastAsia="Calibri"/>
                <w:b w:val="0"/>
                <w:bCs/>
                <w:noProof/>
                <w:u w:val="none"/>
                <w:lang w:val="en-GB"/>
              </w:rPr>
              <w:t>10.1</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bCs/>
                <w:noProof/>
                <w:u w:val="none"/>
                <w:lang w:val="en-GB"/>
              </w:rPr>
              <w:t>Procurement method</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_Toc517881830 \h </w:instrText>
            </w:r>
            <w:r w:rsidR="00D80C3B" w:rsidRPr="009807F2">
              <w:rPr>
                <w:b w:val="0"/>
                <w:noProof/>
                <w:webHidden/>
              </w:rPr>
            </w:r>
            <w:r w:rsidR="00D80C3B" w:rsidRPr="009807F2">
              <w:rPr>
                <w:b w:val="0"/>
                <w:noProof/>
                <w:webHidden/>
              </w:rPr>
              <w:fldChar w:fldCharType="separate"/>
            </w:r>
            <w:r w:rsidR="00DB1F79">
              <w:rPr>
                <w:b w:val="0"/>
                <w:noProof/>
                <w:webHidden/>
              </w:rPr>
              <w:t>29</w:t>
            </w:r>
            <w:r w:rsidR="00D80C3B" w:rsidRPr="009807F2">
              <w:rPr>
                <w:b w:val="0"/>
                <w:noProof/>
                <w:webHidden/>
              </w:rPr>
              <w:fldChar w:fldCharType="end"/>
            </w:r>
          </w:hyperlink>
        </w:p>
        <w:p w14:paraId="547C2F78" w14:textId="5138F507"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31" w:history="1">
            <w:r w:rsidR="00D80C3B" w:rsidRPr="009807F2">
              <w:rPr>
                <w:rStyle w:val="Hyperlink"/>
                <w:rFonts w:eastAsia="Calibri"/>
                <w:b w:val="0"/>
                <w:noProof/>
                <w:u w:val="none"/>
                <w:lang w:val="en-GB"/>
              </w:rPr>
              <w:t>10.2</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lang w:val="en-GB"/>
              </w:rPr>
              <w:t>Standards (bid-evaluation and contracts)</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_Toc517881831 \h </w:instrText>
            </w:r>
            <w:r w:rsidR="00D80C3B" w:rsidRPr="009807F2">
              <w:rPr>
                <w:b w:val="0"/>
                <w:noProof/>
                <w:webHidden/>
              </w:rPr>
            </w:r>
            <w:r w:rsidR="00D80C3B" w:rsidRPr="009807F2">
              <w:rPr>
                <w:b w:val="0"/>
                <w:noProof/>
                <w:webHidden/>
              </w:rPr>
              <w:fldChar w:fldCharType="separate"/>
            </w:r>
            <w:r w:rsidR="00DB1F79">
              <w:rPr>
                <w:b w:val="0"/>
                <w:noProof/>
                <w:webHidden/>
              </w:rPr>
              <w:t>29</w:t>
            </w:r>
            <w:r w:rsidR="00D80C3B" w:rsidRPr="009807F2">
              <w:rPr>
                <w:b w:val="0"/>
                <w:noProof/>
                <w:webHidden/>
              </w:rPr>
              <w:fldChar w:fldCharType="end"/>
            </w:r>
          </w:hyperlink>
        </w:p>
        <w:p w14:paraId="3B35E3DD" w14:textId="1D9A8F98"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32" w:history="1">
            <w:r w:rsidR="00D80C3B" w:rsidRPr="009807F2">
              <w:rPr>
                <w:rStyle w:val="Hyperlink"/>
                <w:rFonts w:eastAsia="Calibri"/>
                <w:b w:val="0"/>
                <w:noProof/>
                <w:u w:val="none"/>
                <w:lang w:val="en-GB"/>
              </w:rPr>
              <w:t>10.3</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lang w:val="en-GB"/>
              </w:rPr>
              <w:t>Procurement planning and publication</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_Toc517881832 \h </w:instrText>
            </w:r>
            <w:r w:rsidR="00D80C3B" w:rsidRPr="009807F2">
              <w:rPr>
                <w:b w:val="0"/>
                <w:noProof/>
                <w:webHidden/>
              </w:rPr>
            </w:r>
            <w:r w:rsidR="00D80C3B" w:rsidRPr="009807F2">
              <w:rPr>
                <w:b w:val="0"/>
                <w:noProof/>
                <w:webHidden/>
              </w:rPr>
              <w:fldChar w:fldCharType="separate"/>
            </w:r>
            <w:r w:rsidR="00DB1F79">
              <w:rPr>
                <w:b w:val="0"/>
                <w:noProof/>
                <w:webHidden/>
              </w:rPr>
              <w:t>30</w:t>
            </w:r>
            <w:r w:rsidR="00D80C3B" w:rsidRPr="009807F2">
              <w:rPr>
                <w:b w:val="0"/>
                <w:noProof/>
                <w:webHidden/>
              </w:rPr>
              <w:fldChar w:fldCharType="end"/>
            </w:r>
          </w:hyperlink>
        </w:p>
        <w:p w14:paraId="1D7363E3" w14:textId="4625568F"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33" w:history="1">
            <w:r w:rsidR="00D80C3B" w:rsidRPr="009807F2">
              <w:rPr>
                <w:rStyle w:val="Hyperlink"/>
                <w:rFonts w:eastAsia="Calibri"/>
                <w:b/>
                <w:noProof/>
                <w:lang w:val="en-GB" w:eastAsia="en-US"/>
              </w:rPr>
              <w:t>11</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Monitoring &amp; Evaluation Plan</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_Toc517881833 \h </w:instrText>
            </w:r>
            <w:r w:rsidR="00D80C3B" w:rsidRPr="009807F2">
              <w:rPr>
                <w:b/>
                <w:noProof/>
                <w:webHidden/>
              </w:rPr>
            </w:r>
            <w:r w:rsidR="00D80C3B" w:rsidRPr="009807F2">
              <w:rPr>
                <w:b/>
                <w:noProof/>
                <w:webHidden/>
              </w:rPr>
              <w:fldChar w:fldCharType="separate"/>
            </w:r>
            <w:r>
              <w:rPr>
                <w:b/>
                <w:noProof/>
                <w:webHidden/>
              </w:rPr>
              <w:t>31</w:t>
            </w:r>
            <w:r w:rsidR="00D80C3B" w:rsidRPr="009807F2">
              <w:rPr>
                <w:b/>
                <w:noProof/>
                <w:webHidden/>
              </w:rPr>
              <w:fldChar w:fldCharType="end"/>
            </w:r>
          </w:hyperlink>
        </w:p>
        <w:p w14:paraId="6ECBC3B1" w14:textId="5CF1514B"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34" w:history="1">
            <w:r w:rsidR="00D80C3B" w:rsidRPr="009807F2">
              <w:rPr>
                <w:rStyle w:val="Hyperlink"/>
                <w:rFonts w:eastAsia="Calibri"/>
                <w:b w:val="0"/>
                <w:noProof/>
                <w:u w:val="none"/>
              </w:rPr>
              <w:t>11.1</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rPr>
              <w:t>Monitoring</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_Toc517881834 \h </w:instrText>
            </w:r>
            <w:r w:rsidR="00D80C3B" w:rsidRPr="009807F2">
              <w:rPr>
                <w:b w:val="0"/>
                <w:noProof/>
                <w:webHidden/>
              </w:rPr>
            </w:r>
            <w:r w:rsidR="00D80C3B" w:rsidRPr="009807F2">
              <w:rPr>
                <w:b w:val="0"/>
                <w:noProof/>
                <w:webHidden/>
              </w:rPr>
              <w:fldChar w:fldCharType="separate"/>
            </w:r>
            <w:r w:rsidR="00DB1F79">
              <w:rPr>
                <w:b w:val="0"/>
                <w:noProof/>
                <w:webHidden/>
              </w:rPr>
              <w:t>31</w:t>
            </w:r>
            <w:r w:rsidR="00D80C3B" w:rsidRPr="009807F2">
              <w:rPr>
                <w:b w:val="0"/>
                <w:noProof/>
                <w:webHidden/>
              </w:rPr>
              <w:fldChar w:fldCharType="end"/>
            </w:r>
          </w:hyperlink>
        </w:p>
        <w:p w14:paraId="1A1F6167" w14:textId="17F8CC3C" w:rsidR="00D80C3B" w:rsidRPr="009807F2" w:rsidRDefault="009807F2" w:rsidP="009807F2">
          <w:pPr>
            <w:pStyle w:val="Inhopg2"/>
            <w:spacing w:before="0"/>
            <w:ind w:left="0"/>
            <w:rPr>
              <w:rFonts w:asciiTheme="minorHAnsi" w:eastAsiaTheme="minorEastAsia" w:hAnsiTheme="minorHAnsi" w:cstheme="minorBidi"/>
              <w:b w:val="0"/>
              <w:noProof/>
              <w:sz w:val="22"/>
              <w:szCs w:val="22"/>
              <w:lang w:val="en-GB" w:eastAsia="en-GB"/>
            </w:rPr>
          </w:pPr>
          <w:r>
            <w:rPr>
              <w:rStyle w:val="Hyperlink"/>
              <w:b w:val="0"/>
              <w:noProof/>
              <w:u w:val="none"/>
            </w:rPr>
            <w:tab/>
          </w:r>
          <w:hyperlink w:anchor="_Toc517881835" w:history="1">
            <w:r w:rsidR="00D80C3B" w:rsidRPr="009807F2">
              <w:rPr>
                <w:rStyle w:val="Hyperlink"/>
                <w:rFonts w:eastAsia="Calibri"/>
                <w:b w:val="0"/>
                <w:noProof/>
                <w:u w:val="none"/>
              </w:rPr>
              <w:t>11.2</w:t>
            </w:r>
            <w:r w:rsidR="00D80C3B" w:rsidRPr="009807F2">
              <w:rPr>
                <w:rFonts w:asciiTheme="minorHAnsi" w:eastAsiaTheme="minorEastAsia" w:hAnsiTheme="minorHAnsi" w:cstheme="minorBidi"/>
                <w:b w:val="0"/>
                <w:noProof/>
                <w:sz w:val="22"/>
                <w:szCs w:val="22"/>
                <w:lang w:val="en-GB" w:eastAsia="en-GB"/>
              </w:rPr>
              <w:tab/>
            </w:r>
            <w:r w:rsidR="00D80C3B" w:rsidRPr="009807F2">
              <w:rPr>
                <w:rStyle w:val="Hyperlink"/>
                <w:rFonts w:eastAsia="Calibri"/>
                <w:b w:val="0"/>
                <w:noProof/>
                <w:u w:val="none"/>
              </w:rPr>
              <w:t>Evaluation</w:t>
            </w:r>
            <w:r w:rsidR="00D80C3B" w:rsidRPr="009807F2">
              <w:rPr>
                <w:b w:val="0"/>
                <w:noProof/>
                <w:webHidden/>
              </w:rPr>
              <w:tab/>
            </w:r>
            <w:r w:rsidR="00D80C3B" w:rsidRPr="009807F2">
              <w:rPr>
                <w:b w:val="0"/>
                <w:noProof/>
                <w:webHidden/>
              </w:rPr>
              <w:fldChar w:fldCharType="begin"/>
            </w:r>
            <w:r w:rsidR="00D80C3B" w:rsidRPr="009807F2">
              <w:rPr>
                <w:b w:val="0"/>
                <w:noProof/>
                <w:webHidden/>
              </w:rPr>
              <w:instrText xml:space="preserve"> PAGEREF _Toc517881835 \h </w:instrText>
            </w:r>
            <w:r w:rsidR="00D80C3B" w:rsidRPr="009807F2">
              <w:rPr>
                <w:b w:val="0"/>
                <w:noProof/>
                <w:webHidden/>
              </w:rPr>
            </w:r>
            <w:r w:rsidR="00D80C3B" w:rsidRPr="009807F2">
              <w:rPr>
                <w:b w:val="0"/>
                <w:noProof/>
                <w:webHidden/>
              </w:rPr>
              <w:fldChar w:fldCharType="separate"/>
            </w:r>
            <w:r w:rsidR="00DB1F79">
              <w:rPr>
                <w:b w:val="0"/>
                <w:noProof/>
                <w:webHidden/>
              </w:rPr>
              <w:t>31</w:t>
            </w:r>
            <w:r w:rsidR="00D80C3B" w:rsidRPr="009807F2">
              <w:rPr>
                <w:b w:val="0"/>
                <w:noProof/>
                <w:webHidden/>
              </w:rPr>
              <w:fldChar w:fldCharType="end"/>
            </w:r>
          </w:hyperlink>
        </w:p>
        <w:p w14:paraId="40E868E3" w14:textId="61F0288B" w:rsidR="00D80C3B" w:rsidRPr="009807F2" w:rsidRDefault="00DB1F79">
          <w:pPr>
            <w:pStyle w:val="Inhopg1"/>
            <w:tabs>
              <w:tab w:val="left" w:pos="720"/>
              <w:tab w:val="right" w:leader="dot" w:pos="9062"/>
            </w:tabs>
            <w:rPr>
              <w:rFonts w:asciiTheme="minorHAnsi" w:eastAsiaTheme="minorEastAsia" w:hAnsiTheme="minorHAnsi" w:cstheme="minorBidi"/>
              <w:b/>
              <w:noProof/>
              <w:sz w:val="22"/>
              <w:szCs w:val="22"/>
              <w:lang w:val="en-GB" w:eastAsia="en-GB"/>
            </w:rPr>
          </w:pPr>
          <w:hyperlink w:anchor="_Toc517881836" w:history="1">
            <w:r w:rsidR="00D80C3B" w:rsidRPr="009807F2">
              <w:rPr>
                <w:rStyle w:val="Hyperlink"/>
                <w:rFonts w:eastAsia="Calibri"/>
                <w:b/>
                <w:noProof/>
                <w:lang w:val="en-GB" w:eastAsia="en-US"/>
              </w:rPr>
              <w:t>12</w:t>
            </w:r>
            <w:r w:rsidR="00D80C3B" w:rsidRPr="009807F2">
              <w:rPr>
                <w:rFonts w:asciiTheme="minorHAnsi" w:eastAsiaTheme="minorEastAsia" w:hAnsiTheme="minorHAnsi" w:cstheme="minorBidi"/>
                <w:b/>
                <w:noProof/>
                <w:sz w:val="22"/>
                <w:szCs w:val="22"/>
                <w:lang w:val="en-GB" w:eastAsia="en-GB"/>
              </w:rPr>
              <w:tab/>
            </w:r>
            <w:r w:rsidR="00D80C3B" w:rsidRPr="009807F2">
              <w:rPr>
                <w:rStyle w:val="Hyperlink"/>
                <w:rFonts w:eastAsia="Calibri"/>
                <w:b/>
                <w:noProof/>
                <w:lang w:val="en-GB" w:eastAsia="en-US"/>
              </w:rPr>
              <w:t>Annexes</w:t>
            </w:r>
            <w:r w:rsidR="00D80C3B" w:rsidRPr="009807F2">
              <w:rPr>
                <w:b/>
                <w:noProof/>
                <w:webHidden/>
              </w:rPr>
              <w:tab/>
            </w:r>
            <w:r w:rsidR="00D80C3B" w:rsidRPr="009807F2">
              <w:rPr>
                <w:b/>
                <w:noProof/>
                <w:webHidden/>
              </w:rPr>
              <w:fldChar w:fldCharType="begin"/>
            </w:r>
            <w:r w:rsidR="00D80C3B" w:rsidRPr="009807F2">
              <w:rPr>
                <w:b/>
                <w:noProof/>
                <w:webHidden/>
              </w:rPr>
              <w:instrText xml:space="preserve"> PAGEREF _Toc517881836 \h </w:instrText>
            </w:r>
            <w:r w:rsidR="00D80C3B" w:rsidRPr="009807F2">
              <w:rPr>
                <w:b/>
                <w:noProof/>
                <w:webHidden/>
              </w:rPr>
            </w:r>
            <w:r w:rsidR="00D80C3B" w:rsidRPr="009807F2">
              <w:rPr>
                <w:b/>
                <w:noProof/>
                <w:webHidden/>
              </w:rPr>
              <w:fldChar w:fldCharType="separate"/>
            </w:r>
            <w:r>
              <w:rPr>
                <w:b/>
                <w:noProof/>
                <w:webHidden/>
              </w:rPr>
              <w:t>32</w:t>
            </w:r>
            <w:r w:rsidR="00D80C3B" w:rsidRPr="009807F2">
              <w:rPr>
                <w:b/>
                <w:noProof/>
                <w:webHidden/>
              </w:rPr>
              <w:fldChar w:fldCharType="end"/>
            </w:r>
          </w:hyperlink>
        </w:p>
        <w:p w14:paraId="2F0C9658" w14:textId="77777777" w:rsidR="00403ABB" w:rsidRPr="009807F2" w:rsidRDefault="00403ABB" w:rsidP="00A9150A">
          <w:pPr>
            <w:pStyle w:val="Inhopg1"/>
            <w:tabs>
              <w:tab w:val="left" w:pos="720"/>
              <w:tab w:val="right" w:leader="dot" w:pos="9062"/>
            </w:tabs>
            <w:rPr>
              <w:rStyle w:val="Hyperlink"/>
              <w:rFonts w:eastAsia="Calibri"/>
              <w:b/>
              <w:noProof/>
              <w:u w:val="none"/>
              <w:lang w:val="en-GB" w:eastAsia="en-US"/>
            </w:rPr>
          </w:pPr>
          <w:r w:rsidRPr="009807F2">
            <w:rPr>
              <w:rStyle w:val="Hyperlink"/>
              <w:rFonts w:eastAsia="Calibri"/>
              <w:b/>
              <w:noProof/>
              <w:u w:val="none"/>
              <w:lang w:val="en-GB" w:eastAsia="en-US"/>
            </w:rPr>
            <w:fldChar w:fldCharType="end"/>
          </w:r>
        </w:p>
      </w:sdtContent>
    </w:sdt>
    <w:p w14:paraId="10F08B8F" w14:textId="77777777" w:rsidR="0025657B" w:rsidRDefault="0025657B">
      <w:pPr>
        <w:spacing w:line="240" w:lineRule="auto"/>
        <w:rPr>
          <w:rFonts w:eastAsia="Calibri" w:cs="Arial"/>
          <w:b/>
          <w:bCs/>
          <w:kern w:val="28"/>
          <w:sz w:val="28"/>
          <w:szCs w:val="32"/>
          <w:lang w:val="en-GB" w:eastAsia="en-US"/>
        </w:rPr>
      </w:pPr>
      <w:r>
        <w:rPr>
          <w:rFonts w:eastAsia="Calibri"/>
          <w:sz w:val="28"/>
          <w:lang w:val="en-GB" w:eastAsia="en-US"/>
        </w:rPr>
        <w:br w:type="page"/>
      </w:r>
    </w:p>
    <w:p w14:paraId="77269B67" w14:textId="77777777" w:rsidR="000B5EC2" w:rsidRPr="005A651B" w:rsidRDefault="00D56DAD" w:rsidP="005A651B">
      <w:pPr>
        <w:pStyle w:val="Titel"/>
        <w:numPr>
          <w:ilvl w:val="0"/>
          <w:numId w:val="24"/>
        </w:numPr>
        <w:rPr>
          <w:rFonts w:eastAsia="Calibri"/>
          <w:sz w:val="28"/>
          <w:lang w:val="en-GB" w:eastAsia="en-US"/>
        </w:rPr>
      </w:pPr>
      <w:bookmarkStart w:id="18" w:name="_Toc517881802"/>
      <w:r w:rsidRPr="005A651B">
        <w:rPr>
          <w:rFonts w:eastAsia="Calibri"/>
          <w:sz w:val="28"/>
          <w:lang w:val="en-GB" w:eastAsia="en-US"/>
        </w:rPr>
        <w:lastRenderedPageBreak/>
        <w:t>Contact Details</w:t>
      </w:r>
      <w:bookmarkEnd w:id="15"/>
      <w:bookmarkEnd w:id="18"/>
    </w:p>
    <w:bookmarkEnd w:id="17"/>
    <w:p w14:paraId="1F24AFF0" w14:textId="77777777" w:rsidR="00C6584F" w:rsidRPr="007D6C5A" w:rsidRDefault="00C6584F" w:rsidP="00C6584F">
      <w:pPr>
        <w:pStyle w:val="Lijstalinea"/>
        <w:spacing w:after="240"/>
        <w:rPr>
          <w:rFonts w:eastAsia="Calibri"/>
          <w:b/>
          <w:lang w:val="en-GB" w:eastAsia="en-US"/>
        </w:rPr>
      </w:pPr>
    </w:p>
    <w:p w14:paraId="5D7E44DB" w14:textId="77777777" w:rsidR="00D56DAD" w:rsidRPr="007D6C5A" w:rsidRDefault="00D56DAD" w:rsidP="00DA3168">
      <w:pPr>
        <w:spacing w:after="240"/>
        <w:rPr>
          <w:rStyle w:val="Zwaar"/>
          <w:rFonts w:eastAsia="Calibri"/>
          <w:lang w:val="en-GB"/>
        </w:rPr>
      </w:pPr>
      <w:r w:rsidRPr="007D6C5A">
        <w:rPr>
          <w:rStyle w:val="Zwaar"/>
          <w:rFonts w:eastAsia="Calibri"/>
          <w:lang w:val="en-GB"/>
        </w:rPr>
        <w:t>Applicant</w:t>
      </w:r>
    </w:p>
    <w:tbl>
      <w:tblPr>
        <w:tblStyle w:val="Tabelraster"/>
        <w:tblW w:w="5000" w:type="pct"/>
        <w:tblLook w:val="04A0" w:firstRow="1" w:lastRow="0" w:firstColumn="1" w:lastColumn="0" w:noHBand="0" w:noVBand="1"/>
      </w:tblPr>
      <w:tblGrid>
        <w:gridCol w:w="3370"/>
        <w:gridCol w:w="5918"/>
      </w:tblGrid>
      <w:tr w:rsidR="00D56DAD" w:rsidRPr="007D6C5A" w14:paraId="1FB72EDB" w14:textId="77777777" w:rsidTr="00473187">
        <w:tc>
          <w:tcPr>
            <w:tcW w:w="5000" w:type="pct"/>
            <w:gridSpan w:val="2"/>
            <w:vAlign w:val="center"/>
          </w:tcPr>
          <w:p w14:paraId="50246804" w14:textId="77777777" w:rsidR="00D56DAD" w:rsidRPr="007D6C5A" w:rsidRDefault="00D56DAD" w:rsidP="00352870">
            <w:pPr>
              <w:spacing w:before="60" w:after="60"/>
              <w:rPr>
                <w:b/>
                <w:lang w:val="en-GB"/>
              </w:rPr>
            </w:pPr>
            <w:r w:rsidRPr="007D6C5A">
              <w:rPr>
                <w:b/>
                <w:lang w:val="en-GB"/>
              </w:rPr>
              <w:t xml:space="preserve">Name of your </w:t>
            </w:r>
            <w:r w:rsidR="00352870">
              <w:rPr>
                <w:b/>
                <w:lang w:val="en-GB"/>
              </w:rPr>
              <w:t>organisation</w:t>
            </w:r>
          </w:p>
        </w:tc>
      </w:tr>
      <w:tr w:rsidR="000E2CB2" w:rsidRPr="007D6C5A" w14:paraId="085B3CAE" w14:textId="77777777" w:rsidTr="000E2CB2">
        <w:tc>
          <w:tcPr>
            <w:tcW w:w="1814" w:type="pct"/>
            <w:vAlign w:val="center"/>
          </w:tcPr>
          <w:p w14:paraId="518D5363" w14:textId="77777777" w:rsidR="000E2CB2" w:rsidRPr="007D6C5A" w:rsidRDefault="000E2CB2" w:rsidP="00473187">
            <w:pPr>
              <w:spacing w:before="60" w:after="60"/>
              <w:rPr>
                <w:lang w:val="en-GB"/>
              </w:rPr>
            </w:pPr>
            <w:r w:rsidRPr="007D6C5A">
              <w:rPr>
                <w:lang w:val="en-GB"/>
              </w:rPr>
              <w:t>Address</w:t>
            </w:r>
          </w:p>
          <w:p w14:paraId="35C4CFE9" w14:textId="77777777" w:rsidR="000E2CB2" w:rsidRPr="007D6C5A" w:rsidRDefault="000E2CB2" w:rsidP="00473187">
            <w:pPr>
              <w:spacing w:before="60" w:after="60"/>
              <w:rPr>
                <w:lang w:val="en-GB"/>
              </w:rPr>
            </w:pPr>
            <w:r w:rsidRPr="007D6C5A">
              <w:rPr>
                <w:lang w:val="en-GB"/>
              </w:rPr>
              <w:t>Country</w:t>
            </w:r>
          </w:p>
        </w:tc>
        <w:tc>
          <w:tcPr>
            <w:tcW w:w="3186" w:type="pct"/>
            <w:vAlign w:val="center"/>
          </w:tcPr>
          <w:p w14:paraId="5A68FA68" w14:textId="77777777" w:rsidR="000E2CB2" w:rsidRPr="007D6C5A" w:rsidRDefault="000E2CB2" w:rsidP="00473187">
            <w:pPr>
              <w:spacing w:before="60" w:after="60"/>
              <w:rPr>
                <w:b/>
                <w:lang w:val="en-GB"/>
              </w:rPr>
            </w:pPr>
          </w:p>
        </w:tc>
      </w:tr>
      <w:tr w:rsidR="000E2CB2" w:rsidRPr="007D6C5A" w14:paraId="7B9A0E52" w14:textId="77777777" w:rsidTr="000E2CB2">
        <w:tc>
          <w:tcPr>
            <w:tcW w:w="1814" w:type="pct"/>
            <w:vAlign w:val="center"/>
          </w:tcPr>
          <w:p w14:paraId="2F338AF8" w14:textId="77777777" w:rsidR="000E2CB2" w:rsidRPr="007D6C5A" w:rsidRDefault="000E2CB2" w:rsidP="00473187">
            <w:pPr>
              <w:spacing w:before="60" w:after="60"/>
              <w:rPr>
                <w:lang w:val="en-GB"/>
              </w:rPr>
            </w:pPr>
            <w:r w:rsidRPr="007D6C5A">
              <w:rPr>
                <w:lang w:val="en-GB"/>
              </w:rPr>
              <w:t xml:space="preserve">Website </w:t>
            </w:r>
          </w:p>
        </w:tc>
        <w:tc>
          <w:tcPr>
            <w:tcW w:w="3186" w:type="pct"/>
            <w:vAlign w:val="center"/>
          </w:tcPr>
          <w:p w14:paraId="676728EE" w14:textId="77777777" w:rsidR="000E2CB2" w:rsidRPr="007D6C5A" w:rsidRDefault="000E2CB2" w:rsidP="00473187">
            <w:pPr>
              <w:spacing w:before="60" w:after="60"/>
              <w:rPr>
                <w:lang w:val="en-GB"/>
              </w:rPr>
            </w:pPr>
          </w:p>
        </w:tc>
      </w:tr>
      <w:tr w:rsidR="000E2CB2" w:rsidRPr="00DB1F79" w14:paraId="3251F673" w14:textId="77777777" w:rsidTr="000E2CB2">
        <w:tc>
          <w:tcPr>
            <w:tcW w:w="1814" w:type="pct"/>
            <w:vAlign w:val="center"/>
          </w:tcPr>
          <w:p w14:paraId="60245427" w14:textId="77777777" w:rsidR="000E2CB2" w:rsidRPr="007D6C5A" w:rsidRDefault="000E2CB2" w:rsidP="000E2CB2">
            <w:pPr>
              <w:spacing w:before="60" w:after="60"/>
              <w:rPr>
                <w:lang w:val="en-GB"/>
              </w:rPr>
            </w:pPr>
            <w:r w:rsidRPr="007D6C5A">
              <w:rPr>
                <w:lang w:val="en-GB"/>
              </w:rPr>
              <w:t xml:space="preserve">In which sector is your organization active </w:t>
            </w:r>
          </w:p>
        </w:tc>
        <w:tc>
          <w:tcPr>
            <w:tcW w:w="3186" w:type="pct"/>
            <w:vAlign w:val="center"/>
          </w:tcPr>
          <w:p w14:paraId="6CBD3974" w14:textId="77777777" w:rsidR="000E2CB2" w:rsidRPr="007D6C5A" w:rsidRDefault="000E2CB2" w:rsidP="00473187">
            <w:pPr>
              <w:spacing w:before="60" w:after="60"/>
              <w:rPr>
                <w:lang w:val="en-GB"/>
              </w:rPr>
            </w:pPr>
          </w:p>
        </w:tc>
      </w:tr>
      <w:tr w:rsidR="000E2CB2" w:rsidRPr="007D6C5A" w14:paraId="29AEE74E" w14:textId="77777777" w:rsidTr="000E2CB2">
        <w:tc>
          <w:tcPr>
            <w:tcW w:w="1814" w:type="pct"/>
            <w:vAlign w:val="center"/>
          </w:tcPr>
          <w:p w14:paraId="0D68756B" w14:textId="77777777" w:rsidR="000E2CB2" w:rsidRPr="007D6C5A" w:rsidRDefault="000E2CB2" w:rsidP="00473187">
            <w:pPr>
              <w:spacing w:before="60" w:after="60"/>
              <w:rPr>
                <w:lang w:val="en-GB"/>
              </w:rPr>
            </w:pPr>
            <w:r w:rsidRPr="007D6C5A">
              <w:rPr>
                <w:lang w:val="en-GB"/>
              </w:rPr>
              <w:t xml:space="preserve">Number of employees </w:t>
            </w:r>
          </w:p>
        </w:tc>
        <w:tc>
          <w:tcPr>
            <w:tcW w:w="3186" w:type="pct"/>
            <w:vAlign w:val="center"/>
          </w:tcPr>
          <w:p w14:paraId="7B6D42F7" w14:textId="77777777" w:rsidR="000E2CB2" w:rsidRPr="007D6C5A" w:rsidRDefault="000E2CB2" w:rsidP="00473187">
            <w:pPr>
              <w:spacing w:before="60" w:after="60"/>
              <w:rPr>
                <w:lang w:val="en-GB"/>
              </w:rPr>
            </w:pPr>
          </w:p>
        </w:tc>
      </w:tr>
      <w:tr w:rsidR="000E2CB2" w:rsidRPr="007D6C5A" w14:paraId="6737B5EC" w14:textId="77777777" w:rsidTr="000E2CB2">
        <w:tc>
          <w:tcPr>
            <w:tcW w:w="1814" w:type="pct"/>
            <w:vAlign w:val="center"/>
          </w:tcPr>
          <w:p w14:paraId="35EC72A1" w14:textId="77777777" w:rsidR="000E2CB2" w:rsidRPr="007D6C5A" w:rsidRDefault="00352870" w:rsidP="000120C3">
            <w:pPr>
              <w:spacing w:before="60" w:after="60"/>
              <w:rPr>
                <w:lang w:val="en-GB"/>
              </w:rPr>
            </w:pPr>
            <w:r>
              <w:rPr>
                <w:lang w:val="en-GB"/>
              </w:rPr>
              <w:t xml:space="preserve">Organisational </w:t>
            </w:r>
            <w:r w:rsidR="000E2CB2" w:rsidRPr="007D6C5A">
              <w:rPr>
                <w:lang w:val="en-GB"/>
              </w:rPr>
              <w:t>struct</w:t>
            </w:r>
            <w:r w:rsidR="000120C3" w:rsidRPr="007D6C5A">
              <w:rPr>
                <w:lang w:val="en-GB"/>
              </w:rPr>
              <w:t xml:space="preserve">ure </w:t>
            </w:r>
          </w:p>
        </w:tc>
        <w:tc>
          <w:tcPr>
            <w:tcW w:w="3186" w:type="pct"/>
            <w:vAlign w:val="center"/>
          </w:tcPr>
          <w:p w14:paraId="4AF6556B" w14:textId="77777777" w:rsidR="000E2CB2" w:rsidRPr="007D6C5A" w:rsidRDefault="000E2CB2" w:rsidP="00473187">
            <w:pPr>
              <w:spacing w:before="60" w:after="60"/>
              <w:rPr>
                <w:lang w:val="en-GB"/>
              </w:rPr>
            </w:pPr>
          </w:p>
        </w:tc>
      </w:tr>
      <w:tr w:rsidR="00D56DAD" w:rsidRPr="007D6C5A" w14:paraId="5C4878E4" w14:textId="77777777" w:rsidTr="00473187">
        <w:tc>
          <w:tcPr>
            <w:tcW w:w="5000" w:type="pct"/>
            <w:gridSpan w:val="2"/>
            <w:vAlign w:val="center"/>
          </w:tcPr>
          <w:p w14:paraId="5F4B0695" w14:textId="77777777" w:rsidR="00D56DAD" w:rsidRPr="007D6C5A" w:rsidRDefault="003E5F8A" w:rsidP="00473187">
            <w:pPr>
              <w:spacing w:before="60" w:after="60"/>
              <w:rPr>
                <w:b/>
                <w:lang w:val="en-GB"/>
              </w:rPr>
            </w:pPr>
            <w:r w:rsidRPr="007D6C5A">
              <w:rPr>
                <w:b/>
                <w:lang w:val="en-GB"/>
              </w:rPr>
              <w:t>Representative c</w:t>
            </w:r>
            <w:r w:rsidR="00D56DAD" w:rsidRPr="007D6C5A">
              <w:rPr>
                <w:b/>
                <w:lang w:val="en-GB"/>
              </w:rPr>
              <w:t xml:space="preserve">ontact details </w:t>
            </w:r>
          </w:p>
        </w:tc>
      </w:tr>
      <w:tr w:rsidR="000E2CB2" w:rsidRPr="007D6C5A" w14:paraId="11E9B5B7" w14:textId="77777777" w:rsidTr="000E2CB2">
        <w:tc>
          <w:tcPr>
            <w:tcW w:w="1814" w:type="pct"/>
            <w:vAlign w:val="center"/>
          </w:tcPr>
          <w:p w14:paraId="635298D8" w14:textId="77777777" w:rsidR="000E2CB2" w:rsidRPr="007D6C5A" w:rsidRDefault="000E2CB2" w:rsidP="00473187">
            <w:pPr>
              <w:spacing w:before="60" w:after="60"/>
              <w:rPr>
                <w:lang w:val="en-GB"/>
              </w:rPr>
            </w:pPr>
            <w:r w:rsidRPr="007D6C5A">
              <w:rPr>
                <w:lang w:val="en-GB"/>
              </w:rPr>
              <w:t xml:space="preserve">Initials </w:t>
            </w:r>
          </w:p>
        </w:tc>
        <w:tc>
          <w:tcPr>
            <w:tcW w:w="3186" w:type="pct"/>
            <w:vAlign w:val="center"/>
          </w:tcPr>
          <w:p w14:paraId="72BE8463" w14:textId="77777777" w:rsidR="000E2CB2" w:rsidRPr="007D6C5A" w:rsidRDefault="000E2CB2" w:rsidP="00473187">
            <w:pPr>
              <w:spacing w:before="60" w:after="60"/>
              <w:rPr>
                <w:lang w:val="en-GB"/>
              </w:rPr>
            </w:pPr>
          </w:p>
        </w:tc>
      </w:tr>
      <w:tr w:rsidR="000E2CB2" w:rsidRPr="007D6C5A" w14:paraId="534C12DD" w14:textId="77777777" w:rsidTr="000E2CB2">
        <w:tc>
          <w:tcPr>
            <w:tcW w:w="1814" w:type="pct"/>
            <w:vAlign w:val="center"/>
          </w:tcPr>
          <w:p w14:paraId="4DECE8C0" w14:textId="77777777" w:rsidR="000E2CB2" w:rsidRPr="007D6C5A" w:rsidRDefault="000E2CB2" w:rsidP="00473187">
            <w:pPr>
              <w:spacing w:before="60" w:after="60"/>
              <w:rPr>
                <w:lang w:val="en-GB"/>
              </w:rPr>
            </w:pPr>
            <w:r w:rsidRPr="007D6C5A">
              <w:rPr>
                <w:lang w:val="en-GB"/>
              </w:rPr>
              <w:t>First name (optional)</w:t>
            </w:r>
          </w:p>
        </w:tc>
        <w:tc>
          <w:tcPr>
            <w:tcW w:w="3186" w:type="pct"/>
            <w:vAlign w:val="center"/>
          </w:tcPr>
          <w:p w14:paraId="14A9DB3B" w14:textId="77777777" w:rsidR="000E2CB2" w:rsidRPr="007D6C5A" w:rsidRDefault="000E2CB2" w:rsidP="00473187">
            <w:pPr>
              <w:spacing w:before="60" w:after="60"/>
              <w:rPr>
                <w:lang w:val="en-GB"/>
              </w:rPr>
            </w:pPr>
          </w:p>
        </w:tc>
      </w:tr>
      <w:tr w:rsidR="000E2CB2" w:rsidRPr="007D6C5A" w14:paraId="7BED5216" w14:textId="77777777" w:rsidTr="000E2CB2">
        <w:tc>
          <w:tcPr>
            <w:tcW w:w="1814" w:type="pct"/>
            <w:vAlign w:val="center"/>
          </w:tcPr>
          <w:p w14:paraId="287C9D7A" w14:textId="77777777" w:rsidR="000E2CB2" w:rsidRPr="007D6C5A" w:rsidRDefault="000E2CB2" w:rsidP="00473187">
            <w:pPr>
              <w:spacing w:before="60" w:after="60"/>
              <w:rPr>
                <w:lang w:val="en-GB"/>
              </w:rPr>
            </w:pPr>
            <w:r w:rsidRPr="007D6C5A">
              <w:rPr>
                <w:lang w:val="en-GB"/>
              </w:rPr>
              <w:t>Infix</w:t>
            </w:r>
          </w:p>
        </w:tc>
        <w:tc>
          <w:tcPr>
            <w:tcW w:w="3186" w:type="pct"/>
            <w:vAlign w:val="center"/>
          </w:tcPr>
          <w:p w14:paraId="4FB20818" w14:textId="77777777" w:rsidR="000E2CB2" w:rsidRPr="007D6C5A" w:rsidRDefault="000E2CB2" w:rsidP="00473187">
            <w:pPr>
              <w:spacing w:before="60" w:after="60"/>
              <w:rPr>
                <w:lang w:val="en-GB"/>
              </w:rPr>
            </w:pPr>
          </w:p>
        </w:tc>
      </w:tr>
      <w:tr w:rsidR="000E2CB2" w:rsidRPr="007D6C5A" w14:paraId="13C0315B" w14:textId="77777777" w:rsidTr="000E2CB2">
        <w:tc>
          <w:tcPr>
            <w:tcW w:w="1814" w:type="pct"/>
            <w:vAlign w:val="center"/>
          </w:tcPr>
          <w:p w14:paraId="5A73203C" w14:textId="77777777" w:rsidR="000E2CB2" w:rsidRPr="007D6C5A" w:rsidRDefault="000E2CB2" w:rsidP="000E2CB2">
            <w:pPr>
              <w:spacing w:before="60" w:after="60"/>
              <w:rPr>
                <w:lang w:val="en-GB"/>
              </w:rPr>
            </w:pPr>
            <w:r w:rsidRPr="007D6C5A">
              <w:rPr>
                <w:lang w:val="en-GB"/>
              </w:rPr>
              <w:t xml:space="preserve">Surname                                                                                     </w:t>
            </w:r>
          </w:p>
        </w:tc>
        <w:tc>
          <w:tcPr>
            <w:tcW w:w="3186" w:type="pct"/>
            <w:vAlign w:val="center"/>
          </w:tcPr>
          <w:p w14:paraId="0DA87C96" w14:textId="77777777" w:rsidR="000E2CB2" w:rsidRPr="007D6C5A" w:rsidRDefault="000E2CB2" w:rsidP="00473187">
            <w:pPr>
              <w:spacing w:before="60" w:after="60"/>
              <w:rPr>
                <w:lang w:val="en-GB"/>
              </w:rPr>
            </w:pPr>
          </w:p>
        </w:tc>
      </w:tr>
      <w:tr w:rsidR="00E93119" w:rsidRPr="007D6C5A" w14:paraId="52581620" w14:textId="77777777" w:rsidTr="000E2CB2">
        <w:tc>
          <w:tcPr>
            <w:tcW w:w="1814" w:type="pct"/>
            <w:vAlign w:val="center"/>
          </w:tcPr>
          <w:p w14:paraId="4F321FA3" w14:textId="77777777" w:rsidR="00E93119" w:rsidRPr="007D6C5A" w:rsidRDefault="00E93119" w:rsidP="000E2CB2">
            <w:pPr>
              <w:spacing w:before="60" w:after="60"/>
              <w:rPr>
                <w:lang w:val="en-GB"/>
              </w:rPr>
            </w:pPr>
            <w:r w:rsidRPr="007D6C5A">
              <w:rPr>
                <w:lang w:val="en-GB"/>
              </w:rPr>
              <w:t>Gender</w:t>
            </w:r>
          </w:p>
        </w:tc>
        <w:tc>
          <w:tcPr>
            <w:tcW w:w="3186" w:type="pct"/>
            <w:vAlign w:val="center"/>
          </w:tcPr>
          <w:p w14:paraId="50F4972A" w14:textId="77777777" w:rsidR="00E93119" w:rsidRPr="007D6C5A" w:rsidRDefault="00E93119" w:rsidP="00473187">
            <w:pPr>
              <w:spacing w:before="60" w:after="60"/>
              <w:rPr>
                <w:lang w:val="en-GB"/>
              </w:rPr>
            </w:pPr>
          </w:p>
        </w:tc>
      </w:tr>
      <w:tr w:rsidR="000E2CB2" w:rsidRPr="007D6C5A" w14:paraId="3C37DFB4" w14:textId="77777777" w:rsidTr="000E2CB2">
        <w:tc>
          <w:tcPr>
            <w:tcW w:w="1814" w:type="pct"/>
            <w:vAlign w:val="center"/>
          </w:tcPr>
          <w:p w14:paraId="1855AABC" w14:textId="77777777" w:rsidR="000E2CB2" w:rsidRPr="007D6C5A" w:rsidRDefault="000E2CB2" w:rsidP="000E2CB2">
            <w:pPr>
              <w:spacing w:before="60" w:after="60"/>
              <w:rPr>
                <w:lang w:val="en-GB"/>
              </w:rPr>
            </w:pPr>
            <w:r w:rsidRPr="007D6C5A">
              <w:rPr>
                <w:lang w:val="en-GB"/>
              </w:rPr>
              <w:t>Title(s)</w:t>
            </w:r>
            <w:r w:rsidRPr="007D6C5A">
              <w:rPr>
                <w:lang w:val="en-GB"/>
              </w:rPr>
              <w:tab/>
            </w:r>
            <w:r w:rsidRPr="007D6C5A">
              <w:rPr>
                <w:lang w:val="en-GB"/>
              </w:rPr>
              <w:tab/>
            </w:r>
            <w:r w:rsidRPr="007D6C5A">
              <w:rPr>
                <w:lang w:val="en-GB"/>
              </w:rPr>
              <w:tab/>
            </w:r>
            <w:r w:rsidRPr="007D6C5A">
              <w:rPr>
                <w:lang w:val="en-GB"/>
              </w:rPr>
              <w:tab/>
            </w:r>
            <w:r w:rsidRPr="007D6C5A">
              <w:rPr>
                <w:lang w:val="en-GB"/>
              </w:rPr>
              <w:tab/>
            </w:r>
            <w:r w:rsidRPr="007D6C5A">
              <w:rPr>
                <w:lang w:val="en-GB"/>
              </w:rPr>
              <w:tab/>
            </w:r>
            <w:r w:rsidRPr="007D6C5A">
              <w:rPr>
                <w:lang w:val="en-GB"/>
              </w:rPr>
              <w:tab/>
              <w:t xml:space="preserve"> </w:t>
            </w:r>
          </w:p>
        </w:tc>
        <w:tc>
          <w:tcPr>
            <w:tcW w:w="3186" w:type="pct"/>
            <w:vAlign w:val="center"/>
          </w:tcPr>
          <w:p w14:paraId="2983B15C" w14:textId="77777777" w:rsidR="000E2CB2" w:rsidRPr="007D6C5A" w:rsidRDefault="000E2CB2" w:rsidP="00473187">
            <w:pPr>
              <w:spacing w:before="60" w:after="60"/>
              <w:rPr>
                <w:lang w:val="en-GB"/>
              </w:rPr>
            </w:pPr>
          </w:p>
        </w:tc>
      </w:tr>
      <w:tr w:rsidR="000E2CB2" w:rsidRPr="007D6C5A" w14:paraId="0951081A" w14:textId="77777777" w:rsidTr="000E2CB2">
        <w:tc>
          <w:tcPr>
            <w:tcW w:w="1814" w:type="pct"/>
            <w:vAlign w:val="center"/>
          </w:tcPr>
          <w:p w14:paraId="468DC898" w14:textId="77777777" w:rsidR="000E2CB2" w:rsidRPr="007D6C5A" w:rsidRDefault="000E2CB2" w:rsidP="00473187">
            <w:pPr>
              <w:spacing w:before="60" w:after="60"/>
              <w:rPr>
                <w:lang w:val="en-GB"/>
              </w:rPr>
            </w:pPr>
            <w:r w:rsidRPr="007D6C5A">
              <w:rPr>
                <w:lang w:val="en-GB"/>
              </w:rPr>
              <w:t>Function:</w:t>
            </w:r>
          </w:p>
        </w:tc>
        <w:tc>
          <w:tcPr>
            <w:tcW w:w="3186" w:type="pct"/>
            <w:vAlign w:val="center"/>
          </w:tcPr>
          <w:p w14:paraId="48553EA4" w14:textId="77777777" w:rsidR="000E2CB2" w:rsidRPr="007D6C5A" w:rsidRDefault="000E2CB2" w:rsidP="00473187">
            <w:pPr>
              <w:spacing w:before="60" w:after="60"/>
              <w:rPr>
                <w:lang w:val="en-GB"/>
              </w:rPr>
            </w:pPr>
          </w:p>
        </w:tc>
      </w:tr>
      <w:tr w:rsidR="000E2CB2" w:rsidRPr="007D6C5A" w14:paraId="76650CA7" w14:textId="77777777" w:rsidTr="000E2CB2">
        <w:tc>
          <w:tcPr>
            <w:tcW w:w="1814" w:type="pct"/>
            <w:vAlign w:val="center"/>
          </w:tcPr>
          <w:p w14:paraId="04B07DDA" w14:textId="77777777" w:rsidR="000E2CB2" w:rsidRPr="007D6C5A" w:rsidRDefault="000E2CB2" w:rsidP="00473187">
            <w:pPr>
              <w:spacing w:before="60" w:after="60"/>
              <w:rPr>
                <w:lang w:val="en-GB"/>
              </w:rPr>
            </w:pPr>
            <w:r w:rsidRPr="007D6C5A">
              <w:rPr>
                <w:lang w:val="en-GB"/>
              </w:rPr>
              <w:t xml:space="preserve">Phone: </w:t>
            </w:r>
          </w:p>
        </w:tc>
        <w:tc>
          <w:tcPr>
            <w:tcW w:w="3186" w:type="pct"/>
            <w:vAlign w:val="center"/>
          </w:tcPr>
          <w:p w14:paraId="01D8D4B6" w14:textId="77777777" w:rsidR="000E2CB2" w:rsidRPr="007D6C5A" w:rsidRDefault="000E2CB2" w:rsidP="00473187">
            <w:pPr>
              <w:spacing w:before="60" w:after="60"/>
              <w:rPr>
                <w:lang w:val="en-GB"/>
              </w:rPr>
            </w:pPr>
          </w:p>
        </w:tc>
      </w:tr>
      <w:tr w:rsidR="000E2CB2" w:rsidRPr="007D6C5A" w14:paraId="4AEA609F" w14:textId="77777777" w:rsidTr="000E2CB2">
        <w:tc>
          <w:tcPr>
            <w:tcW w:w="1814" w:type="pct"/>
            <w:vAlign w:val="center"/>
          </w:tcPr>
          <w:p w14:paraId="1DA347E7" w14:textId="77777777" w:rsidR="000E2CB2" w:rsidRPr="007D6C5A" w:rsidRDefault="000E2CB2" w:rsidP="00473187">
            <w:pPr>
              <w:spacing w:before="60" w:after="60"/>
              <w:rPr>
                <w:lang w:val="en-GB"/>
              </w:rPr>
            </w:pPr>
            <w:r w:rsidRPr="007D6C5A">
              <w:rPr>
                <w:lang w:val="en-GB"/>
              </w:rPr>
              <w:t xml:space="preserve">Mobile: </w:t>
            </w:r>
          </w:p>
        </w:tc>
        <w:tc>
          <w:tcPr>
            <w:tcW w:w="3186" w:type="pct"/>
            <w:vAlign w:val="center"/>
          </w:tcPr>
          <w:p w14:paraId="1C0A1C3F" w14:textId="77777777" w:rsidR="000E2CB2" w:rsidRPr="007D6C5A" w:rsidRDefault="000E2CB2" w:rsidP="00473187">
            <w:pPr>
              <w:spacing w:before="60" w:after="60"/>
              <w:rPr>
                <w:lang w:val="en-GB"/>
              </w:rPr>
            </w:pPr>
          </w:p>
        </w:tc>
      </w:tr>
      <w:tr w:rsidR="000E2CB2" w:rsidRPr="007D6C5A" w14:paraId="3FE0716B" w14:textId="77777777" w:rsidTr="000E2CB2">
        <w:tc>
          <w:tcPr>
            <w:tcW w:w="1814" w:type="pct"/>
            <w:vAlign w:val="center"/>
          </w:tcPr>
          <w:p w14:paraId="1C899565" w14:textId="77777777" w:rsidR="000E2CB2" w:rsidRPr="007D6C5A" w:rsidRDefault="000E2CB2" w:rsidP="00473187">
            <w:pPr>
              <w:spacing w:before="60" w:after="60"/>
              <w:rPr>
                <w:lang w:val="en-GB"/>
              </w:rPr>
            </w:pPr>
            <w:r w:rsidRPr="007D6C5A">
              <w:rPr>
                <w:lang w:val="en-GB"/>
              </w:rPr>
              <w:t>Email:</w:t>
            </w:r>
          </w:p>
        </w:tc>
        <w:tc>
          <w:tcPr>
            <w:tcW w:w="3186" w:type="pct"/>
            <w:vAlign w:val="center"/>
          </w:tcPr>
          <w:p w14:paraId="6535112A" w14:textId="77777777" w:rsidR="000E2CB2" w:rsidRPr="007D6C5A" w:rsidRDefault="000E2CB2" w:rsidP="00473187">
            <w:pPr>
              <w:spacing w:before="60" w:after="60"/>
              <w:rPr>
                <w:lang w:val="en-GB"/>
              </w:rPr>
            </w:pPr>
          </w:p>
        </w:tc>
      </w:tr>
    </w:tbl>
    <w:p w14:paraId="206BE4B3" w14:textId="77777777" w:rsidR="000E2CB2" w:rsidRPr="007D6C5A" w:rsidRDefault="000E2CB2">
      <w:pPr>
        <w:spacing w:line="240" w:lineRule="auto"/>
        <w:rPr>
          <w:rFonts w:eastAsia="Calibri"/>
          <w:b/>
          <w:lang w:val="en-GB" w:eastAsia="en-US"/>
        </w:rPr>
      </w:pPr>
    </w:p>
    <w:p w14:paraId="66315DCC" w14:textId="77777777" w:rsidR="00D56DAD" w:rsidRPr="007D6C5A" w:rsidRDefault="00D56DAD" w:rsidP="00DA3168">
      <w:pPr>
        <w:spacing w:after="240"/>
        <w:rPr>
          <w:rStyle w:val="Zwaar"/>
          <w:rFonts w:eastAsia="Calibri"/>
          <w:lang w:val="en-GB" w:eastAsia="en-US"/>
        </w:rPr>
      </w:pPr>
      <w:r w:rsidRPr="007D6C5A">
        <w:rPr>
          <w:rStyle w:val="Zwaar"/>
          <w:rFonts w:eastAsia="Calibri"/>
          <w:lang w:val="en-GB" w:eastAsia="en-US"/>
        </w:rPr>
        <w:t>Other parties (</w:t>
      </w:r>
      <w:r w:rsidR="000E2CB2" w:rsidRPr="007D6C5A">
        <w:rPr>
          <w:rStyle w:val="Zwaar"/>
          <w:rFonts w:eastAsia="Calibri"/>
          <w:lang w:val="en-GB" w:eastAsia="en-US"/>
        </w:rPr>
        <w:t xml:space="preserve">add more </w:t>
      </w:r>
      <w:r w:rsidR="00DA3168" w:rsidRPr="007D6C5A">
        <w:rPr>
          <w:rStyle w:val="Zwaar"/>
          <w:rFonts w:eastAsia="Calibri"/>
          <w:lang w:val="en-GB" w:eastAsia="en-US"/>
        </w:rPr>
        <w:t xml:space="preserve">boxes </w:t>
      </w:r>
      <w:r w:rsidR="000E2CB2" w:rsidRPr="007D6C5A">
        <w:rPr>
          <w:rStyle w:val="Zwaar"/>
          <w:rFonts w:eastAsia="Calibri"/>
          <w:lang w:val="en-GB" w:eastAsia="en-US"/>
        </w:rPr>
        <w:t>if necessary</w:t>
      </w:r>
      <w:r w:rsidRPr="007D6C5A">
        <w:rPr>
          <w:rStyle w:val="Zwaar"/>
          <w:rFonts w:eastAsia="Calibri"/>
          <w:lang w:val="en-GB" w:eastAsia="en-US"/>
        </w:rPr>
        <w:t>)</w:t>
      </w:r>
    </w:p>
    <w:tbl>
      <w:tblPr>
        <w:tblStyle w:val="Tabelraster"/>
        <w:tblW w:w="5000" w:type="pct"/>
        <w:tblInd w:w="-34" w:type="dxa"/>
        <w:tblLook w:val="04A0" w:firstRow="1" w:lastRow="0" w:firstColumn="1" w:lastColumn="0" w:noHBand="0" w:noVBand="1"/>
      </w:tblPr>
      <w:tblGrid>
        <w:gridCol w:w="3403"/>
        <w:gridCol w:w="5885"/>
      </w:tblGrid>
      <w:tr w:rsidR="000E2CB2" w:rsidRPr="007D6C5A" w14:paraId="1949910B" w14:textId="77777777" w:rsidTr="00800E3F">
        <w:tc>
          <w:tcPr>
            <w:tcW w:w="1832" w:type="pct"/>
          </w:tcPr>
          <w:p w14:paraId="0EE852D9" w14:textId="77777777" w:rsidR="000E2CB2" w:rsidRPr="007D6C5A" w:rsidRDefault="000E2CB2" w:rsidP="00800E3F">
            <w:pPr>
              <w:spacing w:before="60" w:after="60"/>
              <w:rPr>
                <w:lang w:val="en-GB"/>
              </w:rPr>
            </w:pPr>
            <w:r w:rsidRPr="007D6C5A">
              <w:rPr>
                <w:b/>
                <w:lang w:val="en-GB"/>
              </w:rPr>
              <w:t>Name of the organization</w:t>
            </w:r>
          </w:p>
        </w:tc>
        <w:tc>
          <w:tcPr>
            <w:tcW w:w="3168" w:type="pct"/>
          </w:tcPr>
          <w:p w14:paraId="01BF0C5A" w14:textId="77777777" w:rsidR="000E2CB2" w:rsidRPr="007D6C5A" w:rsidRDefault="000E2CB2" w:rsidP="00800E3F">
            <w:pPr>
              <w:spacing w:before="60" w:after="60"/>
              <w:rPr>
                <w:b/>
                <w:lang w:val="en-GB"/>
              </w:rPr>
            </w:pPr>
          </w:p>
        </w:tc>
      </w:tr>
      <w:tr w:rsidR="000E2CB2" w:rsidRPr="007D6C5A" w14:paraId="3C362DF0" w14:textId="77777777" w:rsidTr="00800E3F">
        <w:tc>
          <w:tcPr>
            <w:tcW w:w="1832" w:type="pct"/>
          </w:tcPr>
          <w:p w14:paraId="364E1D41" w14:textId="77777777" w:rsidR="000E2CB2" w:rsidRPr="007D6C5A" w:rsidRDefault="000E2CB2" w:rsidP="00800E3F">
            <w:pPr>
              <w:spacing w:before="60" w:after="60"/>
              <w:rPr>
                <w:lang w:val="en-GB"/>
              </w:rPr>
            </w:pPr>
            <w:r w:rsidRPr="007D6C5A">
              <w:rPr>
                <w:lang w:val="en-GB"/>
              </w:rPr>
              <w:t>Country</w:t>
            </w:r>
          </w:p>
        </w:tc>
        <w:tc>
          <w:tcPr>
            <w:tcW w:w="3168" w:type="pct"/>
          </w:tcPr>
          <w:p w14:paraId="6DC51150" w14:textId="77777777" w:rsidR="000E2CB2" w:rsidRPr="007D6C5A" w:rsidRDefault="000E2CB2" w:rsidP="00800E3F">
            <w:pPr>
              <w:spacing w:before="60" w:after="60"/>
              <w:rPr>
                <w:b/>
                <w:lang w:val="en-GB"/>
              </w:rPr>
            </w:pPr>
          </w:p>
        </w:tc>
      </w:tr>
      <w:tr w:rsidR="000E2CB2" w:rsidRPr="007D6C5A" w14:paraId="11C634E9" w14:textId="77777777" w:rsidTr="00800E3F">
        <w:tc>
          <w:tcPr>
            <w:tcW w:w="5000" w:type="pct"/>
            <w:gridSpan w:val="2"/>
          </w:tcPr>
          <w:p w14:paraId="058D1E0B" w14:textId="77777777" w:rsidR="000E2CB2" w:rsidRPr="007D6C5A" w:rsidRDefault="000E2CB2" w:rsidP="00800E3F">
            <w:pPr>
              <w:spacing w:before="60" w:after="60"/>
              <w:rPr>
                <w:b/>
                <w:lang w:val="en-GB"/>
              </w:rPr>
            </w:pPr>
            <w:r w:rsidRPr="007D6C5A">
              <w:rPr>
                <w:b/>
                <w:lang w:val="en-GB"/>
              </w:rPr>
              <w:t xml:space="preserve">Representative contact details </w:t>
            </w:r>
          </w:p>
        </w:tc>
      </w:tr>
      <w:tr w:rsidR="000E2CB2" w:rsidRPr="007D6C5A" w14:paraId="3C55D460" w14:textId="77777777" w:rsidTr="00800E3F">
        <w:tc>
          <w:tcPr>
            <w:tcW w:w="1832" w:type="pct"/>
          </w:tcPr>
          <w:p w14:paraId="7BE888DC" w14:textId="77777777" w:rsidR="000E2CB2" w:rsidRPr="007D6C5A" w:rsidRDefault="000E2CB2" w:rsidP="00800E3F">
            <w:pPr>
              <w:spacing w:before="60" w:after="60"/>
              <w:rPr>
                <w:lang w:val="en-GB"/>
              </w:rPr>
            </w:pPr>
            <w:r w:rsidRPr="007D6C5A">
              <w:rPr>
                <w:lang w:val="en-GB"/>
              </w:rPr>
              <w:t xml:space="preserve">Initials </w:t>
            </w:r>
          </w:p>
        </w:tc>
        <w:tc>
          <w:tcPr>
            <w:tcW w:w="3168" w:type="pct"/>
          </w:tcPr>
          <w:p w14:paraId="22D7654C" w14:textId="77777777" w:rsidR="000E2CB2" w:rsidRPr="007D6C5A" w:rsidRDefault="000E2CB2" w:rsidP="00800E3F">
            <w:pPr>
              <w:spacing w:before="60" w:after="60"/>
              <w:rPr>
                <w:lang w:val="en-GB"/>
              </w:rPr>
            </w:pPr>
          </w:p>
        </w:tc>
      </w:tr>
      <w:tr w:rsidR="000E2CB2" w:rsidRPr="007D6C5A" w14:paraId="1730B549" w14:textId="77777777" w:rsidTr="00800E3F">
        <w:tc>
          <w:tcPr>
            <w:tcW w:w="1832" w:type="pct"/>
          </w:tcPr>
          <w:p w14:paraId="43C13074" w14:textId="77777777" w:rsidR="000E2CB2" w:rsidRPr="007D6C5A" w:rsidRDefault="000E2CB2" w:rsidP="00800E3F">
            <w:pPr>
              <w:spacing w:before="60" w:after="60"/>
              <w:rPr>
                <w:lang w:val="en-GB"/>
              </w:rPr>
            </w:pPr>
            <w:r w:rsidRPr="007D6C5A">
              <w:rPr>
                <w:lang w:val="en-GB"/>
              </w:rPr>
              <w:t>First name (optional)</w:t>
            </w:r>
          </w:p>
        </w:tc>
        <w:tc>
          <w:tcPr>
            <w:tcW w:w="3168" w:type="pct"/>
          </w:tcPr>
          <w:p w14:paraId="656CBA37" w14:textId="77777777" w:rsidR="000E2CB2" w:rsidRPr="007D6C5A" w:rsidRDefault="000E2CB2" w:rsidP="00800E3F">
            <w:pPr>
              <w:spacing w:before="60" w:after="60"/>
              <w:rPr>
                <w:lang w:val="en-GB"/>
              </w:rPr>
            </w:pPr>
          </w:p>
        </w:tc>
      </w:tr>
      <w:tr w:rsidR="000E2CB2" w:rsidRPr="007D6C5A" w14:paraId="177E8BBA" w14:textId="77777777" w:rsidTr="00800E3F">
        <w:tc>
          <w:tcPr>
            <w:tcW w:w="1832" w:type="pct"/>
          </w:tcPr>
          <w:p w14:paraId="42A77B2D" w14:textId="77777777" w:rsidR="000E2CB2" w:rsidRPr="007D6C5A" w:rsidRDefault="000E2CB2" w:rsidP="00800E3F">
            <w:pPr>
              <w:spacing w:before="60" w:after="60"/>
              <w:rPr>
                <w:lang w:val="en-GB"/>
              </w:rPr>
            </w:pPr>
            <w:r w:rsidRPr="007D6C5A">
              <w:rPr>
                <w:lang w:val="en-GB"/>
              </w:rPr>
              <w:t>Infix</w:t>
            </w:r>
          </w:p>
        </w:tc>
        <w:tc>
          <w:tcPr>
            <w:tcW w:w="3168" w:type="pct"/>
          </w:tcPr>
          <w:p w14:paraId="2E2D3608" w14:textId="77777777" w:rsidR="000E2CB2" w:rsidRPr="007D6C5A" w:rsidRDefault="000E2CB2" w:rsidP="00800E3F">
            <w:pPr>
              <w:spacing w:before="60" w:after="60"/>
              <w:rPr>
                <w:lang w:val="en-GB"/>
              </w:rPr>
            </w:pPr>
          </w:p>
        </w:tc>
      </w:tr>
      <w:tr w:rsidR="000E2CB2" w:rsidRPr="007D6C5A" w14:paraId="1B0F1576" w14:textId="77777777" w:rsidTr="00800E3F">
        <w:tc>
          <w:tcPr>
            <w:tcW w:w="1832" w:type="pct"/>
          </w:tcPr>
          <w:p w14:paraId="6CC32899" w14:textId="77777777" w:rsidR="000E2CB2" w:rsidRPr="007D6C5A" w:rsidRDefault="000E2CB2" w:rsidP="00800E3F">
            <w:pPr>
              <w:spacing w:before="60" w:after="60"/>
              <w:rPr>
                <w:lang w:val="en-GB"/>
              </w:rPr>
            </w:pPr>
            <w:r w:rsidRPr="007D6C5A">
              <w:rPr>
                <w:lang w:val="en-GB"/>
              </w:rPr>
              <w:t xml:space="preserve">Surname                                                                                     </w:t>
            </w:r>
          </w:p>
        </w:tc>
        <w:tc>
          <w:tcPr>
            <w:tcW w:w="3168" w:type="pct"/>
          </w:tcPr>
          <w:p w14:paraId="15F9611B" w14:textId="77777777" w:rsidR="000E2CB2" w:rsidRPr="007D6C5A" w:rsidRDefault="000E2CB2" w:rsidP="00800E3F">
            <w:pPr>
              <w:spacing w:before="60" w:after="60"/>
              <w:rPr>
                <w:lang w:val="en-GB"/>
              </w:rPr>
            </w:pPr>
          </w:p>
        </w:tc>
      </w:tr>
      <w:tr w:rsidR="00E93119" w:rsidRPr="007D6C5A" w14:paraId="42E57528" w14:textId="77777777" w:rsidTr="00800E3F">
        <w:tc>
          <w:tcPr>
            <w:tcW w:w="1832" w:type="pct"/>
          </w:tcPr>
          <w:p w14:paraId="2CB722BD" w14:textId="77777777" w:rsidR="00E93119" w:rsidRPr="007D6C5A" w:rsidRDefault="00E93119" w:rsidP="00800E3F">
            <w:pPr>
              <w:spacing w:before="60" w:after="60"/>
              <w:rPr>
                <w:lang w:val="en-GB"/>
              </w:rPr>
            </w:pPr>
            <w:r w:rsidRPr="007D6C5A">
              <w:rPr>
                <w:lang w:val="en-GB"/>
              </w:rPr>
              <w:t>Gender</w:t>
            </w:r>
          </w:p>
        </w:tc>
        <w:tc>
          <w:tcPr>
            <w:tcW w:w="3168" w:type="pct"/>
          </w:tcPr>
          <w:p w14:paraId="08BC8275" w14:textId="77777777" w:rsidR="00E93119" w:rsidRPr="007D6C5A" w:rsidRDefault="00E93119" w:rsidP="00800E3F">
            <w:pPr>
              <w:spacing w:before="60" w:after="60"/>
              <w:rPr>
                <w:lang w:val="en-GB"/>
              </w:rPr>
            </w:pPr>
          </w:p>
        </w:tc>
      </w:tr>
      <w:tr w:rsidR="000E2CB2" w:rsidRPr="007D6C5A" w14:paraId="466E2F6C" w14:textId="77777777" w:rsidTr="00800E3F">
        <w:tc>
          <w:tcPr>
            <w:tcW w:w="1832" w:type="pct"/>
          </w:tcPr>
          <w:p w14:paraId="77CC5146" w14:textId="77777777" w:rsidR="000E2CB2" w:rsidRPr="007D6C5A" w:rsidRDefault="000E2CB2" w:rsidP="00800E3F">
            <w:pPr>
              <w:spacing w:before="60" w:after="60"/>
              <w:rPr>
                <w:lang w:val="en-GB"/>
              </w:rPr>
            </w:pPr>
            <w:r w:rsidRPr="007D6C5A">
              <w:rPr>
                <w:lang w:val="en-GB"/>
              </w:rPr>
              <w:t>Title(s)</w:t>
            </w:r>
            <w:r w:rsidRPr="007D6C5A">
              <w:rPr>
                <w:lang w:val="en-GB"/>
              </w:rPr>
              <w:tab/>
            </w:r>
            <w:r w:rsidRPr="007D6C5A">
              <w:rPr>
                <w:lang w:val="en-GB"/>
              </w:rPr>
              <w:tab/>
            </w:r>
            <w:r w:rsidRPr="007D6C5A">
              <w:rPr>
                <w:lang w:val="en-GB"/>
              </w:rPr>
              <w:tab/>
            </w:r>
            <w:r w:rsidRPr="007D6C5A">
              <w:rPr>
                <w:lang w:val="en-GB"/>
              </w:rPr>
              <w:tab/>
            </w:r>
            <w:r w:rsidRPr="007D6C5A">
              <w:rPr>
                <w:lang w:val="en-GB"/>
              </w:rPr>
              <w:tab/>
            </w:r>
            <w:r w:rsidRPr="007D6C5A">
              <w:rPr>
                <w:lang w:val="en-GB"/>
              </w:rPr>
              <w:tab/>
            </w:r>
            <w:r w:rsidRPr="007D6C5A">
              <w:rPr>
                <w:lang w:val="en-GB"/>
              </w:rPr>
              <w:tab/>
              <w:t xml:space="preserve">                 </w:t>
            </w:r>
          </w:p>
        </w:tc>
        <w:tc>
          <w:tcPr>
            <w:tcW w:w="3168" w:type="pct"/>
          </w:tcPr>
          <w:p w14:paraId="7456F126" w14:textId="77777777" w:rsidR="000E2CB2" w:rsidRPr="007D6C5A" w:rsidRDefault="000E2CB2" w:rsidP="00800E3F">
            <w:pPr>
              <w:spacing w:before="60" w:after="60"/>
              <w:rPr>
                <w:lang w:val="en-GB"/>
              </w:rPr>
            </w:pPr>
          </w:p>
        </w:tc>
      </w:tr>
      <w:tr w:rsidR="000E2CB2" w:rsidRPr="007D6C5A" w14:paraId="1E79465B" w14:textId="77777777" w:rsidTr="00800E3F">
        <w:tc>
          <w:tcPr>
            <w:tcW w:w="1832" w:type="pct"/>
          </w:tcPr>
          <w:p w14:paraId="0C1E1C60" w14:textId="77777777" w:rsidR="000E2CB2" w:rsidRPr="007D6C5A" w:rsidRDefault="000E2CB2" w:rsidP="00800E3F">
            <w:pPr>
              <w:spacing w:before="60" w:after="60"/>
              <w:rPr>
                <w:lang w:val="en-GB"/>
              </w:rPr>
            </w:pPr>
            <w:r w:rsidRPr="007D6C5A">
              <w:rPr>
                <w:lang w:val="en-GB"/>
              </w:rPr>
              <w:t>Function</w:t>
            </w:r>
          </w:p>
        </w:tc>
        <w:tc>
          <w:tcPr>
            <w:tcW w:w="3168" w:type="pct"/>
          </w:tcPr>
          <w:p w14:paraId="7A33560E" w14:textId="77777777" w:rsidR="000E2CB2" w:rsidRPr="007D6C5A" w:rsidRDefault="000E2CB2" w:rsidP="00800E3F">
            <w:pPr>
              <w:spacing w:before="60" w:after="60"/>
              <w:rPr>
                <w:lang w:val="en-GB"/>
              </w:rPr>
            </w:pPr>
          </w:p>
        </w:tc>
      </w:tr>
      <w:tr w:rsidR="000E2CB2" w:rsidRPr="007D6C5A" w14:paraId="29A35C1D" w14:textId="77777777" w:rsidTr="00800E3F">
        <w:tc>
          <w:tcPr>
            <w:tcW w:w="1832" w:type="pct"/>
          </w:tcPr>
          <w:p w14:paraId="2D8CE0DC" w14:textId="77777777" w:rsidR="000E2CB2" w:rsidRPr="007D6C5A" w:rsidRDefault="000E2CB2" w:rsidP="00800E3F">
            <w:pPr>
              <w:spacing w:before="60" w:after="60"/>
              <w:rPr>
                <w:lang w:val="en-GB"/>
              </w:rPr>
            </w:pPr>
            <w:r w:rsidRPr="007D6C5A">
              <w:rPr>
                <w:lang w:val="en-GB"/>
              </w:rPr>
              <w:t>Phone</w:t>
            </w:r>
          </w:p>
        </w:tc>
        <w:tc>
          <w:tcPr>
            <w:tcW w:w="3168" w:type="pct"/>
          </w:tcPr>
          <w:p w14:paraId="109B1C8F" w14:textId="77777777" w:rsidR="000E2CB2" w:rsidRPr="007D6C5A" w:rsidRDefault="000E2CB2" w:rsidP="00800E3F">
            <w:pPr>
              <w:spacing w:before="60" w:after="60"/>
              <w:rPr>
                <w:lang w:val="en-GB"/>
              </w:rPr>
            </w:pPr>
          </w:p>
        </w:tc>
      </w:tr>
      <w:tr w:rsidR="000E2CB2" w:rsidRPr="007D6C5A" w14:paraId="2E1F4E8C" w14:textId="77777777" w:rsidTr="00800E3F">
        <w:tc>
          <w:tcPr>
            <w:tcW w:w="1832" w:type="pct"/>
          </w:tcPr>
          <w:p w14:paraId="7B1186EB" w14:textId="77777777" w:rsidR="000E2CB2" w:rsidRPr="007D6C5A" w:rsidRDefault="000E2CB2" w:rsidP="00800E3F">
            <w:pPr>
              <w:spacing w:before="60" w:after="60"/>
              <w:rPr>
                <w:lang w:val="en-GB"/>
              </w:rPr>
            </w:pPr>
            <w:r w:rsidRPr="007D6C5A">
              <w:rPr>
                <w:lang w:val="en-GB"/>
              </w:rPr>
              <w:t xml:space="preserve">Mobile </w:t>
            </w:r>
          </w:p>
        </w:tc>
        <w:tc>
          <w:tcPr>
            <w:tcW w:w="3168" w:type="pct"/>
          </w:tcPr>
          <w:p w14:paraId="6A71E306" w14:textId="77777777" w:rsidR="000E2CB2" w:rsidRPr="007D6C5A" w:rsidRDefault="000E2CB2" w:rsidP="00800E3F">
            <w:pPr>
              <w:spacing w:before="60" w:after="60"/>
              <w:rPr>
                <w:lang w:val="en-GB"/>
              </w:rPr>
            </w:pPr>
          </w:p>
        </w:tc>
      </w:tr>
      <w:tr w:rsidR="000E2CB2" w:rsidRPr="007D6C5A" w14:paraId="407E965E" w14:textId="77777777" w:rsidTr="00800E3F">
        <w:tc>
          <w:tcPr>
            <w:tcW w:w="1832" w:type="pct"/>
          </w:tcPr>
          <w:p w14:paraId="021523E2" w14:textId="77777777" w:rsidR="000E2CB2" w:rsidRPr="007D6C5A" w:rsidRDefault="000E2CB2" w:rsidP="00800E3F">
            <w:pPr>
              <w:spacing w:before="60" w:after="60"/>
              <w:rPr>
                <w:lang w:val="en-GB"/>
              </w:rPr>
            </w:pPr>
            <w:r w:rsidRPr="007D6C5A">
              <w:rPr>
                <w:lang w:val="en-GB"/>
              </w:rPr>
              <w:t xml:space="preserve">Email </w:t>
            </w:r>
          </w:p>
        </w:tc>
        <w:tc>
          <w:tcPr>
            <w:tcW w:w="3168" w:type="pct"/>
          </w:tcPr>
          <w:p w14:paraId="000E5279" w14:textId="77777777" w:rsidR="000E2CB2" w:rsidRPr="007D6C5A" w:rsidRDefault="000E2CB2" w:rsidP="00800E3F">
            <w:pPr>
              <w:spacing w:before="60" w:after="60"/>
              <w:rPr>
                <w:lang w:val="en-GB"/>
              </w:rPr>
            </w:pPr>
          </w:p>
        </w:tc>
      </w:tr>
    </w:tbl>
    <w:p w14:paraId="535B7DA4" w14:textId="77777777" w:rsidR="00D56DAD" w:rsidRPr="007D6C5A" w:rsidRDefault="00D56DAD" w:rsidP="001D72D2">
      <w:pPr>
        <w:spacing w:after="240"/>
        <w:rPr>
          <w:rFonts w:eastAsia="Calibri"/>
          <w:lang w:val="en-GB" w:eastAsia="en-US"/>
        </w:rPr>
      </w:pPr>
    </w:p>
    <w:p w14:paraId="77EFE241" w14:textId="77777777" w:rsidR="00D56DAD" w:rsidRPr="005A651B" w:rsidRDefault="00D56DAD" w:rsidP="005A651B">
      <w:pPr>
        <w:pStyle w:val="Titel"/>
        <w:numPr>
          <w:ilvl w:val="0"/>
          <w:numId w:val="24"/>
        </w:numPr>
        <w:rPr>
          <w:rFonts w:eastAsia="Calibri"/>
          <w:sz w:val="28"/>
          <w:lang w:val="en-GB" w:eastAsia="en-US"/>
        </w:rPr>
      </w:pPr>
      <w:bookmarkStart w:id="19" w:name="_Toc517881803"/>
      <w:bookmarkStart w:id="20" w:name="PartII"/>
      <w:r w:rsidRPr="005A651B">
        <w:rPr>
          <w:rFonts w:eastAsia="Calibri"/>
          <w:sz w:val="28"/>
          <w:lang w:val="en-GB" w:eastAsia="en-US"/>
        </w:rPr>
        <w:lastRenderedPageBreak/>
        <w:t>Threshold Criteria</w:t>
      </w:r>
      <w:bookmarkEnd w:id="19"/>
    </w:p>
    <w:bookmarkEnd w:id="20"/>
    <w:p w14:paraId="48C7C41C" w14:textId="77777777" w:rsidR="000B5EC2" w:rsidRPr="007D6C5A" w:rsidRDefault="000B5EC2" w:rsidP="00DA3168">
      <w:pPr>
        <w:pStyle w:val="Lijstalinea"/>
        <w:ind w:left="390"/>
        <w:rPr>
          <w:rFonts w:eastAsia="Calibri"/>
          <w:b/>
          <w:lang w:val="en-GB" w:eastAsia="en-US"/>
        </w:rPr>
      </w:pPr>
    </w:p>
    <w:tbl>
      <w:tblPr>
        <w:tblStyle w:val="Tabelraster"/>
        <w:tblW w:w="9322" w:type="dxa"/>
        <w:tblLook w:val="04A0" w:firstRow="1" w:lastRow="0" w:firstColumn="1" w:lastColumn="0" w:noHBand="0" w:noVBand="1"/>
      </w:tblPr>
      <w:tblGrid>
        <w:gridCol w:w="2113"/>
        <w:gridCol w:w="3139"/>
        <w:gridCol w:w="4070"/>
      </w:tblGrid>
      <w:tr w:rsidR="002F230F" w:rsidRPr="007D6C5A" w14:paraId="54AA83BA" w14:textId="77777777" w:rsidTr="00800E3F">
        <w:tc>
          <w:tcPr>
            <w:tcW w:w="9322" w:type="dxa"/>
            <w:gridSpan w:val="3"/>
          </w:tcPr>
          <w:p w14:paraId="32BB409D" w14:textId="77777777" w:rsidR="002F230F" w:rsidRPr="007D6C5A" w:rsidRDefault="002F230F" w:rsidP="002F230F">
            <w:pPr>
              <w:spacing w:before="60" w:after="60"/>
              <w:rPr>
                <w:b/>
                <w:highlight w:val="yellow"/>
                <w:lang w:val="en-GB"/>
              </w:rPr>
            </w:pPr>
            <w:r w:rsidRPr="007D6C5A">
              <w:rPr>
                <w:b/>
                <w:lang w:val="en-GB"/>
              </w:rPr>
              <w:t>DRIVE country</w:t>
            </w:r>
          </w:p>
        </w:tc>
      </w:tr>
      <w:tr w:rsidR="00E47466" w:rsidRPr="00DB1F79" w14:paraId="210AC20A" w14:textId="77777777" w:rsidTr="00B07AF0">
        <w:tc>
          <w:tcPr>
            <w:tcW w:w="2235" w:type="dxa"/>
          </w:tcPr>
          <w:p w14:paraId="2C8C555B" w14:textId="77777777" w:rsidR="00D56DAD" w:rsidRPr="007D6C5A" w:rsidRDefault="00E47466" w:rsidP="002F230F">
            <w:pPr>
              <w:spacing w:before="60" w:after="60"/>
              <w:rPr>
                <w:lang w:val="en-GB"/>
              </w:rPr>
            </w:pPr>
            <w:r w:rsidRPr="007D6C5A">
              <w:rPr>
                <w:lang w:val="en-GB"/>
              </w:rPr>
              <w:t>Country:</w:t>
            </w:r>
          </w:p>
        </w:tc>
        <w:tc>
          <w:tcPr>
            <w:tcW w:w="2693" w:type="dxa"/>
          </w:tcPr>
          <w:p w14:paraId="1EB35549" w14:textId="77777777" w:rsidR="00D56DAD" w:rsidRDefault="00E47466" w:rsidP="002F230F">
            <w:pPr>
              <w:spacing w:before="60" w:after="60"/>
              <w:rPr>
                <w:lang w:val="en-GB"/>
              </w:rPr>
            </w:pPr>
            <w:r w:rsidRPr="007D6C5A">
              <w:rPr>
                <w:lang w:val="en-GB"/>
              </w:rPr>
              <w:t>On DRIVE country list?</w:t>
            </w:r>
          </w:p>
          <w:p w14:paraId="60DB8119" w14:textId="77777777" w:rsidR="00352870" w:rsidRPr="007D6C5A" w:rsidRDefault="00DB1F79" w:rsidP="002F230F">
            <w:pPr>
              <w:spacing w:before="60" w:after="60"/>
              <w:rPr>
                <w:lang w:val="en-GB"/>
              </w:rPr>
            </w:pPr>
            <w:r>
              <w:fldChar w:fldCharType="begin"/>
            </w:r>
            <w:r w:rsidRPr="00DB1F79">
              <w:rPr>
                <w:lang w:val="en-GB"/>
              </w:rPr>
              <w:instrText xml:space="preserve"> HYPERLINK "https://english.rvo.nl/subsidies-programmes/drive/country-list" </w:instrText>
            </w:r>
            <w:r>
              <w:fldChar w:fldCharType="separate"/>
            </w:r>
            <w:r w:rsidR="00352870" w:rsidRPr="00D04B26">
              <w:rPr>
                <w:rStyle w:val="Hyperlink"/>
                <w:lang w:val="en-GB"/>
              </w:rPr>
              <w:t>https://english.rvo.nl/subsidies-programmes/drive/country-list</w:t>
            </w:r>
            <w:r>
              <w:rPr>
                <w:rStyle w:val="Hyperlink"/>
                <w:lang w:val="en-GB"/>
              </w:rPr>
              <w:fldChar w:fldCharType="end"/>
            </w:r>
          </w:p>
        </w:tc>
        <w:tc>
          <w:tcPr>
            <w:tcW w:w="4394" w:type="dxa"/>
          </w:tcPr>
          <w:p w14:paraId="5FF48308" w14:textId="77777777" w:rsidR="00D56DAD" w:rsidRPr="007D6C5A" w:rsidRDefault="00E47466" w:rsidP="002F230F">
            <w:pPr>
              <w:spacing w:before="60" w:after="60"/>
              <w:rPr>
                <w:lang w:val="en-GB"/>
              </w:rPr>
            </w:pPr>
            <w:r w:rsidRPr="007D6C5A">
              <w:rPr>
                <w:lang w:val="en-GB"/>
              </w:rPr>
              <w:t>Yes</w:t>
            </w:r>
            <w:r w:rsidR="002F230F" w:rsidRPr="007D6C5A">
              <w:rPr>
                <w:lang w:val="en-GB"/>
              </w:rPr>
              <w:t xml:space="preserve"> </w:t>
            </w:r>
            <w:r w:rsidRPr="007D6C5A">
              <w:rPr>
                <w:lang w:val="en-GB"/>
              </w:rPr>
              <w:t>/</w:t>
            </w:r>
            <w:r w:rsidR="002F230F" w:rsidRPr="007D6C5A">
              <w:rPr>
                <w:lang w:val="en-GB"/>
              </w:rPr>
              <w:t xml:space="preserve"> </w:t>
            </w:r>
            <w:r w:rsidRPr="007D6C5A">
              <w:rPr>
                <w:lang w:val="en-GB"/>
              </w:rPr>
              <w:t>No</w:t>
            </w:r>
          </w:p>
          <w:p w14:paraId="4253B9C6" w14:textId="77777777" w:rsidR="002F230F" w:rsidRPr="007D6C5A" w:rsidRDefault="002F230F" w:rsidP="002F230F">
            <w:pPr>
              <w:spacing w:before="60" w:after="60"/>
              <w:rPr>
                <w:lang w:val="en-GB"/>
              </w:rPr>
            </w:pPr>
            <w:r w:rsidRPr="007D6C5A">
              <w:rPr>
                <w:rFonts w:ascii="Times New Roman" w:hAnsi="Times New Roman"/>
                <w:lang w:val="en-GB"/>
              </w:rPr>
              <w:t>□</w:t>
            </w:r>
            <w:r w:rsidRPr="007D6C5A">
              <w:rPr>
                <w:lang w:val="en-GB"/>
              </w:rPr>
              <w:t xml:space="preserve"> Least Developed Country</w:t>
            </w:r>
            <w:r w:rsidRPr="007D6C5A">
              <w:rPr>
                <w:lang w:val="en-GB"/>
              </w:rPr>
              <w:br/>
            </w:r>
            <w:r w:rsidRPr="007D6C5A">
              <w:rPr>
                <w:rFonts w:ascii="Times New Roman" w:hAnsi="Times New Roman"/>
                <w:lang w:val="en-GB"/>
              </w:rPr>
              <w:t>□</w:t>
            </w:r>
            <w:r w:rsidRPr="007D6C5A">
              <w:rPr>
                <w:lang w:val="en-GB"/>
              </w:rPr>
              <w:t xml:space="preserve"> other low income country</w:t>
            </w:r>
            <w:r w:rsidRPr="007D6C5A">
              <w:rPr>
                <w:lang w:val="en-GB"/>
              </w:rPr>
              <w:br/>
            </w:r>
            <w:r w:rsidRPr="007D6C5A">
              <w:rPr>
                <w:rFonts w:ascii="Times New Roman" w:hAnsi="Times New Roman"/>
                <w:lang w:val="en-GB"/>
              </w:rPr>
              <w:t>□</w:t>
            </w:r>
            <w:r w:rsidRPr="007D6C5A">
              <w:rPr>
                <w:lang w:val="en-GB"/>
              </w:rPr>
              <w:t xml:space="preserve"> Low-Middle Income Country and territories</w:t>
            </w:r>
            <w:r w:rsidRPr="007D6C5A">
              <w:rPr>
                <w:lang w:val="en-GB"/>
              </w:rPr>
              <w:br/>
            </w:r>
            <w:r w:rsidRPr="007D6C5A">
              <w:rPr>
                <w:rFonts w:ascii="Times New Roman" w:hAnsi="Times New Roman"/>
                <w:lang w:val="en-GB"/>
              </w:rPr>
              <w:t>□</w:t>
            </w:r>
            <w:r w:rsidRPr="007D6C5A">
              <w:rPr>
                <w:lang w:val="en-GB"/>
              </w:rPr>
              <w:t xml:space="preserve"> High-Middle Income Country and territories</w:t>
            </w:r>
            <w:r w:rsidRPr="007D6C5A">
              <w:rPr>
                <w:lang w:val="en-GB"/>
              </w:rPr>
              <w:br/>
            </w:r>
            <w:r w:rsidRPr="007D6C5A">
              <w:rPr>
                <w:rFonts w:ascii="Times New Roman" w:hAnsi="Times New Roman"/>
                <w:lang w:val="en-GB"/>
              </w:rPr>
              <w:t>□</w:t>
            </w:r>
            <w:r w:rsidRPr="007D6C5A">
              <w:rPr>
                <w:lang w:val="en-GB"/>
              </w:rPr>
              <w:t xml:space="preserve"> Fragile state</w:t>
            </w:r>
          </w:p>
        </w:tc>
      </w:tr>
    </w:tbl>
    <w:p w14:paraId="34C2BCB2" w14:textId="77777777" w:rsidR="002F230F" w:rsidRPr="007D6C5A" w:rsidRDefault="002F230F">
      <w:pPr>
        <w:rPr>
          <w:lang w:val="en-GB"/>
        </w:rPr>
      </w:pPr>
    </w:p>
    <w:tbl>
      <w:tblPr>
        <w:tblStyle w:val="Tabelraster"/>
        <w:tblW w:w="9322" w:type="dxa"/>
        <w:tblLook w:val="04A0" w:firstRow="1" w:lastRow="0" w:firstColumn="1" w:lastColumn="0" w:noHBand="0" w:noVBand="1"/>
      </w:tblPr>
      <w:tblGrid>
        <w:gridCol w:w="3107"/>
        <w:gridCol w:w="3107"/>
        <w:gridCol w:w="3108"/>
      </w:tblGrid>
      <w:tr w:rsidR="002F230F" w:rsidRPr="007D6C5A" w14:paraId="49962D1E" w14:textId="77777777" w:rsidTr="00800E3F">
        <w:tc>
          <w:tcPr>
            <w:tcW w:w="9322" w:type="dxa"/>
            <w:gridSpan w:val="3"/>
          </w:tcPr>
          <w:p w14:paraId="2DCDC1F2" w14:textId="77777777" w:rsidR="002F230F" w:rsidRPr="007D6C5A" w:rsidRDefault="002F230F" w:rsidP="002F230F">
            <w:pPr>
              <w:spacing w:before="60" w:after="60"/>
              <w:rPr>
                <w:lang w:val="en-GB"/>
              </w:rPr>
            </w:pPr>
            <w:r w:rsidRPr="007D6C5A">
              <w:rPr>
                <w:rFonts w:eastAsia="Calibri"/>
                <w:b/>
                <w:lang w:val="en-GB" w:eastAsia="en-US"/>
              </w:rPr>
              <w:t xml:space="preserve">Project costs  </w:t>
            </w:r>
          </w:p>
        </w:tc>
      </w:tr>
      <w:tr w:rsidR="002B4F73" w:rsidRPr="007D6C5A" w14:paraId="481084B5" w14:textId="77777777" w:rsidTr="00754246">
        <w:tc>
          <w:tcPr>
            <w:tcW w:w="3107" w:type="dxa"/>
          </w:tcPr>
          <w:p w14:paraId="214DA753" w14:textId="77777777" w:rsidR="002B4F73" w:rsidRPr="007D6C5A" w:rsidRDefault="002B4F73" w:rsidP="002B4F73">
            <w:pPr>
              <w:spacing w:before="60" w:after="60"/>
              <w:rPr>
                <w:lang w:val="en-GB"/>
              </w:rPr>
            </w:pPr>
            <w:r w:rsidRPr="007D6C5A">
              <w:rPr>
                <w:lang w:val="en-GB"/>
              </w:rPr>
              <w:t xml:space="preserve">Total DRIVE project costs (including financing costs) </w:t>
            </w:r>
          </w:p>
        </w:tc>
        <w:tc>
          <w:tcPr>
            <w:tcW w:w="3107" w:type="dxa"/>
          </w:tcPr>
          <w:p w14:paraId="3B18E34F" w14:textId="77777777" w:rsidR="002B4F73" w:rsidRPr="007D6C5A" w:rsidRDefault="002B4F73" w:rsidP="002B4F73">
            <w:pPr>
              <w:spacing w:before="60" w:after="60"/>
              <w:rPr>
                <w:lang w:val="en-GB"/>
              </w:rPr>
            </w:pPr>
          </w:p>
        </w:tc>
        <w:tc>
          <w:tcPr>
            <w:tcW w:w="3108" w:type="dxa"/>
          </w:tcPr>
          <w:p w14:paraId="44D52477" w14:textId="77777777" w:rsidR="002B4F73" w:rsidRPr="007D6C5A" w:rsidRDefault="002B4F73" w:rsidP="002B4F73">
            <w:pPr>
              <w:spacing w:before="60" w:after="60"/>
              <w:rPr>
                <w:lang w:val="en-GB"/>
              </w:rPr>
            </w:pPr>
            <w:r w:rsidRPr="007D6C5A">
              <w:rPr>
                <w:lang w:val="en-GB"/>
              </w:rPr>
              <w:t xml:space="preserve">Are the costs between EUR 5 </w:t>
            </w:r>
            <w:proofErr w:type="spellStart"/>
            <w:r w:rsidRPr="007D6C5A">
              <w:rPr>
                <w:lang w:val="en-GB"/>
              </w:rPr>
              <w:t>mln</w:t>
            </w:r>
            <w:proofErr w:type="spellEnd"/>
            <w:r w:rsidRPr="007D6C5A">
              <w:rPr>
                <w:lang w:val="en-GB"/>
              </w:rPr>
              <w:t xml:space="preserve"> and EUR 60 </w:t>
            </w:r>
            <w:proofErr w:type="spellStart"/>
            <w:r w:rsidRPr="007D6C5A">
              <w:rPr>
                <w:lang w:val="en-GB"/>
              </w:rPr>
              <w:t>mln</w:t>
            </w:r>
            <w:proofErr w:type="spellEnd"/>
            <w:r w:rsidRPr="007D6C5A">
              <w:rPr>
                <w:lang w:val="en-GB"/>
              </w:rPr>
              <w:t xml:space="preserve">? </w:t>
            </w:r>
          </w:p>
          <w:p w14:paraId="3FE4D01B" w14:textId="77777777" w:rsidR="002B4F73" w:rsidRPr="007D6C5A" w:rsidRDefault="002B4F73" w:rsidP="002B4F73">
            <w:pPr>
              <w:spacing w:before="60" w:after="60"/>
              <w:rPr>
                <w:lang w:val="en-GB"/>
              </w:rPr>
            </w:pPr>
            <w:r w:rsidRPr="007D6C5A">
              <w:rPr>
                <w:lang w:val="en-GB"/>
              </w:rPr>
              <w:t xml:space="preserve"> Yes/No</w:t>
            </w:r>
          </w:p>
        </w:tc>
      </w:tr>
    </w:tbl>
    <w:p w14:paraId="3CBFF8FC" w14:textId="77777777" w:rsidR="002F230F" w:rsidRPr="007D6C5A" w:rsidRDefault="002F230F">
      <w:pPr>
        <w:rPr>
          <w:lang w:val="en-GB"/>
        </w:rPr>
      </w:pPr>
    </w:p>
    <w:tbl>
      <w:tblPr>
        <w:tblStyle w:val="Tabelraster"/>
        <w:tblW w:w="9322" w:type="dxa"/>
        <w:tblLook w:val="04A0" w:firstRow="1" w:lastRow="0" w:firstColumn="1" w:lastColumn="0" w:noHBand="0" w:noVBand="1"/>
      </w:tblPr>
      <w:tblGrid>
        <w:gridCol w:w="4077"/>
        <w:gridCol w:w="5245"/>
      </w:tblGrid>
      <w:tr w:rsidR="002F230F" w:rsidRPr="007D6C5A" w14:paraId="71263098" w14:textId="77777777" w:rsidTr="001A50A1">
        <w:tc>
          <w:tcPr>
            <w:tcW w:w="9322" w:type="dxa"/>
            <w:gridSpan w:val="2"/>
          </w:tcPr>
          <w:p w14:paraId="2BBF9E3C" w14:textId="77777777" w:rsidR="002F230F" w:rsidRPr="007D6C5A" w:rsidRDefault="002F230F" w:rsidP="002F230F">
            <w:pPr>
              <w:spacing w:before="60" w:after="60"/>
              <w:rPr>
                <w:b/>
                <w:lang w:val="en-GB"/>
              </w:rPr>
            </w:pPr>
            <w:r w:rsidRPr="007D6C5A">
              <w:rPr>
                <w:b/>
                <w:lang w:val="en-GB"/>
              </w:rPr>
              <w:t>Grant percentage</w:t>
            </w:r>
          </w:p>
        </w:tc>
      </w:tr>
      <w:tr w:rsidR="009666F2" w:rsidRPr="00DB1F79" w14:paraId="1F8E4481" w14:textId="77777777" w:rsidTr="001A50A1">
        <w:tc>
          <w:tcPr>
            <w:tcW w:w="4077" w:type="dxa"/>
          </w:tcPr>
          <w:p w14:paraId="61233E63" w14:textId="77777777" w:rsidR="009666F2" w:rsidRPr="007D6C5A" w:rsidRDefault="009666F2" w:rsidP="002F230F">
            <w:pPr>
              <w:spacing w:before="60" w:after="60"/>
              <w:rPr>
                <w:lang w:val="en-GB"/>
              </w:rPr>
            </w:pPr>
            <w:r w:rsidRPr="007D6C5A">
              <w:rPr>
                <w:lang w:val="en-GB"/>
              </w:rPr>
              <w:t>Total DRIVE eligible project costs:</w:t>
            </w:r>
          </w:p>
        </w:tc>
        <w:tc>
          <w:tcPr>
            <w:tcW w:w="5245" w:type="dxa"/>
          </w:tcPr>
          <w:p w14:paraId="201D4FE2" w14:textId="77777777" w:rsidR="009666F2" w:rsidRPr="007D6C5A" w:rsidRDefault="009666F2" w:rsidP="002F230F">
            <w:pPr>
              <w:spacing w:before="60" w:after="60"/>
              <w:rPr>
                <w:lang w:val="en-GB"/>
              </w:rPr>
            </w:pPr>
          </w:p>
        </w:tc>
      </w:tr>
      <w:tr w:rsidR="009666F2" w:rsidRPr="00DB1F79" w14:paraId="0C37E24B" w14:textId="77777777" w:rsidTr="00C21DD7">
        <w:tc>
          <w:tcPr>
            <w:tcW w:w="4077" w:type="dxa"/>
            <w:shd w:val="clear" w:color="auto" w:fill="auto"/>
          </w:tcPr>
          <w:p w14:paraId="2FE6D391" w14:textId="77777777" w:rsidR="009666F2" w:rsidRPr="00C21DD7" w:rsidRDefault="009666F2" w:rsidP="002F230F">
            <w:pPr>
              <w:spacing w:before="60" w:after="60"/>
              <w:rPr>
                <w:lang w:val="en-GB"/>
              </w:rPr>
            </w:pPr>
            <w:r w:rsidRPr="00C21DD7">
              <w:rPr>
                <w:lang w:val="en-GB"/>
              </w:rPr>
              <w:t xml:space="preserve">Share of DRIVE subsidy in total </w:t>
            </w:r>
            <w:r w:rsidR="00394BE5" w:rsidRPr="00C21DD7">
              <w:rPr>
                <w:lang w:val="en-GB"/>
              </w:rPr>
              <w:t xml:space="preserve">DRIVE eligible </w:t>
            </w:r>
            <w:r w:rsidRPr="00C21DD7">
              <w:rPr>
                <w:lang w:val="en-GB"/>
              </w:rPr>
              <w:t>project cost</w:t>
            </w:r>
            <w:r w:rsidR="00394BE5" w:rsidRPr="00C21DD7">
              <w:rPr>
                <w:lang w:val="en-GB"/>
              </w:rPr>
              <w:t>s</w:t>
            </w:r>
            <w:r w:rsidRPr="00C21DD7">
              <w:rPr>
                <w:lang w:val="en-GB"/>
              </w:rPr>
              <w:t>:</w:t>
            </w:r>
          </w:p>
        </w:tc>
        <w:tc>
          <w:tcPr>
            <w:tcW w:w="5245" w:type="dxa"/>
            <w:shd w:val="clear" w:color="auto" w:fill="auto"/>
          </w:tcPr>
          <w:p w14:paraId="454F3F30" w14:textId="77777777" w:rsidR="009666F2" w:rsidRPr="00C21DD7" w:rsidRDefault="009666F2" w:rsidP="002F230F">
            <w:pPr>
              <w:spacing w:before="60" w:after="60"/>
              <w:rPr>
                <w:lang w:val="en-GB"/>
              </w:rPr>
            </w:pPr>
          </w:p>
        </w:tc>
      </w:tr>
      <w:tr w:rsidR="009666F2" w:rsidRPr="00DB1F79" w14:paraId="6E3F3A8B" w14:textId="77777777" w:rsidTr="00C21DD7">
        <w:tc>
          <w:tcPr>
            <w:tcW w:w="4077" w:type="dxa"/>
            <w:shd w:val="clear" w:color="auto" w:fill="auto"/>
          </w:tcPr>
          <w:p w14:paraId="56F10028" w14:textId="77777777" w:rsidR="009666F2" w:rsidRPr="00C21DD7" w:rsidRDefault="00394BE5" w:rsidP="002F230F">
            <w:pPr>
              <w:spacing w:before="60" w:after="60"/>
              <w:rPr>
                <w:lang w:val="en-GB"/>
              </w:rPr>
            </w:pPr>
            <w:r w:rsidRPr="00C21DD7">
              <w:rPr>
                <w:lang w:val="en-GB"/>
              </w:rPr>
              <w:t xml:space="preserve">Standard </w:t>
            </w:r>
            <w:r w:rsidR="0041443E" w:rsidRPr="00C21DD7">
              <w:rPr>
                <w:lang w:val="en-GB"/>
              </w:rPr>
              <w:t xml:space="preserve">DRIVE </w:t>
            </w:r>
            <w:r w:rsidR="009666F2" w:rsidRPr="00C21DD7">
              <w:rPr>
                <w:lang w:val="en-GB"/>
              </w:rPr>
              <w:t xml:space="preserve">subsidy percentage </w:t>
            </w:r>
            <w:r w:rsidRPr="00C21DD7">
              <w:rPr>
                <w:lang w:val="en-GB"/>
              </w:rPr>
              <w:t xml:space="preserve">for the </w:t>
            </w:r>
            <w:r w:rsidR="009666F2" w:rsidRPr="00C21DD7">
              <w:rPr>
                <w:lang w:val="en-GB"/>
              </w:rPr>
              <w:t xml:space="preserve">country: </w:t>
            </w:r>
          </w:p>
        </w:tc>
        <w:tc>
          <w:tcPr>
            <w:tcW w:w="5245" w:type="dxa"/>
            <w:shd w:val="clear" w:color="auto" w:fill="auto"/>
          </w:tcPr>
          <w:p w14:paraId="769FDF1C" w14:textId="77777777" w:rsidR="009666F2" w:rsidRPr="007D6C5A" w:rsidRDefault="009666F2" w:rsidP="002F230F">
            <w:pPr>
              <w:spacing w:before="60" w:after="60"/>
              <w:rPr>
                <w:lang w:val="en-GB"/>
              </w:rPr>
            </w:pPr>
          </w:p>
        </w:tc>
      </w:tr>
    </w:tbl>
    <w:p w14:paraId="0AB5CCA0" w14:textId="77777777" w:rsidR="001A50A1" w:rsidRPr="007D6C5A" w:rsidRDefault="001A50A1">
      <w:pPr>
        <w:rPr>
          <w:lang w:val="en-GB"/>
        </w:rPr>
      </w:pPr>
    </w:p>
    <w:tbl>
      <w:tblPr>
        <w:tblStyle w:val="Tabelraster"/>
        <w:tblW w:w="9288" w:type="dxa"/>
        <w:tblLook w:val="04A0" w:firstRow="1" w:lastRow="0" w:firstColumn="1" w:lastColumn="0" w:noHBand="0" w:noVBand="1"/>
      </w:tblPr>
      <w:tblGrid>
        <w:gridCol w:w="4077"/>
        <w:gridCol w:w="5211"/>
      </w:tblGrid>
      <w:tr w:rsidR="002F230F" w:rsidRPr="00184087" w14:paraId="40D0C456" w14:textId="77777777" w:rsidTr="001A50A1">
        <w:tc>
          <w:tcPr>
            <w:tcW w:w="9288" w:type="dxa"/>
            <w:gridSpan w:val="2"/>
          </w:tcPr>
          <w:p w14:paraId="7B77DFC7" w14:textId="77777777" w:rsidR="002F230F" w:rsidRPr="007D6C5A" w:rsidRDefault="002F230F" w:rsidP="002F230F">
            <w:pPr>
              <w:spacing w:before="60" w:after="60"/>
              <w:rPr>
                <w:lang w:val="en-GB"/>
              </w:rPr>
            </w:pPr>
            <w:r w:rsidRPr="007D6C5A">
              <w:rPr>
                <w:b/>
                <w:lang w:val="en-GB"/>
              </w:rPr>
              <w:t>Qualitative and quantitative Operations and Maintenance Plan</w:t>
            </w:r>
          </w:p>
        </w:tc>
      </w:tr>
      <w:tr w:rsidR="001624C3" w:rsidRPr="007D6C5A" w14:paraId="00D0AD4B" w14:textId="77777777" w:rsidTr="001A50A1">
        <w:tc>
          <w:tcPr>
            <w:tcW w:w="4077" w:type="dxa"/>
          </w:tcPr>
          <w:p w14:paraId="2408F893" w14:textId="77777777" w:rsidR="001624C3" w:rsidRPr="007D6C5A" w:rsidRDefault="001624C3" w:rsidP="002F230F">
            <w:pPr>
              <w:spacing w:before="60" w:after="60"/>
              <w:rPr>
                <w:lang w:val="en-GB"/>
              </w:rPr>
            </w:pPr>
            <w:r w:rsidRPr="007D6C5A">
              <w:rPr>
                <w:lang w:val="en-GB"/>
              </w:rPr>
              <w:t>O&amp;M Plan available</w:t>
            </w:r>
          </w:p>
          <w:p w14:paraId="0734F75F" w14:textId="77777777" w:rsidR="009245C9" w:rsidRPr="007D6C5A" w:rsidRDefault="009245C9" w:rsidP="002F230F">
            <w:pPr>
              <w:spacing w:before="60" w:after="60"/>
              <w:rPr>
                <w:lang w:val="en-GB"/>
              </w:rPr>
            </w:pPr>
            <w:r w:rsidRPr="007D6C5A">
              <w:rPr>
                <w:lang w:val="en-GB"/>
              </w:rPr>
              <w:t>If</w:t>
            </w:r>
            <w:r w:rsidR="001E0D03" w:rsidRPr="007D6C5A">
              <w:rPr>
                <w:lang w:val="en-GB"/>
              </w:rPr>
              <w:t xml:space="preserve"> yes</w:t>
            </w:r>
            <w:r w:rsidRPr="007D6C5A">
              <w:rPr>
                <w:lang w:val="en-GB"/>
              </w:rPr>
              <w:t>, annex number:</w:t>
            </w:r>
          </w:p>
        </w:tc>
        <w:tc>
          <w:tcPr>
            <w:tcW w:w="5211" w:type="dxa"/>
          </w:tcPr>
          <w:p w14:paraId="1602B46E" w14:textId="77777777" w:rsidR="001624C3" w:rsidRPr="007D6C5A" w:rsidRDefault="001624C3" w:rsidP="002F230F">
            <w:pPr>
              <w:spacing w:before="60" w:after="60"/>
              <w:rPr>
                <w:lang w:val="en-GB"/>
              </w:rPr>
            </w:pPr>
            <w:r w:rsidRPr="007D6C5A">
              <w:rPr>
                <w:lang w:val="en-GB"/>
              </w:rPr>
              <w:t>Yes / No</w:t>
            </w:r>
          </w:p>
        </w:tc>
      </w:tr>
      <w:tr w:rsidR="001624C3" w:rsidRPr="007D6C5A" w14:paraId="0497BE36" w14:textId="77777777" w:rsidTr="001A50A1">
        <w:tc>
          <w:tcPr>
            <w:tcW w:w="4077" w:type="dxa"/>
          </w:tcPr>
          <w:p w14:paraId="6094B4BE" w14:textId="77777777" w:rsidR="001624C3" w:rsidRPr="007D6C5A" w:rsidRDefault="001624C3" w:rsidP="002F230F">
            <w:pPr>
              <w:spacing w:before="60" w:after="60"/>
              <w:rPr>
                <w:lang w:val="en-GB"/>
              </w:rPr>
            </w:pPr>
            <w:r w:rsidRPr="007D6C5A">
              <w:rPr>
                <w:lang w:val="en-GB"/>
              </w:rPr>
              <w:t>If no, when will it be available?</w:t>
            </w:r>
          </w:p>
        </w:tc>
        <w:tc>
          <w:tcPr>
            <w:tcW w:w="5211" w:type="dxa"/>
          </w:tcPr>
          <w:p w14:paraId="43E6B417" w14:textId="77777777" w:rsidR="001624C3" w:rsidRPr="007D6C5A" w:rsidRDefault="005A61E9" w:rsidP="002F230F">
            <w:pPr>
              <w:spacing w:before="60" w:after="60"/>
              <w:rPr>
                <w:lang w:val="en-GB"/>
              </w:rPr>
            </w:pPr>
            <w:r w:rsidRPr="007D6C5A">
              <w:rPr>
                <w:lang w:val="en-GB"/>
              </w:rPr>
              <w:t>Date:</w:t>
            </w:r>
          </w:p>
        </w:tc>
      </w:tr>
      <w:tr w:rsidR="001624C3" w:rsidRPr="007D6C5A" w14:paraId="68BF527E" w14:textId="77777777" w:rsidTr="001A50A1">
        <w:trPr>
          <w:trHeight w:val="149"/>
        </w:trPr>
        <w:tc>
          <w:tcPr>
            <w:tcW w:w="4077" w:type="dxa"/>
          </w:tcPr>
          <w:p w14:paraId="4C68C7A7" w14:textId="77777777" w:rsidR="001624C3" w:rsidRPr="007D6C5A" w:rsidRDefault="005A61E9" w:rsidP="002F230F">
            <w:pPr>
              <w:spacing w:before="60" w:after="60"/>
              <w:rPr>
                <w:lang w:val="en-GB"/>
              </w:rPr>
            </w:pPr>
            <w:r w:rsidRPr="007D6C5A">
              <w:rPr>
                <w:lang w:val="en-GB"/>
              </w:rPr>
              <w:t>Lifetime project (in years)</w:t>
            </w:r>
          </w:p>
        </w:tc>
        <w:tc>
          <w:tcPr>
            <w:tcW w:w="5211" w:type="dxa"/>
          </w:tcPr>
          <w:p w14:paraId="6AC027AF" w14:textId="77777777" w:rsidR="001624C3" w:rsidRPr="007D6C5A" w:rsidRDefault="001624C3" w:rsidP="002F230F">
            <w:pPr>
              <w:spacing w:before="60" w:after="60"/>
              <w:rPr>
                <w:lang w:val="en-GB"/>
              </w:rPr>
            </w:pPr>
          </w:p>
        </w:tc>
      </w:tr>
      <w:tr w:rsidR="001624C3" w:rsidRPr="007D6C5A" w14:paraId="79346020" w14:textId="77777777" w:rsidTr="001A50A1">
        <w:tc>
          <w:tcPr>
            <w:tcW w:w="4077" w:type="dxa"/>
          </w:tcPr>
          <w:p w14:paraId="0ECC9786" w14:textId="77777777" w:rsidR="001624C3" w:rsidRPr="007D6C5A" w:rsidRDefault="001624C3" w:rsidP="002F230F">
            <w:pPr>
              <w:spacing w:before="60" w:after="60"/>
              <w:rPr>
                <w:lang w:val="en-GB"/>
              </w:rPr>
            </w:pPr>
            <w:r w:rsidRPr="007D6C5A">
              <w:rPr>
                <w:lang w:val="en-GB"/>
              </w:rPr>
              <w:t>Cash flow analysis over lifetime project available</w:t>
            </w:r>
            <w:r w:rsidR="003B4ADB" w:rsidRPr="007D6C5A">
              <w:rPr>
                <w:lang w:val="en-GB"/>
              </w:rPr>
              <w:t>?</w:t>
            </w:r>
          </w:p>
          <w:p w14:paraId="59DDAACC" w14:textId="77777777" w:rsidR="009245C9" w:rsidRPr="007D6C5A" w:rsidRDefault="009245C9" w:rsidP="002F230F">
            <w:pPr>
              <w:spacing w:before="60" w:after="60"/>
              <w:rPr>
                <w:lang w:val="en-GB"/>
              </w:rPr>
            </w:pPr>
            <w:r w:rsidRPr="007D6C5A">
              <w:rPr>
                <w:lang w:val="en-GB"/>
              </w:rPr>
              <w:t>If</w:t>
            </w:r>
            <w:r w:rsidR="00725943" w:rsidRPr="007D6C5A">
              <w:rPr>
                <w:lang w:val="en-GB"/>
              </w:rPr>
              <w:t xml:space="preserve"> yes</w:t>
            </w:r>
            <w:r w:rsidRPr="007D6C5A">
              <w:rPr>
                <w:lang w:val="en-GB"/>
              </w:rPr>
              <w:t>, annex number:</w:t>
            </w:r>
          </w:p>
        </w:tc>
        <w:tc>
          <w:tcPr>
            <w:tcW w:w="5211" w:type="dxa"/>
          </w:tcPr>
          <w:p w14:paraId="27EE3A03" w14:textId="77777777" w:rsidR="001624C3" w:rsidRPr="007D6C5A" w:rsidRDefault="001624C3" w:rsidP="002F230F">
            <w:pPr>
              <w:spacing w:before="60" w:after="60"/>
              <w:rPr>
                <w:lang w:val="en-GB"/>
              </w:rPr>
            </w:pPr>
            <w:r w:rsidRPr="007D6C5A">
              <w:rPr>
                <w:lang w:val="en-GB"/>
              </w:rPr>
              <w:t>Yes / No</w:t>
            </w:r>
          </w:p>
        </w:tc>
      </w:tr>
      <w:tr w:rsidR="001624C3" w:rsidRPr="007D6C5A" w14:paraId="3951C93C" w14:textId="77777777" w:rsidTr="001A50A1">
        <w:tc>
          <w:tcPr>
            <w:tcW w:w="4077" w:type="dxa"/>
          </w:tcPr>
          <w:p w14:paraId="6958A010" w14:textId="77777777" w:rsidR="001624C3" w:rsidRPr="007D6C5A" w:rsidRDefault="001624C3" w:rsidP="002F230F">
            <w:pPr>
              <w:spacing w:before="60" w:after="60"/>
              <w:rPr>
                <w:lang w:val="en-GB"/>
              </w:rPr>
            </w:pPr>
            <w:r w:rsidRPr="007D6C5A">
              <w:rPr>
                <w:lang w:val="en-GB"/>
              </w:rPr>
              <w:t>If</w:t>
            </w:r>
            <w:r w:rsidR="00725943" w:rsidRPr="007D6C5A">
              <w:rPr>
                <w:lang w:val="en-GB"/>
              </w:rPr>
              <w:t xml:space="preserve"> no</w:t>
            </w:r>
            <w:r w:rsidRPr="007D6C5A">
              <w:rPr>
                <w:lang w:val="en-GB"/>
              </w:rPr>
              <w:t>, when will it be available?</w:t>
            </w:r>
          </w:p>
        </w:tc>
        <w:tc>
          <w:tcPr>
            <w:tcW w:w="5211" w:type="dxa"/>
          </w:tcPr>
          <w:p w14:paraId="08016A25" w14:textId="77777777" w:rsidR="001624C3" w:rsidRPr="007D6C5A" w:rsidRDefault="005A61E9" w:rsidP="002F230F">
            <w:pPr>
              <w:spacing w:before="60" w:after="60"/>
              <w:rPr>
                <w:lang w:val="en-GB"/>
              </w:rPr>
            </w:pPr>
            <w:r w:rsidRPr="007D6C5A">
              <w:rPr>
                <w:lang w:val="en-GB"/>
              </w:rPr>
              <w:t>Date:</w:t>
            </w:r>
          </w:p>
        </w:tc>
      </w:tr>
    </w:tbl>
    <w:p w14:paraId="11A1DAB1" w14:textId="77777777" w:rsidR="001A50A1" w:rsidRPr="007D6C5A" w:rsidRDefault="001A50A1">
      <w:pPr>
        <w:rPr>
          <w:lang w:val="en-GB"/>
        </w:rPr>
      </w:pPr>
    </w:p>
    <w:tbl>
      <w:tblPr>
        <w:tblStyle w:val="Tabelraster"/>
        <w:tblW w:w="9288" w:type="dxa"/>
        <w:tblLook w:val="04A0" w:firstRow="1" w:lastRow="0" w:firstColumn="1" w:lastColumn="0" w:noHBand="0" w:noVBand="1"/>
      </w:tblPr>
      <w:tblGrid>
        <w:gridCol w:w="4105"/>
        <w:gridCol w:w="5183"/>
      </w:tblGrid>
      <w:tr w:rsidR="001A50A1" w:rsidRPr="00DB1F79" w14:paraId="47455EB2" w14:textId="77777777" w:rsidTr="001A50A1">
        <w:tc>
          <w:tcPr>
            <w:tcW w:w="9288" w:type="dxa"/>
            <w:gridSpan w:val="2"/>
          </w:tcPr>
          <w:p w14:paraId="094F6E41" w14:textId="77777777" w:rsidR="001A50A1" w:rsidRPr="007D6C5A" w:rsidRDefault="001A50A1" w:rsidP="00800E3F">
            <w:pPr>
              <w:spacing w:before="60" w:after="60"/>
              <w:rPr>
                <w:b/>
                <w:lang w:val="en-GB"/>
              </w:rPr>
            </w:pPr>
            <w:r w:rsidRPr="007D6C5A">
              <w:rPr>
                <w:b/>
                <w:lang w:val="en-GB"/>
              </w:rPr>
              <w:t>Environmental and Social Impact Assessment (ESIA)</w:t>
            </w:r>
          </w:p>
        </w:tc>
      </w:tr>
      <w:tr w:rsidR="002F230F" w:rsidRPr="007D6C5A" w14:paraId="0C3603C8" w14:textId="77777777" w:rsidTr="001A50A1">
        <w:tc>
          <w:tcPr>
            <w:tcW w:w="4105" w:type="dxa"/>
          </w:tcPr>
          <w:p w14:paraId="4B4EBD83" w14:textId="77777777" w:rsidR="002F230F" w:rsidRPr="007D6C5A" w:rsidRDefault="002F230F" w:rsidP="00800E3F">
            <w:pPr>
              <w:spacing w:before="60" w:after="60"/>
              <w:rPr>
                <w:lang w:val="en-GB"/>
              </w:rPr>
            </w:pPr>
            <w:r w:rsidRPr="007D6C5A">
              <w:rPr>
                <w:lang w:val="en-GB"/>
              </w:rPr>
              <w:t>Project classification according to the IFC performance standards</w:t>
            </w:r>
            <w:r w:rsidRPr="007D6C5A">
              <w:rPr>
                <w:vertAlign w:val="superscript"/>
                <w:lang w:val="en-GB"/>
              </w:rPr>
              <w:footnoteReference w:id="1"/>
            </w:r>
            <w:r w:rsidRPr="007D6C5A">
              <w:rPr>
                <w:lang w:val="en-GB"/>
              </w:rPr>
              <w:t>?</w:t>
            </w:r>
          </w:p>
        </w:tc>
        <w:tc>
          <w:tcPr>
            <w:tcW w:w="5183" w:type="dxa"/>
          </w:tcPr>
          <w:p w14:paraId="6C798025" w14:textId="77777777" w:rsidR="002F230F" w:rsidRPr="007D6C5A" w:rsidRDefault="002F230F" w:rsidP="00800E3F">
            <w:pPr>
              <w:spacing w:before="60" w:after="60"/>
              <w:rPr>
                <w:lang w:val="en-GB"/>
              </w:rPr>
            </w:pPr>
            <w:r w:rsidRPr="007D6C5A">
              <w:rPr>
                <w:lang w:val="en-GB"/>
              </w:rPr>
              <w:t>A / B / C</w:t>
            </w:r>
          </w:p>
        </w:tc>
      </w:tr>
      <w:tr w:rsidR="002F230F" w:rsidRPr="007D6C5A" w14:paraId="23934C51" w14:textId="77777777" w:rsidTr="001A50A1">
        <w:tc>
          <w:tcPr>
            <w:tcW w:w="4105" w:type="dxa"/>
          </w:tcPr>
          <w:p w14:paraId="0F3BB858" w14:textId="77777777" w:rsidR="002F230F" w:rsidRPr="007D6C5A" w:rsidRDefault="002F230F" w:rsidP="00800E3F">
            <w:pPr>
              <w:spacing w:before="60" w:after="60"/>
              <w:rPr>
                <w:lang w:val="en-GB"/>
              </w:rPr>
            </w:pPr>
            <w:r w:rsidRPr="007D6C5A">
              <w:rPr>
                <w:lang w:val="en-GB"/>
              </w:rPr>
              <w:t>Justification of project classification</w:t>
            </w:r>
          </w:p>
        </w:tc>
        <w:tc>
          <w:tcPr>
            <w:tcW w:w="5183" w:type="dxa"/>
          </w:tcPr>
          <w:p w14:paraId="011BD3A7" w14:textId="77777777" w:rsidR="002F230F" w:rsidRPr="007D6C5A" w:rsidRDefault="002F230F" w:rsidP="00800E3F">
            <w:pPr>
              <w:spacing w:before="60" w:after="60"/>
              <w:rPr>
                <w:lang w:val="en-GB"/>
              </w:rPr>
            </w:pPr>
          </w:p>
        </w:tc>
      </w:tr>
      <w:tr w:rsidR="002F230F" w:rsidRPr="007D6C5A" w14:paraId="46A2B457" w14:textId="77777777" w:rsidTr="001A50A1">
        <w:trPr>
          <w:trHeight w:val="600"/>
        </w:trPr>
        <w:tc>
          <w:tcPr>
            <w:tcW w:w="4105" w:type="dxa"/>
          </w:tcPr>
          <w:p w14:paraId="64E37E11" w14:textId="77777777" w:rsidR="002F230F" w:rsidRPr="007D6C5A" w:rsidRDefault="002F230F" w:rsidP="00800E3F">
            <w:pPr>
              <w:spacing w:before="60" w:after="60"/>
              <w:rPr>
                <w:lang w:val="en-GB"/>
              </w:rPr>
            </w:pPr>
            <w:r w:rsidRPr="007D6C5A">
              <w:rPr>
                <w:lang w:val="en-GB"/>
              </w:rPr>
              <w:t xml:space="preserve">ESIA available (for A and B projects) or IA for C projects. </w:t>
            </w:r>
          </w:p>
          <w:p w14:paraId="066831D3" w14:textId="77777777" w:rsidR="002F230F" w:rsidRPr="007D6C5A" w:rsidRDefault="002F230F" w:rsidP="00800E3F">
            <w:pPr>
              <w:spacing w:before="60" w:after="60"/>
              <w:rPr>
                <w:lang w:val="en-GB"/>
              </w:rPr>
            </w:pPr>
            <w:r w:rsidRPr="007D6C5A">
              <w:rPr>
                <w:lang w:val="en-GB"/>
              </w:rPr>
              <w:t>If yes, annex number:</w:t>
            </w:r>
          </w:p>
          <w:p w14:paraId="664C2D23" w14:textId="77777777" w:rsidR="002F230F" w:rsidRPr="007D6C5A" w:rsidRDefault="002F230F" w:rsidP="00800E3F">
            <w:pPr>
              <w:spacing w:before="60" w:after="60"/>
              <w:rPr>
                <w:lang w:val="en-GB"/>
              </w:rPr>
            </w:pPr>
            <w:r w:rsidRPr="007D6C5A">
              <w:rPr>
                <w:lang w:val="en-GB"/>
              </w:rPr>
              <w:t xml:space="preserve">If no, when will it be available? </w:t>
            </w:r>
          </w:p>
        </w:tc>
        <w:tc>
          <w:tcPr>
            <w:tcW w:w="5183" w:type="dxa"/>
          </w:tcPr>
          <w:p w14:paraId="136C8E7B" w14:textId="77777777" w:rsidR="002F230F" w:rsidRPr="007D6C5A" w:rsidRDefault="002F230F" w:rsidP="00800E3F">
            <w:pPr>
              <w:spacing w:before="60" w:after="60"/>
              <w:rPr>
                <w:lang w:val="en-GB"/>
              </w:rPr>
            </w:pPr>
            <w:r w:rsidRPr="007D6C5A">
              <w:rPr>
                <w:lang w:val="en-GB"/>
              </w:rPr>
              <w:t xml:space="preserve">Yes / No </w:t>
            </w:r>
          </w:p>
        </w:tc>
      </w:tr>
      <w:tr w:rsidR="002F230F" w:rsidRPr="00DB1F79" w14:paraId="64D1E235" w14:textId="77777777" w:rsidTr="001A50A1">
        <w:trPr>
          <w:trHeight w:val="597"/>
        </w:trPr>
        <w:tc>
          <w:tcPr>
            <w:tcW w:w="4105" w:type="dxa"/>
          </w:tcPr>
          <w:p w14:paraId="6AED3529" w14:textId="77777777" w:rsidR="002F230F" w:rsidRPr="007D6C5A" w:rsidRDefault="002F230F" w:rsidP="00800E3F">
            <w:pPr>
              <w:spacing w:before="60" w:after="60"/>
              <w:rPr>
                <w:lang w:val="en-GB"/>
              </w:rPr>
            </w:pPr>
            <w:r w:rsidRPr="007D6C5A">
              <w:rPr>
                <w:lang w:val="en-GB"/>
              </w:rPr>
              <w:t>Name and contact (person) details of local authority involved with ESIA</w:t>
            </w:r>
          </w:p>
        </w:tc>
        <w:tc>
          <w:tcPr>
            <w:tcW w:w="5183" w:type="dxa"/>
          </w:tcPr>
          <w:p w14:paraId="291D51A5" w14:textId="77777777" w:rsidR="002F230F" w:rsidRPr="007D6C5A" w:rsidRDefault="002F230F" w:rsidP="00800E3F">
            <w:pPr>
              <w:spacing w:before="60" w:after="60"/>
              <w:rPr>
                <w:lang w:val="en-GB"/>
              </w:rPr>
            </w:pPr>
          </w:p>
        </w:tc>
      </w:tr>
      <w:tr w:rsidR="002F230F" w:rsidRPr="007D6C5A" w14:paraId="43CD5CC2" w14:textId="77777777" w:rsidTr="001A50A1">
        <w:tc>
          <w:tcPr>
            <w:tcW w:w="4105" w:type="dxa"/>
          </w:tcPr>
          <w:p w14:paraId="62DFFF17" w14:textId="77777777" w:rsidR="002F230F" w:rsidRPr="007D6C5A" w:rsidRDefault="002F230F" w:rsidP="002F230F">
            <w:pPr>
              <w:spacing w:before="60" w:after="60"/>
              <w:rPr>
                <w:lang w:val="en-GB"/>
              </w:rPr>
            </w:pPr>
            <w:r w:rsidRPr="007D6C5A">
              <w:rPr>
                <w:lang w:val="en-GB"/>
              </w:rPr>
              <w:lastRenderedPageBreak/>
              <w:t>Indicate here which topics are covered</w:t>
            </w:r>
            <w:r w:rsidRPr="007D6C5A">
              <w:rPr>
                <w:lang w:val="en-GB"/>
              </w:rPr>
              <w:tab/>
            </w:r>
          </w:p>
        </w:tc>
        <w:tc>
          <w:tcPr>
            <w:tcW w:w="5183" w:type="dxa"/>
          </w:tcPr>
          <w:p w14:paraId="464A0E84" w14:textId="77777777" w:rsidR="002F230F" w:rsidRPr="007D6C5A" w:rsidRDefault="002F230F" w:rsidP="002F230F">
            <w:pPr>
              <w:spacing w:before="60" w:after="60"/>
              <w:rPr>
                <w:lang w:val="en-GB"/>
              </w:rPr>
            </w:pPr>
            <w:r w:rsidRPr="007D6C5A">
              <w:rPr>
                <w:lang w:val="en-GB"/>
              </w:rPr>
              <w:t>1)</w:t>
            </w:r>
          </w:p>
          <w:p w14:paraId="221BACC8" w14:textId="77777777" w:rsidR="002F230F" w:rsidRPr="007D6C5A" w:rsidRDefault="002F230F" w:rsidP="002F230F">
            <w:pPr>
              <w:spacing w:before="60" w:after="60"/>
              <w:rPr>
                <w:lang w:val="en-GB"/>
              </w:rPr>
            </w:pPr>
            <w:r w:rsidRPr="007D6C5A">
              <w:rPr>
                <w:lang w:val="en-GB"/>
              </w:rPr>
              <w:t>2)</w:t>
            </w:r>
          </w:p>
          <w:p w14:paraId="1AC02B6E" w14:textId="77777777" w:rsidR="002F230F" w:rsidRPr="007D6C5A" w:rsidRDefault="002F230F" w:rsidP="002F230F">
            <w:pPr>
              <w:spacing w:before="60" w:after="60"/>
              <w:rPr>
                <w:lang w:val="en-GB"/>
              </w:rPr>
            </w:pPr>
            <w:r w:rsidRPr="007D6C5A">
              <w:rPr>
                <w:lang w:val="en-GB"/>
              </w:rPr>
              <w:t>3)</w:t>
            </w:r>
          </w:p>
          <w:p w14:paraId="594EEC55" w14:textId="77777777" w:rsidR="002F230F" w:rsidRPr="007D6C5A" w:rsidRDefault="002F230F" w:rsidP="00800E3F">
            <w:pPr>
              <w:spacing w:before="60" w:after="60"/>
              <w:rPr>
                <w:lang w:val="en-GB"/>
              </w:rPr>
            </w:pPr>
            <w:r w:rsidRPr="007D6C5A">
              <w:rPr>
                <w:lang w:val="en-GB"/>
              </w:rPr>
              <w:t>….</w:t>
            </w:r>
          </w:p>
        </w:tc>
      </w:tr>
    </w:tbl>
    <w:p w14:paraId="386C5D30" w14:textId="77777777" w:rsidR="001A50A1" w:rsidRPr="007D6C5A" w:rsidRDefault="001A50A1">
      <w:pPr>
        <w:rPr>
          <w:lang w:val="en-GB"/>
        </w:rPr>
      </w:pPr>
    </w:p>
    <w:tbl>
      <w:tblPr>
        <w:tblStyle w:val="Tabelraster"/>
        <w:tblW w:w="9322" w:type="dxa"/>
        <w:tblLook w:val="04A0" w:firstRow="1" w:lastRow="0" w:firstColumn="1" w:lastColumn="0" w:noHBand="0" w:noVBand="1"/>
      </w:tblPr>
      <w:tblGrid>
        <w:gridCol w:w="4077"/>
        <w:gridCol w:w="5245"/>
      </w:tblGrid>
      <w:tr w:rsidR="001A50A1" w:rsidRPr="007D6C5A" w14:paraId="1969945E" w14:textId="77777777" w:rsidTr="001A50A1">
        <w:tc>
          <w:tcPr>
            <w:tcW w:w="9322" w:type="dxa"/>
            <w:gridSpan w:val="2"/>
          </w:tcPr>
          <w:p w14:paraId="303FC4B1" w14:textId="77777777" w:rsidR="001A50A1" w:rsidRPr="007D6C5A" w:rsidRDefault="001A50A1" w:rsidP="002F230F">
            <w:pPr>
              <w:spacing w:before="60" w:after="60"/>
              <w:rPr>
                <w:lang w:val="en-GB"/>
              </w:rPr>
            </w:pPr>
            <w:r w:rsidRPr="007D6C5A">
              <w:rPr>
                <w:rFonts w:eastAsia="Calibri"/>
                <w:b/>
                <w:lang w:val="en-GB" w:eastAsia="en-US"/>
              </w:rPr>
              <w:t>Supervision/inspection:</w:t>
            </w:r>
          </w:p>
        </w:tc>
      </w:tr>
      <w:tr w:rsidR="001624C3" w:rsidRPr="007D6C5A" w14:paraId="248A30EA" w14:textId="77777777" w:rsidTr="001A50A1">
        <w:tc>
          <w:tcPr>
            <w:tcW w:w="4077" w:type="dxa"/>
          </w:tcPr>
          <w:p w14:paraId="026D9A5E" w14:textId="77777777" w:rsidR="001624C3" w:rsidRPr="007D6C5A" w:rsidRDefault="001624C3" w:rsidP="002F230F">
            <w:pPr>
              <w:spacing w:before="60" w:after="60"/>
              <w:rPr>
                <w:lang w:val="en-GB"/>
              </w:rPr>
            </w:pPr>
            <w:r w:rsidRPr="007D6C5A">
              <w:rPr>
                <w:lang w:val="en-GB"/>
              </w:rPr>
              <w:t>Supervision</w:t>
            </w:r>
            <w:r w:rsidR="008419FE" w:rsidRPr="007D6C5A">
              <w:rPr>
                <w:lang w:val="en-GB"/>
              </w:rPr>
              <w:t>/inspection</w:t>
            </w:r>
            <w:r w:rsidR="00A11A69" w:rsidRPr="007D6C5A">
              <w:rPr>
                <w:lang w:val="en-GB"/>
              </w:rPr>
              <w:t xml:space="preserve"> is arranged:</w:t>
            </w:r>
          </w:p>
        </w:tc>
        <w:tc>
          <w:tcPr>
            <w:tcW w:w="5245" w:type="dxa"/>
          </w:tcPr>
          <w:p w14:paraId="41C7AED0" w14:textId="77777777" w:rsidR="001624C3" w:rsidRPr="007D6C5A" w:rsidRDefault="00A11A69" w:rsidP="002F230F">
            <w:pPr>
              <w:spacing w:before="60" w:after="60"/>
              <w:rPr>
                <w:lang w:val="en-GB"/>
              </w:rPr>
            </w:pPr>
            <w:r w:rsidRPr="007D6C5A">
              <w:rPr>
                <w:lang w:val="en-GB"/>
              </w:rPr>
              <w:t>Yes / No</w:t>
            </w:r>
          </w:p>
        </w:tc>
      </w:tr>
      <w:tr w:rsidR="001624C3" w:rsidRPr="007D6C5A" w14:paraId="45E2FCA8" w14:textId="77777777" w:rsidTr="001A50A1">
        <w:tc>
          <w:tcPr>
            <w:tcW w:w="4077" w:type="dxa"/>
          </w:tcPr>
          <w:p w14:paraId="64835932" w14:textId="77777777" w:rsidR="001624C3" w:rsidRPr="007D6C5A" w:rsidRDefault="001E0D03" w:rsidP="002F230F">
            <w:pPr>
              <w:spacing w:before="60" w:after="60"/>
              <w:rPr>
                <w:lang w:val="en-GB"/>
              </w:rPr>
            </w:pPr>
            <w:r w:rsidRPr="007D6C5A">
              <w:rPr>
                <w:lang w:val="en-GB"/>
              </w:rPr>
              <w:t>If</w:t>
            </w:r>
            <w:r w:rsidR="00725943" w:rsidRPr="007D6C5A">
              <w:rPr>
                <w:lang w:val="en-GB"/>
              </w:rPr>
              <w:t xml:space="preserve"> yes</w:t>
            </w:r>
            <w:r w:rsidRPr="007D6C5A">
              <w:rPr>
                <w:lang w:val="en-GB"/>
              </w:rPr>
              <w:t>, a</w:t>
            </w:r>
            <w:r w:rsidR="000C6685" w:rsidRPr="007D6C5A">
              <w:rPr>
                <w:lang w:val="en-GB"/>
              </w:rPr>
              <w:t xml:space="preserve">rranged by:  </w:t>
            </w:r>
          </w:p>
        </w:tc>
        <w:tc>
          <w:tcPr>
            <w:tcW w:w="5245" w:type="dxa"/>
          </w:tcPr>
          <w:p w14:paraId="1E01CB5A" w14:textId="77777777" w:rsidR="001624C3" w:rsidRPr="007D6C5A" w:rsidRDefault="001624C3" w:rsidP="002F230F">
            <w:pPr>
              <w:spacing w:before="60" w:after="60"/>
              <w:rPr>
                <w:lang w:val="en-GB"/>
              </w:rPr>
            </w:pPr>
          </w:p>
        </w:tc>
      </w:tr>
      <w:tr w:rsidR="000C6685" w:rsidRPr="007D6C5A" w14:paraId="0162ABF6" w14:textId="77777777" w:rsidTr="001A50A1">
        <w:tc>
          <w:tcPr>
            <w:tcW w:w="4077" w:type="dxa"/>
          </w:tcPr>
          <w:p w14:paraId="3003A561" w14:textId="77777777" w:rsidR="000C6685" w:rsidRPr="007D6C5A" w:rsidRDefault="000C6685" w:rsidP="002F230F">
            <w:pPr>
              <w:spacing w:before="60" w:after="60"/>
              <w:rPr>
                <w:lang w:val="en-GB"/>
              </w:rPr>
            </w:pPr>
            <w:r w:rsidRPr="007D6C5A">
              <w:rPr>
                <w:lang w:val="en-GB"/>
              </w:rPr>
              <w:t>Track record arranging entity:</w:t>
            </w:r>
          </w:p>
        </w:tc>
        <w:tc>
          <w:tcPr>
            <w:tcW w:w="5245" w:type="dxa"/>
          </w:tcPr>
          <w:p w14:paraId="16EC46BE" w14:textId="77777777" w:rsidR="000C6685" w:rsidRPr="007D6C5A" w:rsidRDefault="000C6685" w:rsidP="002F230F">
            <w:pPr>
              <w:spacing w:before="60" w:after="60"/>
              <w:rPr>
                <w:lang w:val="en-GB"/>
              </w:rPr>
            </w:pPr>
          </w:p>
        </w:tc>
      </w:tr>
      <w:tr w:rsidR="000C6685" w:rsidRPr="00DB1F79" w14:paraId="3DC34ACF" w14:textId="77777777" w:rsidTr="001A50A1">
        <w:tc>
          <w:tcPr>
            <w:tcW w:w="4077" w:type="dxa"/>
          </w:tcPr>
          <w:p w14:paraId="416BB40A" w14:textId="77777777" w:rsidR="001E0D03" w:rsidRPr="007D6C5A" w:rsidRDefault="000C6685" w:rsidP="002F230F">
            <w:pPr>
              <w:spacing w:before="60" w:after="60"/>
              <w:rPr>
                <w:lang w:val="en-GB"/>
              </w:rPr>
            </w:pPr>
            <w:r w:rsidRPr="007D6C5A">
              <w:rPr>
                <w:lang w:val="en-GB"/>
              </w:rPr>
              <w:t>Supervisor/inspector:</w:t>
            </w:r>
            <w:r w:rsidR="001E0D03" w:rsidRPr="007D6C5A">
              <w:rPr>
                <w:lang w:val="en-GB"/>
              </w:rPr>
              <w:br/>
              <w:t>(person or entity, please add details)</w:t>
            </w:r>
          </w:p>
        </w:tc>
        <w:tc>
          <w:tcPr>
            <w:tcW w:w="5245" w:type="dxa"/>
          </w:tcPr>
          <w:p w14:paraId="5BE6BBE6" w14:textId="77777777" w:rsidR="000C6685" w:rsidRPr="007D6C5A" w:rsidRDefault="000C6685" w:rsidP="002F230F">
            <w:pPr>
              <w:spacing w:before="60" w:after="60"/>
              <w:rPr>
                <w:lang w:val="en-GB"/>
              </w:rPr>
            </w:pPr>
          </w:p>
        </w:tc>
      </w:tr>
      <w:tr w:rsidR="000C6685" w:rsidRPr="007D6C5A" w14:paraId="2EFAF1C2" w14:textId="77777777" w:rsidTr="001A50A1">
        <w:tc>
          <w:tcPr>
            <w:tcW w:w="4077" w:type="dxa"/>
          </w:tcPr>
          <w:p w14:paraId="0819C264" w14:textId="77777777" w:rsidR="000C6685" w:rsidRPr="007D6C5A" w:rsidRDefault="000C6685" w:rsidP="002F230F">
            <w:pPr>
              <w:spacing w:before="60" w:after="60"/>
              <w:rPr>
                <w:lang w:val="en-GB"/>
              </w:rPr>
            </w:pPr>
            <w:r w:rsidRPr="007D6C5A">
              <w:rPr>
                <w:lang w:val="en-GB"/>
              </w:rPr>
              <w:t xml:space="preserve">Track record supervisor/inspector: </w:t>
            </w:r>
          </w:p>
        </w:tc>
        <w:tc>
          <w:tcPr>
            <w:tcW w:w="5245" w:type="dxa"/>
          </w:tcPr>
          <w:p w14:paraId="5F432BFA" w14:textId="77777777" w:rsidR="000C6685" w:rsidRPr="007D6C5A" w:rsidRDefault="000C6685" w:rsidP="002F230F">
            <w:pPr>
              <w:spacing w:before="60" w:after="60"/>
              <w:rPr>
                <w:lang w:val="en-GB"/>
              </w:rPr>
            </w:pPr>
          </w:p>
        </w:tc>
      </w:tr>
      <w:tr w:rsidR="001624C3" w:rsidRPr="007D6C5A" w14:paraId="1CF3B7A8" w14:textId="77777777" w:rsidTr="001A50A1">
        <w:tc>
          <w:tcPr>
            <w:tcW w:w="4077" w:type="dxa"/>
          </w:tcPr>
          <w:p w14:paraId="6C197471" w14:textId="77777777" w:rsidR="001624C3" w:rsidRPr="007D6C5A" w:rsidRDefault="00A11A69" w:rsidP="002F230F">
            <w:pPr>
              <w:spacing w:before="60" w:after="60"/>
              <w:rPr>
                <w:lang w:val="en-GB"/>
              </w:rPr>
            </w:pPr>
            <w:r w:rsidRPr="007D6C5A">
              <w:rPr>
                <w:lang w:val="en-GB"/>
              </w:rPr>
              <w:t>Funding</w:t>
            </w:r>
            <w:r w:rsidR="00725943" w:rsidRPr="007D6C5A">
              <w:rPr>
                <w:lang w:val="en-GB"/>
              </w:rPr>
              <w:t xml:space="preserve"> supervision/ inspection</w:t>
            </w:r>
          </w:p>
        </w:tc>
        <w:tc>
          <w:tcPr>
            <w:tcW w:w="5245" w:type="dxa"/>
          </w:tcPr>
          <w:p w14:paraId="27951281" w14:textId="77777777" w:rsidR="001624C3" w:rsidRPr="007D6C5A" w:rsidRDefault="001624C3" w:rsidP="002F230F">
            <w:pPr>
              <w:spacing w:before="60" w:after="60"/>
              <w:rPr>
                <w:lang w:val="en-GB"/>
              </w:rPr>
            </w:pPr>
          </w:p>
        </w:tc>
      </w:tr>
      <w:tr w:rsidR="001A1399" w:rsidRPr="00DB1F79" w14:paraId="4D6C1447" w14:textId="77777777" w:rsidTr="001A50A1">
        <w:tc>
          <w:tcPr>
            <w:tcW w:w="4077" w:type="dxa"/>
          </w:tcPr>
          <w:p w14:paraId="4CD964DF" w14:textId="77777777" w:rsidR="001A1399" w:rsidRPr="007D6C5A" w:rsidRDefault="001A1399" w:rsidP="002F230F">
            <w:pPr>
              <w:spacing w:before="60" w:after="60"/>
              <w:rPr>
                <w:lang w:val="en-GB"/>
              </w:rPr>
            </w:pPr>
            <w:r w:rsidRPr="007D6C5A">
              <w:rPr>
                <w:lang w:val="en-GB"/>
              </w:rPr>
              <w:t xml:space="preserve">If </w:t>
            </w:r>
            <w:r w:rsidR="001E0D03" w:rsidRPr="007D6C5A">
              <w:rPr>
                <w:lang w:val="en-GB"/>
              </w:rPr>
              <w:t xml:space="preserve">supervision/inspection is not arranged, </w:t>
            </w:r>
            <w:r w:rsidR="008419FE" w:rsidRPr="007D6C5A">
              <w:rPr>
                <w:lang w:val="en-GB"/>
              </w:rPr>
              <w:t xml:space="preserve">how and when will it be arranged? </w:t>
            </w:r>
          </w:p>
        </w:tc>
        <w:tc>
          <w:tcPr>
            <w:tcW w:w="5245" w:type="dxa"/>
          </w:tcPr>
          <w:p w14:paraId="4AFFABBB" w14:textId="77777777" w:rsidR="001A1399" w:rsidRPr="007D6C5A" w:rsidRDefault="001A1399" w:rsidP="002F230F">
            <w:pPr>
              <w:spacing w:before="60" w:after="60"/>
              <w:rPr>
                <w:lang w:val="en-GB"/>
              </w:rPr>
            </w:pPr>
          </w:p>
        </w:tc>
      </w:tr>
      <w:tr w:rsidR="00FB50D9" w:rsidRPr="007D6C5A" w14:paraId="3013CFAA" w14:textId="77777777" w:rsidTr="001A50A1">
        <w:tc>
          <w:tcPr>
            <w:tcW w:w="4077" w:type="dxa"/>
          </w:tcPr>
          <w:p w14:paraId="4652BE7C" w14:textId="77777777" w:rsidR="00FB50D9" w:rsidRPr="007D6C5A" w:rsidRDefault="00FB50D9" w:rsidP="002F230F">
            <w:pPr>
              <w:spacing w:before="60" w:after="60"/>
              <w:rPr>
                <w:lang w:val="en-GB"/>
              </w:rPr>
            </w:pPr>
            <w:r w:rsidRPr="007D6C5A">
              <w:rPr>
                <w:lang w:val="en-GB"/>
              </w:rPr>
              <w:t xml:space="preserve">Will the funding for the supervision be part of the DRIVE application? </w:t>
            </w:r>
          </w:p>
        </w:tc>
        <w:tc>
          <w:tcPr>
            <w:tcW w:w="5245" w:type="dxa"/>
          </w:tcPr>
          <w:p w14:paraId="6F627AF4" w14:textId="77777777" w:rsidR="00FB50D9" w:rsidRPr="007D6C5A" w:rsidRDefault="00FB50D9" w:rsidP="002F230F">
            <w:pPr>
              <w:spacing w:before="60" w:after="60"/>
              <w:rPr>
                <w:lang w:val="en-GB"/>
              </w:rPr>
            </w:pPr>
            <w:r w:rsidRPr="007D6C5A">
              <w:rPr>
                <w:lang w:val="en-GB"/>
              </w:rPr>
              <w:t xml:space="preserve">Yes / No </w:t>
            </w:r>
          </w:p>
        </w:tc>
      </w:tr>
    </w:tbl>
    <w:p w14:paraId="03126B54" w14:textId="77777777" w:rsidR="001624C3" w:rsidRPr="007D6C5A" w:rsidRDefault="001624C3" w:rsidP="009C0C4D">
      <w:pPr>
        <w:rPr>
          <w:rFonts w:eastAsia="Calibri"/>
          <w:lang w:val="en-GB" w:eastAsia="en-US"/>
        </w:rPr>
      </w:pPr>
    </w:p>
    <w:tbl>
      <w:tblPr>
        <w:tblStyle w:val="Tabelraster"/>
        <w:tblW w:w="5000" w:type="pct"/>
        <w:tblLook w:val="04A0" w:firstRow="1" w:lastRow="0" w:firstColumn="1" w:lastColumn="0" w:noHBand="0" w:noVBand="1"/>
      </w:tblPr>
      <w:tblGrid>
        <w:gridCol w:w="4077"/>
        <w:gridCol w:w="5211"/>
      </w:tblGrid>
      <w:tr w:rsidR="00135594" w:rsidRPr="007D6C5A" w14:paraId="09C79FCF" w14:textId="77777777" w:rsidTr="00135594">
        <w:tc>
          <w:tcPr>
            <w:tcW w:w="5000" w:type="pct"/>
            <w:gridSpan w:val="2"/>
          </w:tcPr>
          <w:p w14:paraId="74AC1C53" w14:textId="77777777" w:rsidR="00135594" w:rsidRPr="007D6C5A" w:rsidRDefault="00135594" w:rsidP="001A50A1">
            <w:pPr>
              <w:spacing w:before="60" w:after="60"/>
              <w:rPr>
                <w:lang w:val="en-GB"/>
              </w:rPr>
            </w:pPr>
            <w:r w:rsidRPr="007D6C5A">
              <w:rPr>
                <w:b/>
                <w:lang w:val="en-GB"/>
              </w:rPr>
              <w:t>Feasibility Study</w:t>
            </w:r>
          </w:p>
        </w:tc>
      </w:tr>
      <w:tr w:rsidR="00A11A69" w:rsidRPr="007D6C5A" w14:paraId="5816D53A" w14:textId="77777777" w:rsidTr="001A50A1">
        <w:tc>
          <w:tcPr>
            <w:tcW w:w="2195" w:type="pct"/>
          </w:tcPr>
          <w:p w14:paraId="4A4A71C9" w14:textId="77777777" w:rsidR="000020D8" w:rsidRPr="007D6C5A" w:rsidRDefault="00A11A69" w:rsidP="001A50A1">
            <w:pPr>
              <w:spacing w:before="60" w:after="60"/>
              <w:rPr>
                <w:lang w:val="en-GB"/>
              </w:rPr>
            </w:pPr>
            <w:r w:rsidRPr="007D6C5A">
              <w:rPr>
                <w:lang w:val="en-GB"/>
              </w:rPr>
              <w:t>Feasibility study available</w:t>
            </w:r>
          </w:p>
          <w:p w14:paraId="24FBFE98" w14:textId="77777777" w:rsidR="000020D8" w:rsidRPr="007D6C5A" w:rsidRDefault="000020D8" w:rsidP="001A50A1">
            <w:pPr>
              <w:spacing w:before="60" w:after="60"/>
              <w:rPr>
                <w:lang w:val="en-GB"/>
              </w:rPr>
            </w:pPr>
            <w:r w:rsidRPr="007D6C5A">
              <w:rPr>
                <w:lang w:val="en-GB"/>
              </w:rPr>
              <w:t>If yes, annex number:</w:t>
            </w:r>
          </w:p>
          <w:p w14:paraId="7262C723" w14:textId="77777777" w:rsidR="000020D8" w:rsidRPr="007D6C5A" w:rsidRDefault="008419FE" w:rsidP="001A50A1">
            <w:pPr>
              <w:spacing w:before="60" w:after="60"/>
              <w:rPr>
                <w:lang w:val="en-GB"/>
              </w:rPr>
            </w:pPr>
            <w:r w:rsidRPr="007D6C5A">
              <w:rPr>
                <w:lang w:val="en-GB"/>
              </w:rPr>
              <w:t xml:space="preserve">If no, when will it be available?  </w:t>
            </w:r>
          </w:p>
        </w:tc>
        <w:tc>
          <w:tcPr>
            <w:tcW w:w="2805" w:type="pct"/>
          </w:tcPr>
          <w:p w14:paraId="527E7337" w14:textId="77777777" w:rsidR="00A11A69" w:rsidRPr="007D6C5A" w:rsidRDefault="00A11A69" w:rsidP="001A50A1">
            <w:pPr>
              <w:spacing w:before="60" w:after="60"/>
              <w:rPr>
                <w:lang w:val="en-GB"/>
              </w:rPr>
            </w:pPr>
            <w:r w:rsidRPr="007D6C5A">
              <w:rPr>
                <w:lang w:val="en-GB"/>
              </w:rPr>
              <w:t xml:space="preserve">Yes / No </w:t>
            </w:r>
          </w:p>
        </w:tc>
      </w:tr>
      <w:tr w:rsidR="00A11A69" w:rsidRPr="007D6C5A" w14:paraId="6F1FA72F" w14:textId="77777777" w:rsidTr="001A50A1">
        <w:tc>
          <w:tcPr>
            <w:tcW w:w="2195" w:type="pct"/>
          </w:tcPr>
          <w:p w14:paraId="7EFF0083" w14:textId="77777777" w:rsidR="00A11A69" w:rsidRPr="007D6C5A" w:rsidRDefault="00A11A69" w:rsidP="001A50A1">
            <w:pPr>
              <w:spacing w:before="60" w:after="60"/>
              <w:rPr>
                <w:lang w:val="en-GB"/>
              </w:rPr>
            </w:pPr>
            <w:r w:rsidRPr="007D6C5A">
              <w:rPr>
                <w:lang w:val="en-GB"/>
              </w:rPr>
              <w:t>If</w:t>
            </w:r>
            <w:r w:rsidR="00725943" w:rsidRPr="007D6C5A">
              <w:rPr>
                <w:lang w:val="en-GB"/>
              </w:rPr>
              <w:t xml:space="preserve"> yes</w:t>
            </w:r>
            <w:r w:rsidR="003B4ADB" w:rsidRPr="007D6C5A">
              <w:rPr>
                <w:lang w:val="en-GB"/>
              </w:rPr>
              <w:t>,</w:t>
            </w:r>
            <w:r w:rsidRPr="007D6C5A">
              <w:rPr>
                <w:lang w:val="en-GB"/>
              </w:rPr>
              <w:t xml:space="preserve"> indicate here which topics are covered</w:t>
            </w:r>
            <w:r w:rsidR="00725943" w:rsidRPr="007D6C5A">
              <w:rPr>
                <w:lang w:val="en-GB"/>
              </w:rPr>
              <w:t xml:space="preserve">. </w:t>
            </w:r>
          </w:p>
        </w:tc>
        <w:tc>
          <w:tcPr>
            <w:tcW w:w="2805" w:type="pct"/>
          </w:tcPr>
          <w:p w14:paraId="17C397C1" w14:textId="77777777" w:rsidR="00A11A69" w:rsidRPr="007D6C5A" w:rsidRDefault="00A11A69" w:rsidP="001A50A1">
            <w:pPr>
              <w:spacing w:before="60" w:after="60"/>
              <w:rPr>
                <w:lang w:val="en-GB"/>
              </w:rPr>
            </w:pPr>
            <w:r w:rsidRPr="007D6C5A">
              <w:rPr>
                <w:lang w:val="en-GB"/>
              </w:rPr>
              <w:t>1)</w:t>
            </w:r>
          </w:p>
          <w:p w14:paraId="45A18BD3" w14:textId="77777777" w:rsidR="00A11A69" w:rsidRPr="007D6C5A" w:rsidRDefault="00A11A69" w:rsidP="001A50A1">
            <w:pPr>
              <w:spacing w:before="60" w:after="60"/>
              <w:rPr>
                <w:lang w:val="en-GB"/>
              </w:rPr>
            </w:pPr>
            <w:r w:rsidRPr="007D6C5A">
              <w:rPr>
                <w:lang w:val="en-GB"/>
              </w:rPr>
              <w:t>2)</w:t>
            </w:r>
          </w:p>
          <w:p w14:paraId="617DE6C8" w14:textId="77777777" w:rsidR="00A11A69" w:rsidRPr="007D6C5A" w:rsidRDefault="00A11A69" w:rsidP="001A50A1">
            <w:pPr>
              <w:spacing w:before="60" w:after="60"/>
              <w:rPr>
                <w:lang w:val="en-GB"/>
              </w:rPr>
            </w:pPr>
            <w:r w:rsidRPr="007D6C5A">
              <w:rPr>
                <w:lang w:val="en-GB"/>
              </w:rPr>
              <w:t xml:space="preserve">3) </w:t>
            </w:r>
          </w:p>
          <w:p w14:paraId="360B6B49" w14:textId="77777777" w:rsidR="00A11A69" w:rsidRPr="007D6C5A" w:rsidRDefault="00D946C2" w:rsidP="001A50A1">
            <w:pPr>
              <w:spacing w:before="60" w:after="60"/>
              <w:rPr>
                <w:lang w:val="en-GB"/>
              </w:rPr>
            </w:pPr>
            <w:r w:rsidRPr="007D6C5A">
              <w:rPr>
                <w:lang w:val="en-GB"/>
              </w:rPr>
              <w:t>….</w:t>
            </w:r>
            <w:r w:rsidR="00A11A69" w:rsidRPr="007D6C5A">
              <w:rPr>
                <w:lang w:val="en-GB"/>
              </w:rPr>
              <w:t>.</w:t>
            </w:r>
          </w:p>
        </w:tc>
      </w:tr>
    </w:tbl>
    <w:p w14:paraId="2C5DA3D8" w14:textId="77777777" w:rsidR="00DA3168" w:rsidRPr="007D6C5A" w:rsidRDefault="00DA3168" w:rsidP="009C0C4D">
      <w:pPr>
        <w:rPr>
          <w:rFonts w:eastAsia="Calibri"/>
          <w:lang w:val="en-GB" w:eastAsia="en-US"/>
        </w:rPr>
      </w:pPr>
    </w:p>
    <w:tbl>
      <w:tblPr>
        <w:tblStyle w:val="Tabelraster"/>
        <w:tblW w:w="9322" w:type="dxa"/>
        <w:tblLook w:val="04A0" w:firstRow="1" w:lastRow="0" w:firstColumn="1" w:lastColumn="0" w:noHBand="0" w:noVBand="1"/>
      </w:tblPr>
      <w:tblGrid>
        <w:gridCol w:w="4077"/>
        <w:gridCol w:w="5245"/>
      </w:tblGrid>
      <w:tr w:rsidR="001A50A1" w:rsidRPr="00DB1F79" w14:paraId="454D3463" w14:textId="77777777" w:rsidTr="00800E3F">
        <w:tc>
          <w:tcPr>
            <w:tcW w:w="9322" w:type="dxa"/>
            <w:gridSpan w:val="2"/>
          </w:tcPr>
          <w:p w14:paraId="1F63735B" w14:textId="77777777" w:rsidR="001A50A1" w:rsidRPr="007D6C5A" w:rsidRDefault="001A50A1" w:rsidP="00C70C65">
            <w:pPr>
              <w:spacing w:before="60" w:after="60"/>
              <w:rPr>
                <w:lang w:val="en-GB"/>
              </w:rPr>
            </w:pPr>
            <w:r w:rsidRPr="007D6C5A">
              <w:rPr>
                <w:rFonts w:eastAsia="Calibri"/>
                <w:b/>
                <w:lang w:val="en-GB" w:eastAsia="en-US"/>
              </w:rPr>
              <w:t>Applicant’s current and operational International Corporate Social Responsibility (ICSR) policy</w:t>
            </w:r>
            <w:r w:rsidR="0080665D" w:rsidRPr="007D6C5A">
              <w:rPr>
                <w:rFonts w:eastAsia="Calibri"/>
                <w:b/>
                <w:lang w:val="en-GB" w:eastAsia="en-US"/>
              </w:rPr>
              <w:t xml:space="preserve"> </w:t>
            </w:r>
          </w:p>
        </w:tc>
      </w:tr>
      <w:tr w:rsidR="00A11A69" w:rsidRPr="007D6C5A" w14:paraId="6E6C2216" w14:textId="77777777" w:rsidTr="001A50A1">
        <w:tc>
          <w:tcPr>
            <w:tcW w:w="4077" w:type="dxa"/>
          </w:tcPr>
          <w:p w14:paraId="3DDF9AFF" w14:textId="77777777" w:rsidR="00A11A69" w:rsidRPr="007D6C5A" w:rsidRDefault="00A11A69" w:rsidP="001A50A1">
            <w:pPr>
              <w:spacing w:before="60" w:after="60"/>
              <w:rPr>
                <w:lang w:val="en-GB"/>
              </w:rPr>
            </w:pPr>
            <w:r w:rsidRPr="007D6C5A">
              <w:rPr>
                <w:lang w:val="en-GB"/>
              </w:rPr>
              <w:t xml:space="preserve">Signed declaration of subscription of OECD guidelines for multinational enterprises attached (see </w:t>
            </w:r>
            <w:r w:rsidR="00005292" w:rsidRPr="007D6C5A">
              <w:rPr>
                <w:lang w:val="en-GB"/>
              </w:rPr>
              <w:t>A</w:t>
            </w:r>
            <w:r w:rsidRPr="007D6C5A">
              <w:rPr>
                <w:lang w:val="en-GB"/>
              </w:rPr>
              <w:t>nnex I of this form)</w:t>
            </w:r>
          </w:p>
          <w:p w14:paraId="464A0B18" w14:textId="77777777" w:rsidR="009245C9" w:rsidRPr="007D6C5A" w:rsidRDefault="009245C9" w:rsidP="001A50A1">
            <w:pPr>
              <w:spacing w:before="60" w:after="60"/>
              <w:rPr>
                <w:lang w:val="en-GB"/>
              </w:rPr>
            </w:pPr>
            <w:r w:rsidRPr="007D6C5A">
              <w:rPr>
                <w:lang w:val="en-GB"/>
              </w:rPr>
              <w:t>If</w:t>
            </w:r>
            <w:r w:rsidR="00725943" w:rsidRPr="007D6C5A">
              <w:rPr>
                <w:lang w:val="en-GB"/>
              </w:rPr>
              <w:t xml:space="preserve"> yes</w:t>
            </w:r>
            <w:r w:rsidRPr="007D6C5A">
              <w:rPr>
                <w:lang w:val="en-GB"/>
              </w:rPr>
              <w:t>, annex number:</w:t>
            </w:r>
          </w:p>
        </w:tc>
        <w:tc>
          <w:tcPr>
            <w:tcW w:w="5245" w:type="dxa"/>
          </w:tcPr>
          <w:p w14:paraId="2198651F" w14:textId="77777777" w:rsidR="00A11A69" w:rsidRPr="007D6C5A" w:rsidRDefault="00A11A69" w:rsidP="001A50A1">
            <w:pPr>
              <w:spacing w:before="60" w:after="60"/>
              <w:rPr>
                <w:lang w:val="en-GB"/>
              </w:rPr>
            </w:pPr>
            <w:r w:rsidRPr="007D6C5A">
              <w:rPr>
                <w:lang w:val="en-GB"/>
              </w:rPr>
              <w:t>Yes / No</w:t>
            </w:r>
          </w:p>
        </w:tc>
      </w:tr>
      <w:tr w:rsidR="00A11A69" w:rsidRPr="007D6C5A" w14:paraId="650B21D0" w14:textId="77777777" w:rsidTr="001A50A1">
        <w:tc>
          <w:tcPr>
            <w:tcW w:w="4077" w:type="dxa"/>
          </w:tcPr>
          <w:p w14:paraId="45649F4D" w14:textId="77777777" w:rsidR="00A11A69" w:rsidRPr="007D6C5A" w:rsidRDefault="00A11A69" w:rsidP="001A50A1">
            <w:pPr>
              <w:spacing w:before="60" w:after="60"/>
              <w:rPr>
                <w:lang w:val="en-GB"/>
              </w:rPr>
            </w:pPr>
            <w:r w:rsidRPr="007D6C5A">
              <w:rPr>
                <w:lang w:val="en-GB"/>
              </w:rPr>
              <w:t>Applicant’s current and operational ICSR policy attached</w:t>
            </w:r>
          </w:p>
          <w:p w14:paraId="404029CF" w14:textId="77777777" w:rsidR="009245C9" w:rsidRPr="007D6C5A" w:rsidRDefault="009245C9" w:rsidP="001A50A1">
            <w:pPr>
              <w:spacing w:before="60" w:after="60"/>
              <w:rPr>
                <w:lang w:val="en-GB"/>
              </w:rPr>
            </w:pPr>
            <w:r w:rsidRPr="007D6C5A">
              <w:rPr>
                <w:lang w:val="en-GB"/>
              </w:rPr>
              <w:t>If</w:t>
            </w:r>
            <w:r w:rsidR="00725943" w:rsidRPr="007D6C5A">
              <w:rPr>
                <w:lang w:val="en-GB"/>
              </w:rPr>
              <w:t xml:space="preserve"> yes</w:t>
            </w:r>
            <w:r w:rsidRPr="007D6C5A">
              <w:rPr>
                <w:lang w:val="en-GB"/>
              </w:rPr>
              <w:t xml:space="preserve">, annex number: </w:t>
            </w:r>
          </w:p>
        </w:tc>
        <w:tc>
          <w:tcPr>
            <w:tcW w:w="5245" w:type="dxa"/>
          </w:tcPr>
          <w:p w14:paraId="7890C60F" w14:textId="77777777" w:rsidR="00A11A69" w:rsidRPr="007D6C5A" w:rsidRDefault="00A11A69" w:rsidP="001A50A1">
            <w:pPr>
              <w:spacing w:before="60" w:after="60"/>
              <w:rPr>
                <w:lang w:val="en-GB"/>
              </w:rPr>
            </w:pPr>
            <w:r w:rsidRPr="007D6C5A">
              <w:rPr>
                <w:lang w:val="en-GB"/>
              </w:rPr>
              <w:t>Yes / No</w:t>
            </w:r>
          </w:p>
        </w:tc>
      </w:tr>
      <w:tr w:rsidR="00A11A69" w:rsidRPr="007D6C5A" w14:paraId="3A3A28F1" w14:textId="77777777" w:rsidTr="001A50A1">
        <w:tc>
          <w:tcPr>
            <w:tcW w:w="4077" w:type="dxa"/>
          </w:tcPr>
          <w:p w14:paraId="771D05D8" w14:textId="77777777" w:rsidR="00A11A69" w:rsidRPr="007D6C5A" w:rsidRDefault="00A11A69" w:rsidP="001A50A1">
            <w:pPr>
              <w:spacing w:before="60" w:after="60"/>
              <w:rPr>
                <w:lang w:val="en-GB"/>
              </w:rPr>
            </w:pPr>
            <w:r w:rsidRPr="007D6C5A">
              <w:rPr>
                <w:lang w:val="en-GB"/>
              </w:rPr>
              <w:t>A report on the performance of this policy is available and attached</w:t>
            </w:r>
          </w:p>
          <w:p w14:paraId="2F763524" w14:textId="77777777" w:rsidR="00567635" w:rsidRPr="007D6C5A" w:rsidRDefault="00567635" w:rsidP="001A50A1">
            <w:pPr>
              <w:spacing w:before="60" w:after="60"/>
              <w:rPr>
                <w:lang w:val="en-GB"/>
              </w:rPr>
            </w:pPr>
            <w:r w:rsidRPr="007D6C5A">
              <w:rPr>
                <w:lang w:val="en-GB"/>
              </w:rPr>
              <w:t xml:space="preserve">If </w:t>
            </w:r>
            <w:r w:rsidR="00725943" w:rsidRPr="007D6C5A">
              <w:rPr>
                <w:lang w:val="en-GB"/>
              </w:rPr>
              <w:t>yes</w:t>
            </w:r>
            <w:r w:rsidR="00D946C2" w:rsidRPr="007D6C5A">
              <w:rPr>
                <w:lang w:val="en-GB"/>
              </w:rPr>
              <w:t>,</w:t>
            </w:r>
            <w:r w:rsidRPr="007D6C5A">
              <w:rPr>
                <w:lang w:val="en-GB"/>
              </w:rPr>
              <w:t xml:space="preserve"> annex number: </w:t>
            </w:r>
          </w:p>
        </w:tc>
        <w:tc>
          <w:tcPr>
            <w:tcW w:w="5245" w:type="dxa"/>
          </w:tcPr>
          <w:p w14:paraId="64E181B7" w14:textId="77777777" w:rsidR="00A11A69" w:rsidRPr="007D6C5A" w:rsidRDefault="00A11A69" w:rsidP="001A50A1">
            <w:pPr>
              <w:spacing w:before="60" w:after="60"/>
              <w:rPr>
                <w:lang w:val="en-GB"/>
              </w:rPr>
            </w:pPr>
            <w:r w:rsidRPr="007D6C5A">
              <w:rPr>
                <w:lang w:val="en-GB"/>
              </w:rPr>
              <w:t>Yes / No</w:t>
            </w:r>
          </w:p>
        </w:tc>
      </w:tr>
      <w:tr w:rsidR="00A11A69" w:rsidRPr="007D6C5A" w14:paraId="00D079E8" w14:textId="77777777" w:rsidTr="001A50A1">
        <w:tc>
          <w:tcPr>
            <w:tcW w:w="4077" w:type="dxa"/>
          </w:tcPr>
          <w:p w14:paraId="644168C2" w14:textId="77777777" w:rsidR="00A11A69" w:rsidRPr="007D6C5A" w:rsidRDefault="00A11A69" w:rsidP="001A50A1">
            <w:pPr>
              <w:spacing w:before="60" w:after="60"/>
              <w:rPr>
                <w:lang w:val="en-GB"/>
              </w:rPr>
            </w:pPr>
            <w:r w:rsidRPr="007D6C5A">
              <w:rPr>
                <w:lang w:val="en-GB"/>
              </w:rPr>
              <w:t>The ICSR policy has been certified</w:t>
            </w:r>
          </w:p>
          <w:p w14:paraId="3C5CD80F" w14:textId="77777777" w:rsidR="00A11A69" w:rsidRPr="007D6C5A" w:rsidRDefault="00A11A69" w:rsidP="001A50A1">
            <w:pPr>
              <w:spacing w:before="60" w:after="60"/>
              <w:rPr>
                <w:lang w:val="en-GB"/>
              </w:rPr>
            </w:pPr>
            <w:r w:rsidRPr="007D6C5A">
              <w:rPr>
                <w:lang w:val="en-GB"/>
              </w:rPr>
              <w:t xml:space="preserve">If </w:t>
            </w:r>
            <w:r w:rsidR="001A1399" w:rsidRPr="007D6C5A">
              <w:rPr>
                <w:lang w:val="en-GB"/>
              </w:rPr>
              <w:t>yes</w:t>
            </w:r>
            <w:r w:rsidRPr="007D6C5A">
              <w:rPr>
                <w:lang w:val="en-GB"/>
              </w:rPr>
              <w:t>, by which organisation?</w:t>
            </w:r>
          </w:p>
        </w:tc>
        <w:tc>
          <w:tcPr>
            <w:tcW w:w="5245" w:type="dxa"/>
          </w:tcPr>
          <w:p w14:paraId="50D97B69" w14:textId="77777777" w:rsidR="00A11A69" w:rsidRPr="007D6C5A" w:rsidRDefault="00A11A69" w:rsidP="001A50A1">
            <w:pPr>
              <w:spacing w:before="60" w:after="60"/>
              <w:rPr>
                <w:lang w:val="en-GB"/>
              </w:rPr>
            </w:pPr>
            <w:r w:rsidRPr="007D6C5A">
              <w:rPr>
                <w:lang w:val="en-GB"/>
              </w:rPr>
              <w:t>Yes / No</w:t>
            </w:r>
          </w:p>
          <w:p w14:paraId="42603B51" w14:textId="77777777" w:rsidR="009245C9" w:rsidRPr="007D6C5A" w:rsidRDefault="009245C9" w:rsidP="001A50A1">
            <w:pPr>
              <w:spacing w:before="60" w:after="60"/>
              <w:rPr>
                <w:lang w:val="en-GB"/>
              </w:rPr>
            </w:pPr>
          </w:p>
        </w:tc>
      </w:tr>
      <w:tr w:rsidR="001A50A1" w:rsidRPr="00DB1F79" w14:paraId="7321894B" w14:textId="77777777" w:rsidTr="001A50A1">
        <w:tc>
          <w:tcPr>
            <w:tcW w:w="4077" w:type="dxa"/>
          </w:tcPr>
          <w:p w14:paraId="58E166D6" w14:textId="77777777" w:rsidR="001A50A1" w:rsidRPr="007D6C5A" w:rsidRDefault="001A50A1" w:rsidP="001A50A1">
            <w:pPr>
              <w:spacing w:before="60" w:after="60"/>
              <w:rPr>
                <w:lang w:val="en-GB"/>
              </w:rPr>
            </w:pPr>
            <w:r w:rsidRPr="007D6C5A">
              <w:rPr>
                <w:lang w:val="en-GB"/>
              </w:rPr>
              <w:t>If no to any of the questions above , please clarify</w:t>
            </w:r>
          </w:p>
        </w:tc>
        <w:tc>
          <w:tcPr>
            <w:tcW w:w="5245" w:type="dxa"/>
          </w:tcPr>
          <w:p w14:paraId="5A330A5D" w14:textId="77777777" w:rsidR="001A50A1" w:rsidRPr="007D6C5A" w:rsidRDefault="001A50A1" w:rsidP="001A50A1">
            <w:pPr>
              <w:spacing w:before="60" w:after="60"/>
              <w:rPr>
                <w:lang w:val="en-GB"/>
              </w:rPr>
            </w:pPr>
          </w:p>
        </w:tc>
      </w:tr>
    </w:tbl>
    <w:p w14:paraId="689CF795" w14:textId="77777777" w:rsidR="00DA3168" w:rsidRPr="007D6C5A" w:rsidRDefault="00DA3168">
      <w:pPr>
        <w:rPr>
          <w:lang w:val="en-GB"/>
        </w:rPr>
      </w:pPr>
    </w:p>
    <w:tbl>
      <w:tblPr>
        <w:tblStyle w:val="Tabelraster"/>
        <w:tblW w:w="9322" w:type="dxa"/>
        <w:tblLook w:val="04A0" w:firstRow="1" w:lastRow="0" w:firstColumn="1" w:lastColumn="0" w:noHBand="0" w:noVBand="1"/>
      </w:tblPr>
      <w:tblGrid>
        <w:gridCol w:w="4077"/>
        <w:gridCol w:w="5245"/>
      </w:tblGrid>
      <w:tr w:rsidR="0080665D" w:rsidRPr="007D6C5A" w14:paraId="00DB25C4" w14:textId="77777777" w:rsidTr="00800E3F">
        <w:tc>
          <w:tcPr>
            <w:tcW w:w="9322" w:type="dxa"/>
            <w:gridSpan w:val="2"/>
          </w:tcPr>
          <w:p w14:paraId="68D2FA59" w14:textId="77777777" w:rsidR="0080665D" w:rsidRPr="007D6C5A" w:rsidRDefault="0080665D" w:rsidP="0080665D">
            <w:pPr>
              <w:spacing w:before="60" w:after="60"/>
              <w:rPr>
                <w:b/>
                <w:lang w:val="en-GB"/>
              </w:rPr>
            </w:pPr>
            <w:r w:rsidRPr="007D6C5A">
              <w:rPr>
                <w:b/>
                <w:lang w:val="en-GB"/>
              </w:rPr>
              <w:t>Reputation</w:t>
            </w:r>
          </w:p>
        </w:tc>
      </w:tr>
      <w:tr w:rsidR="009666F2" w:rsidRPr="007D6C5A" w14:paraId="6D03824F" w14:textId="77777777" w:rsidTr="0080665D">
        <w:tc>
          <w:tcPr>
            <w:tcW w:w="4077" w:type="dxa"/>
          </w:tcPr>
          <w:p w14:paraId="72448639" w14:textId="77777777" w:rsidR="009666F2" w:rsidRPr="007D6C5A" w:rsidRDefault="009666F2" w:rsidP="00E631A9">
            <w:pPr>
              <w:spacing w:before="60" w:after="60"/>
              <w:rPr>
                <w:lang w:val="en-GB"/>
              </w:rPr>
            </w:pPr>
            <w:r w:rsidRPr="007D6C5A">
              <w:rPr>
                <w:lang w:val="en-GB"/>
              </w:rPr>
              <w:t>The applicant declares it</w:t>
            </w:r>
            <w:r w:rsidR="00E631A9">
              <w:rPr>
                <w:lang w:val="en-GB"/>
              </w:rPr>
              <w:t xml:space="preserve">s company, </w:t>
            </w:r>
            <w:r w:rsidR="00D946C2" w:rsidRPr="007D6C5A">
              <w:rPr>
                <w:lang w:val="en-GB"/>
              </w:rPr>
              <w:t>its representatives and its employees are</w:t>
            </w:r>
            <w:r w:rsidRPr="007D6C5A">
              <w:rPr>
                <w:lang w:val="en-GB"/>
              </w:rPr>
              <w:t xml:space="preserve"> not listed on the World Bank's List of </w:t>
            </w:r>
            <w:r w:rsidR="00D946C2" w:rsidRPr="007D6C5A">
              <w:rPr>
                <w:lang w:val="en-GB"/>
              </w:rPr>
              <w:t>Ineligible Firms &amp; Individuals</w:t>
            </w:r>
            <w:r w:rsidR="005157DE" w:rsidRPr="007D6C5A">
              <w:rPr>
                <w:lang w:val="en-GB"/>
              </w:rPr>
              <w:t xml:space="preserve"> or likewise lists of other institutional donors</w:t>
            </w:r>
            <w:r w:rsidR="00812C4C" w:rsidRPr="007D6C5A">
              <w:rPr>
                <w:lang w:val="en-GB"/>
              </w:rPr>
              <w:t xml:space="preserve">. </w:t>
            </w:r>
          </w:p>
        </w:tc>
        <w:tc>
          <w:tcPr>
            <w:tcW w:w="5245" w:type="dxa"/>
          </w:tcPr>
          <w:p w14:paraId="49DE377D" w14:textId="77777777" w:rsidR="009666F2" w:rsidRPr="007D6C5A" w:rsidRDefault="009666F2" w:rsidP="0080665D">
            <w:pPr>
              <w:spacing w:before="60" w:after="60"/>
              <w:rPr>
                <w:lang w:val="en-GB"/>
              </w:rPr>
            </w:pPr>
            <w:r w:rsidRPr="007D6C5A">
              <w:rPr>
                <w:lang w:val="en-GB"/>
              </w:rPr>
              <w:t>Yes / No</w:t>
            </w:r>
          </w:p>
        </w:tc>
      </w:tr>
      <w:tr w:rsidR="009666F2" w:rsidRPr="007D6C5A" w14:paraId="666A5850" w14:textId="77777777" w:rsidTr="0080665D">
        <w:tc>
          <w:tcPr>
            <w:tcW w:w="4077" w:type="dxa"/>
          </w:tcPr>
          <w:p w14:paraId="3AAB10FA" w14:textId="77777777" w:rsidR="005A61E9" w:rsidRPr="007D6C5A" w:rsidRDefault="005A61E9" w:rsidP="0080665D">
            <w:pPr>
              <w:spacing w:before="60" w:after="60"/>
              <w:rPr>
                <w:lang w:val="en-GB"/>
              </w:rPr>
            </w:pPr>
            <w:r w:rsidRPr="007D6C5A">
              <w:rPr>
                <w:lang w:val="en-GB"/>
              </w:rPr>
              <w:t xml:space="preserve">Signed declaration of integrity (see </w:t>
            </w:r>
            <w:r w:rsidR="00005292" w:rsidRPr="007D6C5A">
              <w:rPr>
                <w:lang w:val="en-GB"/>
              </w:rPr>
              <w:t>Annex 2 to this form f</w:t>
            </w:r>
            <w:r w:rsidRPr="007D6C5A">
              <w:rPr>
                <w:lang w:val="en-GB"/>
              </w:rPr>
              <w:t>or model) attached.</w:t>
            </w:r>
          </w:p>
          <w:p w14:paraId="4FB71F76" w14:textId="77777777" w:rsidR="005A61E9" w:rsidRPr="007D6C5A" w:rsidRDefault="005A61E9" w:rsidP="0080665D">
            <w:pPr>
              <w:spacing w:before="60" w:after="60"/>
              <w:rPr>
                <w:lang w:val="en-GB"/>
              </w:rPr>
            </w:pPr>
            <w:r w:rsidRPr="007D6C5A">
              <w:rPr>
                <w:lang w:val="en-GB"/>
              </w:rPr>
              <w:t xml:space="preserve">If </w:t>
            </w:r>
            <w:r w:rsidR="001A1399" w:rsidRPr="007D6C5A">
              <w:rPr>
                <w:lang w:val="en-GB"/>
              </w:rPr>
              <w:t>yes</w:t>
            </w:r>
            <w:r w:rsidRPr="007D6C5A">
              <w:rPr>
                <w:lang w:val="en-GB"/>
              </w:rPr>
              <w:t>, annex number:</w:t>
            </w:r>
          </w:p>
        </w:tc>
        <w:tc>
          <w:tcPr>
            <w:tcW w:w="5245" w:type="dxa"/>
          </w:tcPr>
          <w:p w14:paraId="3F3EC723" w14:textId="77777777" w:rsidR="009666F2" w:rsidRPr="007D6C5A" w:rsidRDefault="009666F2" w:rsidP="0080665D">
            <w:pPr>
              <w:spacing w:before="60" w:after="60"/>
              <w:rPr>
                <w:lang w:val="en-GB"/>
              </w:rPr>
            </w:pPr>
            <w:r w:rsidRPr="007D6C5A">
              <w:rPr>
                <w:lang w:val="en-GB"/>
              </w:rPr>
              <w:t>Yes / No</w:t>
            </w:r>
          </w:p>
        </w:tc>
      </w:tr>
      <w:tr w:rsidR="009666F2" w:rsidRPr="007D6C5A" w14:paraId="3B5B1EF6" w14:textId="77777777" w:rsidTr="0080665D">
        <w:tc>
          <w:tcPr>
            <w:tcW w:w="4077" w:type="dxa"/>
          </w:tcPr>
          <w:p w14:paraId="18CAE3A9" w14:textId="77777777" w:rsidR="009666F2" w:rsidRPr="007D6C5A" w:rsidRDefault="005A61E9" w:rsidP="0080665D">
            <w:pPr>
              <w:spacing w:before="60" w:after="60"/>
              <w:rPr>
                <w:lang w:val="en-GB"/>
              </w:rPr>
            </w:pPr>
            <w:r w:rsidRPr="007D6C5A">
              <w:rPr>
                <w:lang w:val="en-GB"/>
              </w:rPr>
              <w:t xml:space="preserve">The applicant declares </w:t>
            </w:r>
            <w:r w:rsidR="00812C4C" w:rsidRPr="007D6C5A">
              <w:rPr>
                <w:lang w:val="en-GB"/>
              </w:rPr>
              <w:t xml:space="preserve">that the project does not  contain </w:t>
            </w:r>
            <w:r w:rsidRPr="007D6C5A">
              <w:rPr>
                <w:lang w:val="en-GB"/>
              </w:rPr>
              <w:t xml:space="preserve">activities </w:t>
            </w:r>
            <w:r w:rsidR="00812C4C" w:rsidRPr="007D6C5A">
              <w:rPr>
                <w:lang w:val="en-GB"/>
              </w:rPr>
              <w:t xml:space="preserve">that are </w:t>
            </w:r>
            <w:r w:rsidRPr="007D6C5A">
              <w:rPr>
                <w:lang w:val="en-GB"/>
              </w:rPr>
              <w:t>listed in the exclusion list of the Dutch Entrepreneurial Development Bank (FMO)</w:t>
            </w:r>
          </w:p>
        </w:tc>
        <w:tc>
          <w:tcPr>
            <w:tcW w:w="5245" w:type="dxa"/>
          </w:tcPr>
          <w:p w14:paraId="3A8C81C4" w14:textId="77777777" w:rsidR="009666F2" w:rsidRPr="007D6C5A" w:rsidRDefault="005A61E9" w:rsidP="0080665D">
            <w:pPr>
              <w:spacing w:before="60" w:after="60"/>
              <w:rPr>
                <w:lang w:val="en-GB"/>
              </w:rPr>
            </w:pPr>
            <w:r w:rsidRPr="007D6C5A">
              <w:rPr>
                <w:lang w:val="en-GB"/>
              </w:rPr>
              <w:t>Yes / No</w:t>
            </w:r>
          </w:p>
        </w:tc>
      </w:tr>
    </w:tbl>
    <w:p w14:paraId="31BF8648" w14:textId="77777777" w:rsidR="00FC02BB" w:rsidRPr="007D6C5A" w:rsidRDefault="00FC02BB" w:rsidP="001D72D2">
      <w:pPr>
        <w:spacing w:after="240"/>
        <w:rPr>
          <w:rFonts w:eastAsia="Calibri"/>
          <w:lang w:val="en-GB" w:eastAsia="en-US"/>
        </w:rPr>
      </w:pPr>
    </w:p>
    <w:p w14:paraId="1B8F3381" w14:textId="77777777" w:rsidR="00FC02BB" w:rsidRPr="007D6C5A" w:rsidRDefault="00FC02BB" w:rsidP="001D72D2">
      <w:pPr>
        <w:spacing w:after="240"/>
        <w:rPr>
          <w:rFonts w:eastAsia="Calibri"/>
          <w:lang w:val="en-GB" w:eastAsia="en-US"/>
        </w:rPr>
      </w:pPr>
    </w:p>
    <w:p w14:paraId="5FB789F1" w14:textId="77777777" w:rsidR="00FC02BB" w:rsidRPr="007D6C5A" w:rsidRDefault="00FC02BB" w:rsidP="001D72D2">
      <w:pPr>
        <w:spacing w:after="240"/>
        <w:rPr>
          <w:rFonts w:eastAsia="Calibri"/>
          <w:lang w:val="en-GB" w:eastAsia="en-US"/>
        </w:rPr>
      </w:pPr>
    </w:p>
    <w:p w14:paraId="1F33D797" w14:textId="77777777" w:rsidR="00FC02BB" w:rsidRPr="007D6C5A" w:rsidRDefault="00FC02BB" w:rsidP="001D72D2">
      <w:pPr>
        <w:spacing w:after="240"/>
        <w:rPr>
          <w:rFonts w:eastAsia="Calibri"/>
          <w:lang w:val="en-GB" w:eastAsia="en-US"/>
        </w:rPr>
      </w:pPr>
    </w:p>
    <w:p w14:paraId="22E28B0F" w14:textId="77777777" w:rsidR="00FC02BB" w:rsidRPr="007D6C5A" w:rsidRDefault="00FC02BB" w:rsidP="001D72D2">
      <w:pPr>
        <w:spacing w:after="240"/>
        <w:rPr>
          <w:rFonts w:eastAsia="Calibri"/>
          <w:lang w:val="en-GB" w:eastAsia="en-US"/>
        </w:rPr>
      </w:pPr>
    </w:p>
    <w:p w14:paraId="67FD71B3" w14:textId="77777777" w:rsidR="00FC02BB" w:rsidRPr="007D6C5A" w:rsidRDefault="00FC02BB" w:rsidP="001D72D2">
      <w:pPr>
        <w:spacing w:after="240"/>
        <w:rPr>
          <w:rFonts w:eastAsia="Calibri"/>
          <w:lang w:val="en-GB" w:eastAsia="en-US"/>
        </w:rPr>
      </w:pPr>
    </w:p>
    <w:p w14:paraId="00FFC329" w14:textId="77777777" w:rsidR="00FC02BB" w:rsidRPr="007D6C5A" w:rsidRDefault="00FC02BB" w:rsidP="001D72D2">
      <w:pPr>
        <w:spacing w:after="240"/>
        <w:rPr>
          <w:rFonts w:eastAsia="Calibri"/>
          <w:lang w:val="en-GB" w:eastAsia="en-US"/>
        </w:rPr>
      </w:pPr>
    </w:p>
    <w:p w14:paraId="6EEEBB48" w14:textId="77777777" w:rsidR="00FC02BB" w:rsidRPr="007D6C5A" w:rsidRDefault="00FC02BB" w:rsidP="001D72D2">
      <w:pPr>
        <w:spacing w:after="240"/>
        <w:rPr>
          <w:rFonts w:eastAsia="Calibri"/>
          <w:lang w:val="en-GB" w:eastAsia="en-US"/>
        </w:rPr>
      </w:pPr>
    </w:p>
    <w:p w14:paraId="5793AC9F" w14:textId="77777777" w:rsidR="00FC02BB" w:rsidRPr="007D6C5A" w:rsidRDefault="00FC02BB" w:rsidP="001D72D2">
      <w:pPr>
        <w:spacing w:after="240"/>
        <w:rPr>
          <w:rFonts w:eastAsia="Calibri"/>
          <w:lang w:val="en-GB" w:eastAsia="en-US"/>
        </w:rPr>
      </w:pPr>
    </w:p>
    <w:p w14:paraId="575231B1" w14:textId="77777777" w:rsidR="00FC02BB" w:rsidRPr="007D6C5A" w:rsidRDefault="00FC02BB" w:rsidP="001D72D2">
      <w:pPr>
        <w:spacing w:after="240"/>
        <w:rPr>
          <w:rFonts w:eastAsia="Calibri"/>
          <w:lang w:val="en-GB" w:eastAsia="en-US"/>
        </w:rPr>
      </w:pPr>
    </w:p>
    <w:p w14:paraId="07493CA7" w14:textId="77777777" w:rsidR="00FC02BB" w:rsidRPr="007D6C5A" w:rsidRDefault="00FC02BB" w:rsidP="001D72D2">
      <w:pPr>
        <w:spacing w:after="240"/>
        <w:rPr>
          <w:rFonts w:eastAsia="Calibri"/>
          <w:lang w:val="en-GB" w:eastAsia="en-US"/>
        </w:rPr>
      </w:pPr>
    </w:p>
    <w:p w14:paraId="1FA894FB" w14:textId="77777777" w:rsidR="00FC02BB" w:rsidRPr="007D6C5A" w:rsidRDefault="00FC02BB" w:rsidP="001D72D2">
      <w:pPr>
        <w:spacing w:after="240"/>
        <w:rPr>
          <w:rFonts w:eastAsia="Calibri"/>
          <w:lang w:val="en-GB" w:eastAsia="en-US"/>
        </w:rPr>
      </w:pPr>
    </w:p>
    <w:p w14:paraId="21683182" w14:textId="77777777" w:rsidR="00FC02BB" w:rsidRPr="007D6C5A" w:rsidRDefault="00FC02BB" w:rsidP="001D72D2">
      <w:pPr>
        <w:spacing w:after="240"/>
        <w:rPr>
          <w:rFonts w:eastAsia="Calibri"/>
          <w:lang w:val="en-GB" w:eastAsia="en-US"/>
        </w:rPr>
      </w:pPr>
    </w:p>
    <w:p w14:paraId="35401747" w14:textId="77777777" w:rsidR="00FC02BB" w:rsidRPr="007D6C5A" w:rsidRDefault="00FC02BB" w:rsidP="001D72D2">
      <w:pPr>
        <w:spacing w:after="240"/>
        <w:rPr>
          <w:rFonts w:eastAsia="Calibri"/>
          <w:lang w:val="en-GB" w:eastAsia="en-US"/>
        </w:rPr>
      </w:pPr>
    </w:p>
    <w:p w14:paraId="76C9CA78" w14:textId="77777777" w:rsidR="00FC02BB" w:rsidRPr="007D6C5A" w:rsidRDefault="00FC02BB" w:rsidP="001D72D2">
      <w:pPr>
        <w:spacing w:after="240"/>
        <w:rPr>
          <w:rFonts w:eastAsia="Calibri"/>
          <w:lang w:val="en-GB" w:eastAsia="en-US"/>
        </w:rPr>
      </w:pPr>
    </w:p>
    <w:p w14:paraId="366948F8" w14:textId="77777777" w:rsidR="00FC02BB" w:rsidRPr="007D6C5A" w:rsidRDefault="00FC02BB" w:rsidP="001D72D2">
      <w:pPr>
        <w:spacing w:after="240"/>
        <w:rPr>
          <w:rFonts w:eastAsia="Calibri"/>
          <w:lang w:val="en-GB" w:eastAsia="en-US"/>
        </w:rPr>
      </w:pPr>
    </w:p>
    <w:p w14:paraId="002110D0" w14:textId="77777777" w:rsidR="00FC02BB" w:rsidRPr="007D6C5A" w:rsidRDefault="00FC02BB" w:rsidP="001D72D2">
      <w:pPr>
        <w:spacing w:after="240"/>
        <w:rPr>
          <w:rFonts w:eastAsia="Calibri"/>
          <w:lang w:val="en-GB" w:eastAsia="en-US"/>
        </w:rPr>
      </w:pPr>
    </w:p>
    <w:p w14:paraId="0F8EB051" w14:textId="77777777" w:rsidR="009C0C4D" w:rsidRPr="007D6C5A" w:rsidRDefault="009C0C4D">
      <w:pPr>
        <w:spacing w:line="240" w:lineRule="auto"/>
        <w:rPr>
          <w:rFonts w:eastAsia="Calibri"/>
          <w:lang w:val="en-GB" w:eastAsia="en-US"/>
        </w:rPr>
      </w:pPr>
      <w:r w:rsidRPr="007D6C5A">
        <w:rPr>
          <w:rFonts w:eastAsia="Calibri"/>
          <w:lang w:val="en-GB" w:eastAsia="en-US"/>
        </w:rPr>
        <w:br w:type="page"/>
      </w:r>
    </w:p>
    <w:p w14:paraId="700EC21B" w14:textId="77777777" w:rsidR="00DC7967" w:rsidRPr="005A651B" w:rsidRDefault="00DC7967" w:rsidP="005A651B">
      <w:pPr>
        <w:pStyle w:val="Titel"/>
        <w:numPr>
          <w:ilvl w:val="0"/>
          <w:numId w:val="24"/>
        </w:numPr>
        <w:rPr>
          <w:rFonts w:eastAsia="Calibri"/>
          <w:sz w:val="28"/>
          <w:lang w:val="en-GB" w:eastAsia="en-US"/>
        </w:rPr>
      </w:pPr>
      <w:bookmarkStart w:id="21" w:name="PartIII"/>
      <w:bookmarkStart w:id="22" w:name="_Toc517881804"/>
      <w:r w:rsidRPr="005A651B">
        <w:rPr>
          <w:rFonts w:eastAsia="Calibri"/>
          <w:sz w:val="28"/>
          <w:lang w:val="en-GB" w:eastAsia="en-US"/>
        </w:rPr>
        <w:lastRenderedPageBreak/>
        <w:t>Presentation of the project</w:t>
      </w:r>
      <w:bookmarkEnd w:id="21"/>
      <w:bookmarkEnd w:id="22"/>
    </w:p>
    <w:p w14:paraId="0139743D" w14:textId="77777777" w:rsidR="00800E3F" w:rsidRPr="007D6C5A" w:rsidRDefault="00800E3F" w:rsidP="00800E3F">
      <w:pPr>
        <w:spacing w:after="240"/>
        <w:rPr>
          <w:rFonts w:eastAsia="Calibri"/>
          <w:lang w:val="en-GB" w:eastAsia="en-US"/>
        </w:rPr>
      </w:pPr>
      <w:r w:rsidRPr="007D6C5A">
        <w:rPr>
          <w:rFonts w:eastAsia="Calibri"/>
          <w:lang w:val="en-GB" w:eastAsia="en-US"/>
        </w:rPr>
        <w:t>Please de</w:t>
      </w:r>
      <w:r w:rsidR="00E631A9">
        <w:rPr>
          <w:rFonts w:eastAsia="Calibri"/>
          <w:lang w:val="en-GB" w:eastAsia="en-US"/>
        </w:rPr>
        <w:t xml:space="preserve">scribe the project’s rationale and </w:t>
      </w:r>
      <w:r w:rsidRPr="007D6C5A">
        <w:rPr>
          <w:rFonts w:eastAsia="Calibri"/>
          <w:lang w:val="en-GB" w:eastAsia="en-US"/>
        </w:rPr>
        <w:t xml:space="preserve">objectives </w:t>
      </w:r>
      <w:r w:rsidR="00E631A9">
        <w:rPr>
          <w:rFonts w:eastAsia="Calibri"/>
          <w:lang w:val="en-GB" w:eastAsia="en-US"/>
        </w:rPr>
        <w:t xml:space="preserve">below. </w:t>
      </w:r>
    </w:p>
    <w:tbl>
      <w:tblPr>
        <w:tblStyle w:val="Tabelraster"/>
        <w:tblW w:w="9322" w:type="dxa"/>
        <w:tblLook w:val="04A0" w:firstRow="1" w:lastRow="0" w:firstColumn="1" w:lastColumn="0" w:noHBand="0" w:noVBand="1"/>
      </w:tblPr>
      <w:tblGrid>
        <w:gridCol w:w="1384"/>
        <w:gridCol w:w="7938"/>
      </w:tblGrid>
      <w:tr w:rsidR="00D83A7C" w:rsidRPr="00E631A9" w14:paraId="1C6DF183" w14:textId="77777777" w:rsidTr="0025657B">
        <w:tc>
          <w:tcPr>
            <w:tcW w:w="9322" w:type="dxa"/>
            <w:gridSpan w:val="2"/>
          </w:tcPr>
          <w:p w14:paraId="142CF98A" w14:textId="77777777" w:rsidR="00D83A7C" w:rsidRPr="007D6C5A" w:rsidRDefault="00D83A7C" w:rsidP="006A2132">
            <w:pPr>
              <w:spacing w:before="60" w:after="60"/>
              <w:rPr>
                <w:b/>
                <w:lang w:val="en-GB"/>
              </w:rPr>
            </w:pPr>
            <w:r w:rsidRPr="007D6C5A">
              <w:rPr>
                <w:b/>
                <w:lang w:val="en-GB"/>
              </w:rPr>
              <w:t>Project title and country</w:t>
            </w:r>
          </w:p>
        </w:tc>
      </w:tr>
      <w:tr w:rsidR="00A04A38" w:rsidRPr="00E631A9" w14:paraId="25CD439F" w14:textId="77777777" w:rsidTr="0025657B">
        <w:tc>
          <w:tcPr>
            <w:tcW w:w="1384" w:type="dxa"/>
          </w:tcPr>
          <w:p w14:paraId="40D6ED6B" w14:textId="77777777" w:rsidR="00A04A38" w:rsidRPr="007D6C5A" w:rsidRDefault="00A04A38" w:rsidP="0080665D">
            <w:pPr>
              <w:spacing w:before="60" w:after="60"/>
              <w:rPr>
                <w:lang w:val="en-GB"/>
              </w:rPr>
            </w:pPr>
            <w:r w:rsidRPr="007D6C5A">
              <w:rPr>
                <w:lang w:val="en-GB"/>
              </w:rPr>
              <w:t>Project title</w:t>
            </w:r>
            <w:r w:rsidRPr="007D6C5A">
              <w:rPr>
                <w:lang w:val="en-GB"/>
              </w:rPr>
              <w:tab/>
            </w:r>
          </w:p>
        </w:tc>
        <w:tc>
          <w:tcPr>
            <w:tcW w:w="7938" w:type="dxa"/>
          </w:tcPr>
          <w:p w14:paraId="105EF442" w14:textId="77777777" w:rsidR="00A04A38" w:rsidRPr="007D6C5A" w:rsidRDefault="00A04A38" w:rsidP="0080665D">
            <w:pPr>
              <w:spacing w:before="60" w:after="60"/>
              <w:rPr>
                <w:lang w:val="en-GB"/>
              </w:rPr>
            </w:pPr>
          </w:p>
        </w:tc>
      </w:tr>
      <w:tr w:rsidR="00A04A38" w:rsidRPr="00E631A9" w14:paraId="41BC2AF8" w14:textId="77777777" w:rsidTr="0025657B">
        <w:tc>
          <w:tcPr>
            <w:tcW w:w="1384" w:type="dxa"/>
          </w:tcPr>
          <w:p w14:paraId="4EA7F4B7" w14:textId="77777777" w:rsidR="00A04A38" w:rsidRPr="007D6C5A" w:rsidRDefault="00A04A38" w:rsidP="0080665D">
            <w:pPr>
              <w:spacing w:before="60" w:after="60"/>
              <w:rPr>
                <w:lang w:val="en-GB"/>
              </w:rPr>
            </w:pPr>
            <w:r w:rsidRPr="007D6C5A">
              <w:rPr>
                <w:lang w:val="en-GB"/>
              </w:rPr>
              <w:t>Country</w:t>
            </w:r>
          </w:p>
        </w:tc>
        <w:tc>
          <w:tcPr>
            <w:tcW w:w="7938" w:type="dxa"/>
          </w:tcPr>
          <w:p w14:paraId="1C63F509" w14:textId="77777777" w:rsidR="00A04A38" w:rsidRPr="007D6C5A" w:rsidRDefault="00A04A38" w:rsidP="0080665D">
            <w:pPr>
              <w:spacing w:before="60" w:after="60"/>
              <w:rPr>
                <w:lang w:val="en-GB"/>
              </w:rPr>
            </w:pPr>
          </w:p>
        </w:tc>
      </w:tr>
      <w:tr w:rsidR="00A04A38" w:rsidRPr="00E631A9" w14:paraId="5845E77C" w14:textId="77777777" w:rsidTr="0025657B">
        <w:tc>
          <w:tcPr>
            <w:tcW w:w="1384" w:type="dxa"/>
          </w:tcPr>
          <w:p w14:paraId="6AC9379F" w14:textId="77777777" w:rsidR="00A04A38" w:rsidRPr="007D6C5A" w:rsidRDefault="00A04A38" w:rsidP="0080665D">
            <w:pPr>
              <w:spacing w:before="60" w:after="60"/>
              <w:rPr>
                <w:lang w:val="en-GB"/>
              </w:rPr>
            </w:pPr>
            <w:r w:rsidRPr="007D6C5A">
              <w:rPr>
                <w:lang w:val="en-GB"/>
              </w:rPr>
              <w:t>Region</w:t>
            </w:r>
          </w:p>
        </w:tc>
        <w:tc>
          <w:tcPr>
            <w:tcW w:w="7938" w:type="dxa"/>
          </w:tcPr>
          <w:p w14:paraId="4467AC33" w14:textId="77777777" w:rsidR="00A04A38" w:rsidRPr="007D6C5A" w:rsidRDefault="00A04A38" w:rsidP="0080665D">
            <w:pPr>
              <w:spacing w:before="60" w:after="60"/>
              <w:rPr>
                <w:lang w:val="en-GB"/>
              </w:rPr>
            </w:pPr>
          </w:p>
        </w:tc>
      </w:tr>
      <w:tr w:rsidR="00A04A38" w:rsidRPr="007D6C5A" w14:paraId="09828080" w14:textId="77777777" w:rsidTr="0025657B">
        <w:tc>
          <w:tcPr>
            <w:tcW w:w="1384" w:type="dxa"/>
          </w:tcPr>
          <w:p w14:paraId="0CCE5A6A" w14:textId="77777777" w:rsidR="00A04A38" w:rsidRPr="007D6C5A" w:rsidRDefault="00A04A38" w:rsidP="0080665D">
            <w:pPr>
              <w:spacing w:before="60" w:after="60"/>
              <w:rPr>
                <w:lang w:val="en-GB"/>
              </w:rPr>
            </w:pPr>
            <w:r w:rsidRPr="007D6C5A">
              <w:rPr>
                <w:lang w:val="en-GB"/>
              </w:rPr>
              <w:t>Sector</w:t>
            </w:r>
          </w:p>
        </w:tc>
        <w:tc>
          <w:tcPr>
            <w:tcW w:w="7938" w:type="dxa"/>
          </w:tcPr>
          <w:p w14:paraId="636F4A3B" w14:textId="77777777" w:rsidR="00A04A38" w:rsidRPr="007D6C5A" w:rsidRDefault="00A04A38" w:rsidP="0080665D">
            <w:pPr>
              <w:spacing w:before="60" w:after="60"/>
              <w:rPr>
                <w:lang w:val="en-GB"/>
              </w:rPr>
            </w:pPr>
            <w:r w:rsidRPr="007D6C5A">
              <w:rPr>
                <w:lang w:val="en-GB"/>
              </w:rPr>
              <w:t> Food security</w:t>
            </w:r>
          </w:p>
          <w:p w14:paraId="3F7F9C57" w14:textId="77777777" w:rsidR="00A04A38" w:rsidRPr="007D6C5A" w:rsidRDefault="00A04A38" w:rsidP="0080665D">
            <w:pPr>
              <w:spacing w:before="60" w:after="60"/>
              <w:rPr>
                <w:lang w:val="en-GB"/>
              </w:rPr>
            </w:pPr>
            <w:r w:rsidRPr="007D6C5A">
              <w:rPr>
                <w:lang w:val="en-GB"/>
              </w:rPr>
              <w:t> Water</w:t>
            </w:r>
          </w:p>
          <w:p w14:paraId="1D9D8675" w14:textId="77777777" w:rsidR="00A04A38" w:rsidRPr="007D6C5A" w:rsidRDefault="00A04A38" w:rsidP="0080665D">
            <w:pPr>
              <w:spacing w:before="60" w:after="60"/>
              <w:rPr>
                <w:lang w:val="en-GB"/>
              </w:rPr>
            </w:pPr>
            <w:r w:rsidRPr="007D6C5A">
              <w:rPr>
                <w:lang w:val="en-GB"/>
              </w:rPr>
              <w:t> Sexual and reproductive health and rights</w:t>
            </w:r>
          </w:p>
          <w:p w14:paraId="3F3BE99B" w14:textId="77777777" w:rsidR="00A04A38" w:rsidRPr="007D6C5A" w:rsidRDefault="00A04A38" w:rsidP="0080665D">
            <w:pPr>
              <w:spacing w:before="60" w:after="60"/>
              <w:rPr>
                <w:lang w:val="en-GB"/>
              </w:rPr>
            </w:pPr>
            <w:r w:rsidRPr="007D6C5A">
              <w:rPr>
                <w:lang w:val="en-GB"/>
              </w:rPr>
              <w:t> Climate</w:t>
            </w:r>
          </w:p>
          <w:p w14:paraId="787DB480" w14:textId="77777777" w:rsidR="008E621C" w:rsidRPr="007D6C5A" w:rsidRDefault="00A04A38" w:rsidP="0080665D">
            <w:pPr>
              <w:spacing w:before="60" w:after="60"/>
              <w:rPr>
                <w:lang w:val="en-GB"/>
              </w:rPr>
            </w:pPr>
            <w:r w:rsidRPr="007D6C5A">
              <w:rPr>
                <w:lang w:val="en-GB"/>
              </w:rPr>
              <w:t> Other: ………………………………………………</w:t>
            </w:r>
            <w:r w:rsidR="008E621C" w:rsidRPr="007D6C5A">
              <w:rPr>
                <w:lang w:val="en-GB"/>
              </w:rPr>
              <w:t>…………….</w:t>
            </w:r>
            <w:r w:rsidRPr="007D6C5A">
              <w:rPr>
                <w:lang w:val="en-GB"/>
              </w:rPr>
              <w:t xml:space="preserve"> (please indicate)</w:t>
            </w:r>
          </w:p>
        </w:tc>
      </w:tr>
    </w:tbl>
    <w:p w14:paraId="6E88547C" w14:textId="77777777" w:rsidR="00D83A7C" w:rsidRPr="007D6C5A" w:rsidRDefault="00D83A7C">
      <w:pPr>
        <w:rPr>
          <w:lang w:val="en-GB"/>
        </w:rPr>
      </w:pPr>
    </w:p>
    <w:tbl>
      <w:tblPr>
        <w:tblW w:w="5000" w:type="pct"/>
        <w:tblLook w:val="01E0" w:firstRow="1" w:lastRow="1" w:firstColumn="1" w:lastColumn="1" w:noHBand="0" w:noVBand="0"/>
      </w:tblPr>
      <w:tblGrid>
        <w:gridCol w:w="3359"/>
        <w:gridCol w:w="5929"/>
      </w:tblGrid>
      <w:tr w:rsidR="0025657B" w:rsidRPr="007D6C5A" w14:paraId="414297FE" w14:textId="77777777" w:rsidTr="0000060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F1E1CC4" w14:textId="77777777" w:rsidR="0025657B" w:rsidRPr="007D6C5A" w:rsidRDefault="0025657B" w:rsidP="0025657B">
            <w:pPr>
              <w:spacing w:before="60" w:after="60"/>
              <w:rPr>
                <w:rFonts w:eastAsia="Calibri"/>
                <w:b/>
                <w:lang w:val="en-GB" w:eastAsia="en-US"/>
              </w:rPr>
            </w:pPr>
            <w:r w:rsidRPr="007D6C5A">
              <w:rPr>
                <w:rFonts w:eastAsia="Calibri"/>
                <w:b/>
                <w:lang w:val="en-GB" w:eastAsia="en-US"/>
              </w:rPr>
              <w:t xml:space="preserve">Project rationale </w:t>
            </w:r>
          </w:p>
        </w:tc>
      </w:tr>
      <w:tr w:rsidR="0025657B" w:rsidRPr="007D6C5A" w14:paraId="78764095" w14:textId="77777777" w:rsidTr="0000060B">
        <w:tc>
          <w:tcPr>
            <w:tcW w:w="1808" w:type="pct"/>
            <w:tcBorders>
              <w:top w:val="single" w:sz="4" w:space="0" w:color="auto"/>
              <w:left w:val="single" w:sz="4" w:space="0" w:color="auto"/>
              <w:bottom w:val="single" w:sz="4" w:space="0" w:color="auto"/>
              <w:right w:val="single" w:sz="4" w:space="0" w:color="auto"/>
            </w:tcBorders>
            <w:shd w:val="clear" w:color="auto" w:fill="auto"/>
          </w:tcPr>
          <w:p w14:paraId="32CDD0CD" w14:textId="77777777" w:rsidR="0025657B" w:rsidRPr="007D6C5A" w:rsidRDefault="0025657B" w:rsidP="0025657B">
            <w:pPr>
              <w:spacing w:before="60" w:after="60"/>
              <w:rPr>
                <w:i/>
                <w:lang w:val="en-GB"/>
              </w:rPr>
            </w:pPr>
            <w:r w:rsidRPr="007D6C5A">
              <w:rPr>
                <w:lang w:val="en-GB"/>
              </w:rPr>
              <w:t>Background</w:t>
            </w:r>
          </w:p>
        </w:tc>
        <w:tc>
          <w:tcPr>
            <w:tcW w:w="3192" w:type="pct"/>
            <w:tcBorders>
              <w:top w:val="single" w:sz="4" w:space="0" w:color="auto"/>
              <w:left w:val="single" w:sz="4" w:space="0" w:color="auto"/>
              <w:bottom w:val="single" w:sz="4" w:space="0" w:color="auto"/>
              <w:right w:val="single" w:sz="4" w:space="0" w:color="auto"/>
            </w:tcBorders>
            <w:shd w:val="clear" w:color="auto" w:fill="auto"/>
          </w:tcPr>
          <w:p w14:paraId="1CD02709" w14:textId="77777777" w:rsidR="0025657B" w:rsidRPr="007D6C5A" w:rsidRDefault="0025657B" w:rsidP="0025657B">
            <w:pPr>
              <w:spacing w:before="60" w:after="60"/>
              <w:rPr>
                <w:lang w:val="en-GB"/>
              </w:rPr>
            </w:pPr>
          </w:p>
        </w:tc>
      </w:tr>
      <w:tr w:rsidR="0025657B" w:rsidRPr="00DB1F79" w14:paraId="56CBD00B" w14:textId="77777777" w:rsidTr="0000060B">
        <w:tc>
          <w:tcPr>
            <w:tcW w:w="1808" w:type="pct"/>
            <w:tcBorders>
              <w:top w:val="single" w:sz="4" w:space="0" w:color="auto"/>
              <w:left w:val="single" w:sz="4" w:space="0" w:color="auto"/>
              <w:bottom w:val="single" w:sz="4" w:space="0" w:color="auto"/>
              <w:right w:val="single" w:sz="4" w:space="0" w:color="auto"/>
            </w:tcBorders>
            <w:shd w:val="clear" w:color="auto" w:fill="auto"/>
          </w:tcPr>
          <w:p w14:paraId="6B989CCC" w14:textId="77777777" w:rsidR="0025657B" w:rsidRPr="007D6C5A" w:rsidRDefault="0025657B" w:rsidP="0025657B">
            <w:pPr>
              <w:spacing w:before="60" w:after="60"/>
              <w:rPr>
                <w:lang w:val="en-GB"/>
              </w:rPr>
            </w:pPr>
            <w:r w:rsidRPr="007D6C5A">
              <w:rPr>
                <w:lang w:val="en-GB"/>
              </w:rPr>
              <w:t>What problem does the project aim to address and how? What are the underlying causes?</w:t>
            </w:r>
          </w:p>
        </w:tc>
        <w:tc>
          <w:tcPr>
            <w:tcW w:w="3192" w:type="pct"/>
            <w:tcBorders>
              <w:top w:val="single" w:sz="4" w:space="0" w:color="auto"/>
              <w:left w:val="single" w:sz="4" w:space="0" w:color="auto"/>
              <w:bottom w:val="single" w:sz="4" w:space="0" w:color="auto"/>
              <w:right w:val="single" w:sz="4" w:space="0" w:color="auto"/>
            </w:tcBorders>
            <w:shd w:val="clear" w:color="auto" w:fill="auto"/>
          </w:tcPr>
          <w:p w14:paraId="58C423F0" w14:textId="77777777" w:rsidR="0025657B" w:rsidRPr="007D6C5A" w:rsidRDefault="0025657B" w:rsidP="0025657B">
            <w:pPr>
              <w:spacing w:before="60" w:after="60"/>
              <w:rPr>
                <w:lang w:val="en-GB"/>
              </w:rPr>
            </w:pPr>
          </w:p>
          <w:p w14:paraId="77A38254" w14:textId="77777777" w:rsidR="0025657B" w:rsidRPr="007D6C5A" w:rsidRDefault="0025657B" w:rsidP="0025657B">
            <w:pPr>
              <w:spacing w:before="60" w:after="60"/>
              <w:rPr>
                <w:lang w:val="en-GB"/>
              </w:rPr>
            </w:pPr>
          </w:p>
        </w:tc>
      </w:tr>
      <w:tr w:rsidR="0025657B" w:rsidRPr="00DB1F79" w14:paraId="29BE1127" w14:textId="77777777" w:rsidTr="0000060B">
        <w:tc>
          <w:tcPr>
            <w:tcW w:w="1808" w:type="pct"/>
            <w:tcBorders>
              <w:top w:val="single" w:sz="4" w:space="0" w:color="auto"/>
              <w:left w:val="single" w:sz="4" w:space="0" w:color="auto"/>
              <w:bottom w:val="single" w:sz="4" w:space="0" w:color="auto"/>
              <w:right w:val="single" w:sz="4" w:space="0" w:color="auto"/>
            </w:tcBorders>
            <w:shd w:val="clear" w:color="auto" w:fill="auto"/>
          </w:tcPr>
          <w:p w14:paraId="63F915D4" w14:textId="77777777" w:rsidR="0025657B" w:rsidRPr="007D6C5A" w:rsidRDefault="0025657B" w:rsidP="0025657B">
            <w:pPr>
              <w:spacing w:before="60" w:after="60"/>
              <w:rPr>
                <w:lang w:val="en-GB"/>
              </w:rPr>
            </w:pPr>
            <w:r w:rsidRPr="007D6C5A">
              <w:rPr>
                <w:lang w:val="en-GB"/>
              </w:rPr>
              <w:t>Description of the demands that project will meet (services / goods to be provided)</w:t>
            </w:r>
          </w:p>
        </w:tc>
        <w:tc>
          <w:tcPr>
            <w:tcW w:w="3192" w:type="pct"/>
            <w:tcBorders>
              <w:top w:val="single" w:sz="4" w:space="0" w:color="auto"/>
              <w:left w:val="single" w:sz="4" w:space="0" w:color="auto"/>
              <w:bottom w:val="single" w:sz="4" w:space="0" w:color="auto"/>
              <w:right w:val="single" w:sz="4" w:space="0" w:color="auto"/>
            </w:tcBorders>
            <w:shd w:val="clear" w:color="auto" w:fill="auto"/>
          </w:tcPr>
          <w:p w14:paraId="65C74C11" w14:textId="77777777" w:rsidR="0025657B" w:rsidRPr="007D6C5A" w:rsidRDefault="0025657B" w:rsidP="0025657B">
            <w:pPr>
              <w:spacing w:before="60" w:after="60"/>
              <w:rPr>
                <w:lang w:val="en-GB"/>
              </w:rPr>
            </w:pPr>
          </w:p>
        </w:tc>
      </w:tr>
    </w:tbl>
    <w:p w14:paraId="7BA4CAFF" w14:textId="77777777" w:rsidR="00447F77" w:rsidRDefault="00447F77">
      <w:pPr>
        <w:rPr>
          <w:lang w:val="en-GB"/>
        </w:rPr>
      </w:pPr>
    </w:p>
    <w:p w14:paraId="7C0CA3ED" w14:textId="77777777" w:rsidR="00E631A9" w:rsidRPr="007D6C5A" w:rsidRDefault="00E631A9" w:rsidP="0097486F">
      <w:pPr>
        <w:rPr>
          <w:rFonts w:eastAsia="Calibri"/>
          <w:b/>
          <w:lang w:val="en-GB" w:eastAsia="en-US"/>
        </w:rPr>
      </w:pPr>
      <w:r w:rsidRPr="007D6C5A">
        <w:rPr>
          <w:rFonts w:eastAsia="Calibri"/>
          <w:b/>
          <w:lang w:val="en-GB" w:eastAsia="en-US"/>
        </w:rPr>
        <w:t>Project definition:</w:t>
      </w:r>
    </w:p>
    <w:p w14:paraId="0BF9AEB7" w14:textId="77777777" w:rsidR="00E631A9" w:rsidRPr="007D6C5A" w:rsidRDefault="00E631A9" w:rsidP="00E631A9">
      <w:pPr>
        <w:spacing w:after="240"/>
        <w:rPr>
          <w:rFonts w:eastAsia="Calibri"/>
          <w:lang w:val="en-GB" w:eastAsia="en-US"/>
        </w:rPr>
      </w:pPr>
      <w:r w:rsidRPr="007D6C5A">
        <w:rPr>
          <w:rFonts w:eastAsia="Calibri"/>
          <w:lang w:val="en-GB" w:eastAsia="en-US"/>
        </w:rPr>
        <w:t xml:space="preserve">The definition of infrastructure project is based on the OECD definition: “the smallest complete productive entity, physically and technically integrated, that fully utilizes the proposed investment and captures all financial benefits that can be attributed to the investment.” For example: "the project is defined as the development, construction, equipping and subsequent use and maintenance of a regional hospital in city X, country Y". </w:t>
      </w:r>
    </w:p>
    <w:p w14:paraId="04B06073" w14:textId="77777777" w:rsidR="00E631A9" w:rsidRPr="007D6C5A" w:rsidRDefault="00E631A9" w:rsidP="00E631A9">
      <w:pPr>
        <w:spacing w:after="240"/>
        <w:rPr>
          <w:rFonts w:eastAsia="Calibri"/>
          <w:lang w:val="en-GB" w:eastAsia="en-US"/>
        </w:rPr>
      </w:pPr>
      <w:r w:rsidRPr="007D6C5A">
        <w:rPr>
          <w:rFonts w:eastAsia="Calibri"/>
          <w:lang w:val="en-GB" w:eastAsia="en-US"/>
        </w:rPr>
        <w:t>Please note:  In some cases a distinction has to be made between the total infrastructure project and the DRIVE project. The (total) infrastructure project may have a broader scope than the DRIVE project, or the DRIVE project only provides and extension to an existing system. Moreover, the involvement of the applicant may end after implementation, but the project as a whole will still function far beyond that period. Therefore the lifetime of a project must be mentioned.</w:t>
      </w:r>
    </w:p>
    <w:p w14:paraId="7D70D791" w14:textId="77777777" w:rsidR="00E631A9" w:rsidRPr="007D6C5A" w:rsidRDefault="00E631A9" w:rsidP="00E631A9">
      <w:pPr>
        <w:spacing w:after="240"/>
        <w:rPr>
          <w:rFonts w:eastAsia="Calibri"/>
          <w:lang w:val="en-GB" w:eastAsia="en-US"/>
        </w:rPr>
      </w:pPr>
      <w:r w:rsidRPr="007D6C5A">
        <w:rPr>
          <w:rFonts w:eastAsia="Calibri"/>
          <w:lang w:val="en-GB" w:eastAsia="en-US"/>
        </w:rPr>
        <w:t xml:space="preserve">Generally a DRIVE project will consist of the contract for works, goods or services, and if applicable supervision, and the related financing costs. The DRIVE project may be part of the (total) infrastructure project. If that is the case please specify the costs for the entire project and its individual components. Also specify in what stage each individual project finds itself, which parties are involved, how these different project components have been financed, etc..  </w:t>
      </w:r>
    </w:p>
    <w:p w14:paraId="6D0AD3ED" w14:textId="77777777" w:rsidR="00E631A9" w:rsidRDefault="00E631A9" w:rsidP="00E631A9">
      <w:pPr>
        <w:spacing w:line="240" w:lineRule="auto"/>
        <w:rPr>
          <w:rFonts w:eastAsia="Calibri"/>
          <w:lang w:val="en-GB" w:eastAsia="en-US"/>
        </w:rPr>
      </w:pPr>
      <w:r w:rsidRPr="007D6C5A">
        <w:rPr>
          <w:rFonts w:eastAsia="Calibri"/>
          <w:lang w:val="en-GB" w:eastAsia="en-US"/>
        </w:rPr>
        <w:t>Please describe the various project components and their dimensions / amounts / capacities in as much detail as possible. For instance “two water treatment plants with a capacity of XX m3 each.” Include all project components, even if not part of the DRIVE transaction. Indicate clearly which components fall under the DRIVE transaction and which do not.</w:t>
      </w:r>
    </w:p>
    <w:p w14:paraId="53712DD9" w14:textId="77777777" w:rsidR="00BA58EB" w:rsidRDefault="00BA58EB" w:rsidP="00E631A9">
      <w:pPr>
        <w:spacing w:line="240" w:lineRule="auto"/>
        <w:rPr>
          <w:rFonts w:eastAsia="Calibri"/>
          <w:lang w:val="en-GB" w:eastAsia="en-US"/>
        </w:rPr>
      </w:pPr>
    </w:p>
    <w:p w14:paraId="37F8B653" w14:textId="77777777" w:rsidR="00BA58EB" w:rsidRDefault="00BA58EB" w:rsidP="00E631A9">
      <w:pPr>
        <w:spacing w:line="240" w:lineRule="auto"/>
        <w:rPr>
          <w:rFonts w:eastAsia="Calibri"/>
          <w:lang w:val="en-GB" w:eastAsia="en-US"/>
        </w:rPr>
      </w:pPr>
    </w:p>
    <w:p w14:paraId="5B77557C" w14:textId="77777777" w:rsidR="00BA58EB" w:rsidRDefault="00BA58EB" w:rsidP="00E631A9">
      <w:pPr>
        <w:spacing w:line="240" w:lineRule="auto"/>
        <w:rPr>
          <w:rFonts w:eastAsia="Calibri"/>
          <w:lang w:val="en-GB" w:eastAsia="en-US"/>
        </w:rPr>
      </w:pPr>
    </w:p>
    <w:p w14:paraId="0C174CE4" w14:textId="77777777" w:rsidR="00BA58EB" w:rsidRDefault="00BA58EB" w:rsidP="00E631A9">
      <w:pPr>
        <w:spacing w:line="240" w:lineRule="auto"/>
        <w:rPr>
          <w:rFonts w:eastAsia="Calibri"/>
          <w:lang w:val="en-GB" w:eastAsia="en-US"/>
        </w:rPr>
      </w:pPr>
    </w:p>
    <w:p w14:paraId="74ED8E4F" w14:textId="77777777" w:rsidR="00BA58EB" w:rsidRDefault="00BA58EB" w:rsidP="00E631A9">
      <w:pPr>
        <w:spacing w:line="240" w:lineRule="auto"/>
        <w:rPr>
          <w:rFonts w:eastAsia="Calibri"/>
          <w:lang w:val="en-GB" w:eastAsia="en-US"/>
        </w:rPr>
      </w:pPr>
    </w:p>
    <w:p w14:paraId="5879517A" w14:textId="77777777" w:rsidR="00BA58EB" w:rsidRDefault="00BA58EB" w:rsidP="00E631A9">
      <w:pPr>
        <w:spacing w:line="240" w:lineRule="auto"/>
        <w:rPr>
          <w:rFonts w:eastAsia="Calibri"/>
          <w:lang w:val="en-GB" w:eastAsia="en-US"/>
        </w:rPr>
      </w:pPr>
    </w:p>
    <w:p w14:paraId="41379B00" w14:textId="77777777" w:rsidR="00E631A9" w:rsidRDefault="00E631A9" w:rsidP="00E631A9">
      <w:pPr>
        <w:spacing w:line="240" w:lineRule="auto"/>
        <w:rPr>
          <w:rFonts w:eastAsia="Calibri"/>
          <w:lang w:val="en-GB" w:eastAsia="en-US"/>
        </w:rPr>
      </w:pPr>
    </w:p>
    <w:tbl>
      <w:tblPr>
        <w:tblStyle w:val="Tabelraster"/>
        <w:tblW w:w="0" w:type="auto"/>
        <w:tblLook w:val="04A0" w:firstRow="1" w:lastRow="0" w:firstColumn="1" w:lastColumn="0" w:noHBand="0" w:noVBand="1"/>
      </w:tblPr>
      <w:tblGrid>
        <w:gridCol w:w="2376"/>
        <w:gridCol w:w="6912"/>
      </w:tblGrid>
      <w:tr w:rsidR="00E631A9" w:rsidRPr="007D6C5A" w14:paraId="222E9A79" w14:textId="77777777" w:rsidTr="00431A8A">
        <w:tc>
          <w:tcPr>
            <w:tcW w:w="2376" w:type="dxa"/>
          </w:tcPr>
          <w:p w14:paraId="0D421523" w14:textId="77777777" w:rsidR="00E631A9" w:rsidRPr="007D6C5A" w:rsidRDefault="00E631A9" w:rsidP="00431A8A">
            <w:pPr>
              <w:spacing w:before="60" w:after="60"/>
              <w:rPr>
                <w:b/>
                <w:lang w:val="en-GB"/>
              </w:rPr>
            </w:pPr>
            <w:r w:rsidRPr="007D6C5A">
              <w:rPr>
                <w:b/>
                <w:lang w:val="en-GB"/>
              </w:rPr>
              <w:lastRenderedPageBreak/>
              <w:t>Project definition</w:t>
            </w:r>
          </w:p>
        </w:tc>
        <w:tc>
          <w:tcPr>
            <w:tcW w:w="6912" w:type="dxa"/>
          </w:tcPr>
          <w:p w14:paraId="3B3193CA" w14:textId="77777777" w:rsidR="00E631A9" w:rsidRDefault="00E631A9" w:rsidP="00431A8A">
            <w:pPr>
              <w:spacing w:before="60" w:after="60"/>
              <w:rPr>
                <w:lang w:val="en-GB"/>
              </w:rPr>
            </w:pPr>
          </w:p>
          <w:p w14:paraId="77FF8F6F" w14:textId="77777777" w:rsidR="008959E5" w:rsidRPr="007D6C5A" w:rsidRDefault="008959E5" w:rsidP="00431A8A">
            <w:pPr>
              <w:spacing w:before="60" w:after="60"/>
              <w:rPr>
                <w:lang w:val="en-GB"/>
              </w:rPr>
            </w:pPr>
          </w:p>
        </w:tc>
      </w:tr>
      <w:tr w:rsidR="00E631A9" w:rsidRPr="007D6C5A" w14:paraId="3F866F8F" w14:textId="77777777" w:rsidTr="00431A8A">
        <w:tc>
          <w:tcPr>
            <w:tcW w:w="2376" w:type="dxa"/>
          </w:tcPr>
          <w:p w14:paraId="70E8E540" w14:textId="77777777" w:rsidR="00E631A9" w:rsidRPr="007D6C5A" w:rsidRDefault="00E631A9" w:rsidP="00431A8A">
            <w:pPr>
              <w:spacing w:before="60" w:after="60"/>
              <w:rPr>
                <w:b/>
                <w:lang w:val="en-GB"/>
              </w:rPr>
            </w:pPr>
            <w:r w:rsidRPr="007D6C5A">
              <w:rPr>
                <w:b/>
                <w:lang w:val="en-GB"/>
              </w:rPr>
              <w:t>Project components</w:t>
            </w:r>
          </w:p>
        </w:tc>
        <w:tc>
          <w:tcPr>
            <w:tcW w:w="6912" w:type="dxa"/>
          </w:tcPr>
          <w:p w14:paraId="31AFCB87" w14:textId="77777777" w:rsidR="00E631A9" w:rsidRPr="007D6C5A" w:rsidRDefault="00E631A9" w:rsidP="00431A8A">
            <w:pPr>
              <w:spacing w:before="60" w:after="60"/>
              <w:rPr>
                <w:lang w:val="en-GB"/>
              </w:rPr>
            </w:pPr>
            <w:r w:rsidRPr="007D6C5A">
              <w:rPr>
                <w:lang w:val="en-GB"/>
              </w:rPr>
              <w:t>Part of DRIVE application? (y/n)</w:t>
            </w:r>
          </w:p>
          <w:p w14:paraId="401FB683" w14:textId="77777777" w:rsidR="00E631A9" w:rsidRPr="007D6C5A" w:rsidRDefault="00E631A9" w:rsidP="00431A8A">
            <w:pPr>
              <w:spacing w:before="60" w:after="60"/>
              <w:rPr>
                <w:lang w:val="en-GB"/>
              </w:rPr>
            </w:pPr>
            <w:r w:rsidRPr="007D6C5A">
              <w:rPr>
                <w:lang w:val="en-GB"/>
              </w:rPr>
              <w:t>1)</w:t>
            </w:r>
          </w:p>
          <w:p w14:paraId="1BA98979" w14:textId="77777777" w:rsidR="00E631A9" w:rsidRPr="007D6C5A" w:rsidRDefault="00E631A9" w:rsidP="00431A8A">
            <w:pPr>
              <w:spacing w:before="60" w:after="60"/>
              <w:rPr>
                <w:lang w:val="en-GB"/>
              </w:rPr>
            </w:pPr>
            <w:r w:rsidRPr="007D6C5A">
              <w:rPr>
                <w:lang w:val="en-GB"/>
              </w:rPr>
              <w:t>2)</w:t>
            </w:r>
          </w:p>
          <w:p w14:paraId="520B9E2E" w14:textId="77777777" w:rsidR="00E631A9" w:rsidRPr="007D6C5A" w:rsidRDefault="00E631A9" w:rsidP="00431A8A">
            <w:pPr>
              <w:spacing w:before="60" w:after="60"/>
              <w:rPr>
                <w:lang w:val="en-GB"/>
              </w:rPr>
            </w:pPr>
            <w:r w:rsidRPr="007D6C5A">
              <w:rPr>
                <w:lang w:val="en-GB"/>
              </w:rPr>
              <w:t>3)</w:t>
            </w:r>
          </w:p>
          <w:p w14:paraId="22C01F88" w14:textId="77777777" w:rsidR="00E631A9" w:rsidRPr="007D6C5A" w:rsidRDefault="00E631A9" w:rsidP="00431A8A">
            <w:pPr>
              <w:spacing w:before="60" w:after="60"/>
              <w:rPr>
                <w:lang w:val="en-GB"/>
              </w:rPr>
            </w:pPr>
            <w:r w:rsidRPr="007D6C5A">
              <w:rPr>
                <w:lang w:val="en-GB"/>
              </w:rPr>
              <w:t>4)</w:t>
            </w:r>
            <w:r w:rsidRPr="007D6C5A">
              <w:rPr>
                <w:lang w:val="en-GB"/>
              </w:rPr>
              <w:br/>
              <w:t>…….</w:t>
            </w:r>
          </w:p>
        </w:tc>
      </w:tr>
      <w:tr w:rsidR="00E631A9" w:rsidRPr="007D6C5A" w14:paraId="5627D4CF" w14:textId="77777777" w:rsidTr="00431A8A">
        <w:tc>
          <w:tcPr>
            <w:tcW w:w="2376" w:type="dxa"/>
          </w:tcPr>
          <w:p w14:paraId="2372A1E9" w14:textId="77777777" w:rsidR="00E631A9" w:rsidRPr="007D6C5A" w:rsidRDefault="00E631A9" w:rsidP="00431A8A">
            <w:pPr>
              <w:spacing w:before="60" w:after="60"/>
              <w:rPr>
                <w:b/>
                <w:lang w:val="en-GB"/>
              </w:rPr>
            </w:pPr>
            <w:r w:rsidRPr="007D6C5A">
              <w:rPr>
                <w:b/>
                <w:lang w:val="en-GB"/>
              </w:rPr>
              <w:t>DRIVE application</w:t>
            </w:r>
          </w:p>
        </w:tc>
        <w:tc>
          <w:tcPr>
            <w:tcW w:w="6912" w:type="dxa"/>
          </w:tcPr>
          <w:p w14:paraId="7FBA1CC4" w14:textId="77777777" w:rsidR="00E631A9" w:rsidRDefault="00E631A9" w:rsidP="00431A8A">
            <w:pPr>
              <w:spacing w:before="60" w:after="60"/>
              <w:rPr>
                <w:lang w:val="en-GB"/>
              </w:rPr>
            </w:pPr>
          </w:p>
          <w:p w14:paraId="21EE8317" w14:textId="77777777" w:rsidR="008959E5" w:rsidRPr="007D6C5A" w:rsidRDefault="008959E5" w:rsidP="00431A8A">
            <w:pPr>
              <w:spacing w:before="60" w:after="60"/>
              <w:rPr>
                <w:lang w:val="en-GB"/>
              </w:rPr>
            </w:pPr>
          </w:p>
        </w:tc>
      </w:tr>
    </w:tbl>
    <w:p w14:paraId="511BDFAA" w14:textId="77777777" w:rsidR="0025657B" w:rsidRPr="007D6C5A" w:rsidRDefault="0025657B">
      <w:pPr>
        <w:rPr>
          <w:lang w:val="en-GB"/>
        </w:rPr>
      </w:pPr>
    </w:p>
    <w:tbl>
      <w:tblPr>
        <w:tblStyle w:val="Tabelraster"/>
        <w:tblW w:w="9322" w:type="dxa"/>
        <w:tblLook w:val="04A0" w:firstRow="1" w:lastRow="0" w:firstColumn="1" w:lastColumn="0" w:noHBand="0" w:noVBand="1"/>
      </w:tblPr>
      <w:tblGrid>
        <w:gridCol w:w="1242"/>
        <w:gridCol w:w="8080"/>
      </w:tblGrid>
      <w:tr w:rsidR="00447F77" w:rsidRPr="00DB1F79" w14:paraId="39EC61AC" w14:textId="77777777" w:rsidTr="0040737D">
        <w:trPr>
          <w:trHeight w:val="254"/>
        </w:trPr>
        <w:tc>
          <w:tcPr>
            <w:tcW w:w="9322" w:type="dxa"/>
            <w:gridSpan w:val="2"/>
          </w:tcPr>
          <w:p w14:paraId="35606E20" w14:textId="77777777" w:rsidR="00447F77" w:rsidRPr="007D6C5A" w:rsidRDefault="00447F77" w:rsidP="006A2132">
            <w:pPr>
              <w:spacing w:before="60" w:after="60"/>
              <w:rPr>
                <w:b/>
                <w:lang w:val="en-GB"/>
              </w:rPr>
            </w:pPr>
            <w:r w:rsidRPr="007D6C5A">
              <w:rPr>
                <w:b/>
                <w:lang w:val="en-GB"/>
              </w:rPr>
              <w:t>Baseline and project scenario</w:t>
            </w:r>
          </w:p>
          <w:p w14:paraId="4F6D94A5" w14:textId="77777777" w:rsidR="00447F77" w:rsidRPr="007D6C5A" w:rsidRDefault="00447F77" w:rsidP="00E631A9">
            <w:pPr>
              <w:spacing w:after="240"/>
              <w:rPr>
                <w:rFonts w:eastAsia="Calibri"/>
                <w:i/>
                <w:lang w:val="en-GB" w:eastAsia="en-US"/>
              </w:rPr>
            </w:pPr>
            <w:r w:rsidRPr="007D6C5A">
              <w:rPr>
                <w:rFonts w:eastAsia="Calibri"/>
                <w:i/>
                <w:lang w:val="en-GB" w:eastAsia="en-US"/>
              </w:rPr>
              <w:t>Make sure you provide as much quantitative information as possible (e.g. how many people have access, now, in the baseline scenario and in the project scenario, specifying e.g. how many additional patients m</w:t>
            </w:r>
            <w:r w:rsidR="00E631A9">
              <w:rPr>
                <w:rFonts w:eastAsia="Calibri"/>
                <w:i/>
                <w:lang w:val="en-GB" w:eastAsia="en-US"/>
              </w:rPr>
              <w:t>ay be served due to the project</w:t>
            </w:r>
            <w:r w:rsidRPr="007D6C5A">
              <w:rPr>
                <w:rFonts w:eastAsia="Calibri"/>
                <w:i/>
                <w:lang w:val="en-GB" w:eastAsia="en-US"/>
              </w:rPr>
              <w:t xml:space="preserve"> </w:t>
            </w:r>
            <w:r w:rsidR="00E631A9" w:rsidRPr="00E631A9">
              <w:rPr>
                <w:rFonts w:eastAsia="Calibri"/>
                <w:i/>
                <w:lang w:val="en-GB" w:eastAsia="en-US"/>
              </w:rPr>
              <w:t>or how many patients will profit from improved services</w:t>
            </w:r>
            <w:r w:rsidRPr="007D6C5A">
              <w:rPr>
                <w:rFonts w:eastAsia="Calibri"/>
                <w:i/>
                <w:lang w:val="en-GB" w:eastAsia="en-US"/>
              </w:rPr>
              <w:t xml:space="preserve">) </w:t>
            </w:r>
          </w:p>
        </w:tc>
      </w:tr>
      <w:tr w:rsidR="00447F77" w:rsidRPr="00DB1F79" w14:paraId="09887DB1" w14:textId="77777777" w:rsidTr="00CF2AB4">
        <w:tc>
          <w:tcPr>
            <w:tcW w:w="1242" w:type="dxa"/>
          </w:tcPr>
          <w:p w14:paraId="3C6BD442" w14:textId="77777777" w:rsidR="00447F77" w:rsidRPr="007D6C5A" w:rsidRDefault="00447F77" w:rsidP="0040737D">
            <w:pPr>
              <w:spacing w:after="240"/>
              <w:rPr>
                <w:lang w:val="en-GB"/>
              </w:rPr>
            </w:pPr>
            <w:r w:rsidRPr="007D6C5A">
              <w:rPr>
                <w:lang w:val="en-GB"/>
              </w:rPr>
              <w:t>Baseline situation</w:t>
            </w:r>
          </w:p>
        </w:tc>
        <w:tc>
          <w:tcPr>
            <w:tcW w:w="8080" w:type="dxa"/>
          </w:tcPr>
          <w:p w14:paraId="0FBABA7A" w14:textId="77777777" w:rsidR="00447F77" w:rsidRPr="007D6C5A" w:rsidRDefault="00447F77" w:rsidP="0040737D">
            <w:pPr>
              <w:spacing w:after="240"/>
              <w:rPr>
                <w:lang w:val="en-GB"/>
              </w:rPr>
            </w:pPr>
            <w:r w:rsidRPr="007D6C5A">
              <w:rPr>
                <w:lang w:val="en-GB"/>
              </w:rPr>
              <w:t>Describe the current situation in the project area. Who are the end users? What is their (social-economic) position and what is the breakdown  between different groups (based on income, gender, age, rural versus urban etc.)? Do end users have access to similar infrastructure</w:t>
            </w:r>
            <w:r w:rsidR="00E631A9">
              <w:rPr>
                <w:lang w:val="en-GB"/>
              </w:rPr>
              <w:t xml:space="preserve"> or alternatives</w:t>
            </w:r>
            <w:r w:rsidRPr="007D6C5A">
              <w:rPr>
                <w:lang w:val="en-GB"/>
              </w:rPr>
              <w:t xml:space="preserve">? </w:t>
            </w:r>
          </w:p>
          <w:p w14:paraId="09908D46" w14:textId="77777777" w:rsidR="00447F77" w:rsidRPr="007D6C5A" w:rsidRDefault="00447F77" w:rsidP="0040737D">
            <w:pPr>
              <w:spacing w:after="240"/>
              <w:rPr>
                <w:lang w:val="en-GB"/>
              </w:rPr>
            </w:pPr>
          </w:p>
        </w:tc>
      </w:tr>
      <w:tr w:rsidR="00447F77" w:rsidRPr="00DB1F79" w14:paraId="6B916015" w14:textId="77777777" w:rsidTr="00CF2AB4">
        <w:tc>
          <w:tcPr>
            <w:tcW w:w="1242" w:type="dxa"/>
          </w:tcPr>
          <w:p w14:paraId="544A98CF" w14:textId="77777777" w:rsidR="00447F77" w:rsidRPr="007D6C5A" w:rsidRDefault="00447F77" w:rsidP="0040737D">
            <w:pPr>
              <w:spacing w:after="240"/>
              <w:rPr>
                <w:lang w:val="en-GB"/>
              </w:rPr>
            </w:pPr>
            <w:r w:rsidRPr="007D6C5A">
              <w:rPr>
                <w:lang w:val="en-GB"/>
              </w:rPr>
              <w:t>‘Without the Project’ Scenario</w:t>
            </w:r>
          </w:p>
          <w:p w14:paraId="4CD52F2A" w14:textId="77777777" w:rsidR="00447F77" w:rsidRPr="007D6C5A" w:rsidRDefault="00447F77" w:rsidP="0040737D">
            <w:pPr>
              <w:spacing w:after="240"/>
              <w:rPr>
                <w:lang w:val="en-GB"/>
              </w:rPr>
            </w:pPr>
          </w:p>
        </w:tc>
        <w:tc>
          <w:tcPr>
            <w:tcW w:w="8080" w:type="dxa"/>
          </w:tcPr>
          <w:p w14:paraId="297F42AA" w14:textId="77777777" w:rsidR="00447F77" w:rsidRPr="007D6C5A" w:rsidRDefault="00447F77" w:rsidP="0040737D">
            <w:pPr>
              <w:spacing w:after="240"/>
              <w:rPr>
                <w:lang w:val="en-GB"/>
              </w:rPr>
            </w:pPr>
            <w:r w:rsidRPr="007D6C5A">
              <w:rPr>
                <w:lang w:val="en-GB"/>
              </w:rPr>
              <w:t>Describe the ‘without the project situation’, i.e. what would happen if the project were not implemented, not even in another way? Please project this over the lifetime of the project and take into account trends and developments such as e.g. population growth, increased demand, further deterioration of the infrastructure, etc. Clearly describe and explain the assumptions underlying the without project scenario.</w:t>
            </w:r>
          </w:p>
          <w:p w14:paraId="122D3686" w14:textId="77777777" w:rsidR="00447F77" w:rsidRPr="007D6C5A" w:rsidRDefault="00447F77" w:rsidP="0040737D">
            <w:pPr>
              <w:spacing w:after="240"/>
              <w:rPr>
                <w:lang w:val="en-GB"/>
              </w:rPr>
            </w:pPr>
          </w:p>
        </w:tc>
      </w:tr>
      <w:tr w:rsidR="00447F77" w:rsidRPr="00DB1F79" w14:paraId="6085125B" w14:textId="77777777" w:rsidTr="00CF2AB4">
        <w:tc>
          <w:tcPr>
            <w:tcW w:w="1242" w:type="dxa"/>
          </w:tcPr>
          <w:p w14:paraId="432008AE" w14:textId="77777777" w:rsidR="00447F77" w:rsidRPr="007D6C5A" w:rsidRDefault="00447F77" w:rsidP="00447F77">
            <w:pPr>
              <w:spacing w:after="240"/>
              <w:rPr>
                <w:lang w:val="en-GB"/>
              </w:rPr>
            </w:pPr>
            <w:r w:rsidRPr="007D6C5A">
              <w:rPr>
                <w:lang w:val="en-GB"/>
              </w:rPr>
              <w:t xml:space="preserve">‘With the Project’ Scenario </w:t>
            </w:r>
          </w:p>
        </w:tc>
        <w:tc>
          <w:tcPr>
            <w:tcW w:w="8080" w:type="dxa"/>
          </w:tcPr>
          <w:p w14:paraId="3EF9C936" w14:textId="77777777" w:rsidR="00447F77" w:rsidRPr="007D6C5A" w:rsidRDefault="00447F77" w:rsidP="0040737D">
            <w:pPr>
              <w:spacing w:after="240"/>
              <w:rPr>
                <w:lang w:val="en-GB"/>
              </w:rPr>
            </w:pPr>
            <w:r w:rsidRPr="007D6C5A">
              <w:rPr>
                <w:lang w:val="en-GB"/>
              </w:rPr>
              <w:t>What is the expected outcome of the project compared to the ‘without project’ situation? (Amongst others in relation to end users, the different groups, local situation and the private sector)?</w:t>
            </w:r>
          </w:p>
          <w:p w14:paraId="0FA8F9D5" w14:textId="77777777" w:rsidR="00447F77" w:rsidRPr="007D6C5A" w:rsidRDefault="00447F77" w:rsidP="0040737D">
            <w:pPr>
              <w:spacing w:after="240"/>
              <w:rPr>
                <w:lang w:val="en-GB"/>
              </w:rPr>
            </w:pPr>
          </w:p>
        </w:tc>
      </w:tr>
    </w:tbl>
    <w:p w14:paraId="6C1E0CD1" w14:textId="77777777" w:rsidR="009C0C4D" w:rsidRPr="007D6C5A" w:rsidRDefault="009C0C4D">
      <w:pPr>
        <w:rPr>
          <w:lang w:val="en-GB"/>
        </w:rPr>
      </w:pPr>
    </w:p>
    <w:tbl>
      <w:tblPr>
        <w:tblW w:w="5000" w:type="pct"/>
        <w:tblLook w:val="01E0" w:firstRow="1" w:lastRow="1" w:firstColumn="1" w:lastColumn="1" w:noHBand="0" w:noVBand="0"/>
      </w:tblPr>
      <w:tblGrid>
        <w:gridCol w:w="2235"/>
        <w:gridCol w:w="7053"/>
      </w:tblGrid>
      <w:tr w:rsidR="006A7C28" w:rsidRPr="007D6C5A" w14:paraId="0FD472E6" w14:textId="77777777" w:rsidTr="009C0C4D">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57DE8D02" w14:textId="77777777" w:rsidR="006A7C28" w:rsidRPr="007D6C5A" w:rsidRDefault="006A7C28" w:rsidP="00E444E0">
            <w:pPr>
              <w:spacing w:before="60" w:after="60"/>
              <w:rPr>
                <w:b/>
                <w:lang w:val="en-GB"/>
              </w:rPr>
            </w:pPr>
            <w:r w:rsidRPr="007D6C5A">
              <w:rPr>
                <w:b/>
                <w:lang w:val="en-GB"/>
              </w:rPr>
              <w:t>Project objectives</w:t>
            </w:r>
          </w:p>
        </w:tc>
      </w:tr>
      <w:tr w:rsidR="005A61E9" w:rsidRPr="007D6C5A" w14:paraId="7FE2B846" w14:textId="77777777" w:rsidTr="009C0C4D">
        <w:tc>
          <w:tcPr>
            <w:tcW w:w="1203" w:type="pct"/>
            <w:tcBorders>
              <w:top w:val="single" w:sz="4" w:space="0" w:color="auto"/>
              <w:left w:val="single" w:sz="4" w:space="0" w:color="auto"/>
              <w:bottom w:val="single" w:sz="4" w:space="0" w:color="auto"/>
              <w:right w:val="single" w:sz="4" w:space="0" w:color="auto"/>
            </w:tcBorders>
            <w:shd w:val="clear" w:color="auto" w:fill="auto"/>
          </w:tcPr>
          <w:p w14:paraId="6448ADFB" w14:textId="77777777" w:rsidR="005A61E9" w:rsidRPr="007D6C5A" w:rsidRDefault="00FB50D9" w:rsidP="00E444E0">
            <w:pPr>
              <w:spacing w:before="60" w:after="60"/>
              <w:rPr>
                <w:lang w:val="en-GB"/>
              </w:rPr>
            </w:pPr>
            <w:r w:rsidRPr="007D6C5A">
              <w:rPr>
                <w:lang w:val="en-GB"/>
              </w:rPr>
              <w:t>Overall objective</w:t>
            </w:r>
          </w:p>
        </w:tc>
        <w:tc>
          <w:tcPr>
            <w:tcW w:w="3797" w:type="pct"/>
            <w:tcBorders>
              <w:top w:val="single" w:sz="4" w:space="0" w:color="auto"/>
              <w:left w:val="single" w:sz="4" w:space="0" w:color="auto"/>
              <w:bottom w:val="single" w:sz="4" w:space="0" w:color="auto"/>
              <w:right w:val="single" w:sz="4" w:space="0" w:color="auto"/>
            </w:tcBorders>
            <w:shd w:val="clear" w:color="auto" w:fill="auto"/>
          </w:tcPr>
          <w:p w14:paraId="53475A83" w14:textId="77777777" w:rsidR="005A61E9" w:rsidRDefault="005A61E9" w:rsidP="00E444E0">
            <w:pPr>
              <w:spacing w:before="60" w:after="60"/>
              <w:rPr>
                <w:lang w:val="en-GB"/>
              </w:rPr>
            </w:pPr>
          </w:p>
          <w:p w14:paraId="736835BE" w14:textId="77777777" w:rsidR="008959E5" w:rsidRPr="007D6C5A" w:rsidRDefault="008959E5" w:rsidP="00E444E0">
            <w:pPr>
              <w:spacing w:before="60" w:after="60"/>
              <w:rPr>
                <w:lang w:val="en-GB"/>
              </w:rPr>
            </w:pPr>
          </w:p>
        </w:tc>
      </w:tr>
      <w:tr w:rsidR="005A61E9" w:rsidRPr="007D6C5A" w14:paraId="5AD8888D" w14:textId="77777777" w:rsidTr="009C0C4D">
        <w:tc>
          <w:tcPr>
            <w:tcW w:w="1203" w:type="pct"/>
            <w:tcBorders>
              <w:top w:val="single" w:sz="4" w:space="0" w:color="auto"/>
              <w:left w:val="single" w:sz="4" w:space="0" w:color="auto"/>
              <w:bottom w:val="single" w:sz="4" w:space="0" w:color="auto"/>
              <w:right w:val="single" w:sz="4" w:space="0" w:color="auto"/>
            </w:tcBorders>
            <w:shd w:val="clear" w:color="auto" w:fill="auto"/>
          </w:tcPr>
          <w:p w14:paraId="37C4582E" w14:textId="77777777" w:rsidR="005A61E9" w:rsidRPr="007D6C5A" w:rsidRDefault="00FB50D9" w:rsidP="00E444E0">
            <w:pPr>
              <w:spacing w:before="60" w:after="60"/>
              <w:rPr>
                <w:lang w:val="en-GB"/>
              </w:rPr>
            </w:pPr>
            <w:r w:rsidRPr="007D6C5A">
              <w:rPr>
                <w:lang w:val="en-GB"/>
              </w:rPr>
              <w:t>Specific objectives</w:t>
            </w:r>
          </w:p>
        </w:tc>
        <w:tc>
          <w:tcPr>
            <w:tcW w:w="3797" w:type="pct"/>
            <w:tcBorders>
              <w:top w:val="single" w:sz="4" w:space="0" w:color="auto"/>
              <w:left w:val="single" w:sz="4" w:space="0" w:color="auto"/>
              <w:bottom w:val="single" w:sz="4" w:space="0" w:color="auto"/>
              <w:right w:val="single" w:sz="4" w:space="0" w:color="auto"/>
            </w:tcBorders>
            <w:shd w:val="clear" w:color="auto" w:fill="auto"/>
          </w:tcPr>
          <w:p w14:paraId="0277B535" w14:textId="77777777" w:rsidR="005A61E9" w:rsidRDefault="005A61E9" w:rsidP="00E444E0">
            <w:pPr>
              <w:spacing w:before="60" w:after="60"/>
              <w:rPr>
                <w:lang w:val="en-GB"/>
              </w:rPr>
            </w:pPr>
          </w:p>
          <w:p w14:paraId="456F5339" w14:textId="77777777" w:rsidR="008959E5" w:rsidRPr="007D6C5A" w:rsidRDefault="008959E5" w:rsidP="00E444E0">
            <w:pPr>
              <w:spacing w:before="60" w:after="60"/>
              <w:rPr>
                <w:lang w:val="en-GB"/>
              </w:rPr>
            </w:pPr>
          </w:p>
        </w:tc>
      </w:tr>
    </w:tbl>
    <w:p w14:paraId="3FFB67B5" w14:textId="77777777" w:rsidR="00E631A9" w:rsidRDefault="00E631A9" w:rsidP="00E631A9">
      <w:pPr>
        <w:rPr>
          <w:rFonts w:eastAsia="Calibri"/>
          <w:lang w:val="en-GB" w:eastAsia="en-US"/>
        </w:rPr>
      </w:pPr>
    </w:p>
    <w:p w14:paraId="2AC66678" w14:textId="77777777" w:rsidR="00176CF4" w:rsidRDefault="00176CF4">
      <w:pPr>
        <w:spacing w:line="240" w:lineRule="auto"/>
        <w:rPr>
          <w:rFonts w:eastAsia="Calibri"/>
          <w:b/>
          <w:lang w:val="en-GB" w:eastAsia="en-US"/>
        </w:rPr>
      </w:pPr>
      <w:r>
        <w:rPr>
          <w:rFonts w:eastAsia="Calibri"/>
          <w:b/>
          <w:lang w:val="en-GB" w:eastAsia="en-US"/>
        </w:rPr>
        <w:br w:type="page"/>
      </w:r>
    </w:p>
    <w:p w14:paraId="1855C9A9" w14:textId="77777777" w:rsidR="0097486F" w:rsidRPr="0097486F" w:rsidRDefault="00176CF4" w:rsidP="00E631A9">
      <w:pPr>
        <w:rPr>
          <w:rFonts w:eastAsia="Calibri"/>
          <w:b/>
          <w:lang w:val="en-GB" w:eastAsia="en-US"/>
        </w:rPr>
      </w:pPr>
      <w:r>
        <w:rPr>
          <w:noProof/>
          <w:lang w:val="en-GB" w:eastAsia="en-GB"/>
        </w:rPr>
        <w:lastRenderedPageBreak/>
        <w:drawing>
          <wp:anchor distT="0" distB="0" distL="114300" distR="114300" simplePos="0" relativeHeight="251658240" behindDoc="0" locked="0" layoutInCell="1" allowOverlap="1" wp14:anchorId="52DA9A95" wp14:editId="27691FF9">
            <wp:simplePos x="0" y="0"/>
            <wp:positionH relativeFrom="margin">
              <wp:posOffset>2820035</wp:posOffset>
            </wp:positionH>
            <wp:positionV relativeFrom="margin">
              <wp:posOffset>74295</wp:posOffset>
            </wp:positionV>
            <wp:extent cx="3095625" cy="2990850"/>
            <wp:effectExtent l="0" t="0" r="9525" b="0"/>
            <wp:wrapSquare wrapText="bothSides"/>
            <wp:docPr id="1" name="Afbeelding 1" descr="cid:image001.png@01D3E60A.21502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1.png@01D3E60A.21502B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95625" cy="299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97486F" w:rsidRPr="0097486F">
        <w:rPr>
          <w:rFonts w:eastAsia="Calibri"/>
          <w:b/>
          <w:lang w:val="en-GB" w:eastAsia="en-US"/>
        </w:rPr>
        <w:t>Theory of Change or Project Result Chain</w:t>
      </w:r>
    </w:p>
    <w:p w14:paraId="2E26177C" w14:textId="77777777" w:rsidR="00E631A9" w:rsidRDefault="00E631A9" w:rsidP="00E631A9">
      <w:pPr>
        <w:rPr>
          <w:rFonts w:eastAsia="Calibri"/>
          <w:lang w:val="en-GB" w:eastAsia="en-US"/>
        </w:rPr>
      </w:pPr>
      <w:r>
        <w:rPr>
          <w:rFonts w:eastAsia="Calibri"/>
          <w:lang w:val="en-GB" w:eastAsia="en-US"/>
        </w:rPr>
        <w:t xml:space="preserve">Describe and visualize how your project is expected to contribute to its objectives and to the DRIVE policy goals. This can be done by visualising and describing a Theory of Change or Project Result Chain. </w:t>
      </w:r>
      <w:r w:rsidR="0097486F">
        <w:rPr>
          <w:rFonts w:eastAsia="Calibri"/>
          <w:lang w:val="en-GB" w:eastAsia="en-US"/>
        </w:rPr>
        <w:t xml:space="preserve">Providing a Theory of Change is a preferred methodology for the Intake form as it is more comprehensive as a Project Result Chain. </w:t>
      </w:r>
      <w:r>
        <w:rPr>
          <w:rFonts w:eastAsia="Calibri"/>
          <w:lang w:val="en-GB" w:eastAsia="en-US"/>
        </w:rPr>
        <w:t xml:space="preserve">A </w:t>
      </w:r>
      <w:r w:rsidRPr="001F3196">
        <w:rPr>
          <w:rFonts w:eastAsia="Calibri"/>
          <w:lang w:val="en-GB" w:eastAsia="en-US"/>
        </w:rPr>
        <w:t xml:space="preserve">Theory of Change is essentially a comprehensive description and illustration of how and why a desired change is expected to happen in a particular context. It is focused in particular on mapping out or “filling in” what has been described as the “missing middle” between what a program or change initiative does (its activities or interventions) and how these lead </w:t>
      </w:r>
      <w:r>
        <w:rPr>
          <w:rFonts w:eastAsia="Calibri"/>
          <w:lang w:val="en-GB" w:eastAsia="en-US"/>
        </w:rPr>
        <w:t>to desired goals being achieved. For an example of a Result Chain, please refer to the DRIVE program result chain in the DRIVE manual.</w:t>
      </w:r>
    </w:p>
    <w:p w14:paraId="065FC7A4" w14:textId="77777777" w:rsidR="00E631A9" w:rsidRDefault="00E631A9" w:rsidP="00E631A9">
      <w:pPr>
        <w:rPr>
          <w:rFonts w:eastAsia="Calibri"/>
          <w:lang w:val="en-GB" w:eastAsia="en-US"/>
        </w:rPr>
      </w:pPr>
    </w:p>
    <w:p w14:paraId="237A9F05" w14:textId="77777777" w:rsidR="00E631A9" w:rsidRDefault="00E631A9" w:rsidP="00E631A9">
      <w:pPr>
        <w:rPr>
          <w:rFonts w:eastAsia="Calibri"/>
          <w:lang w:val="en-GB" w:eastAsia="en-US"/>
        </w:rPr>
      </w:pPr>
      <w:r>
        <w:rPr>
          <w:rFonts w:eastAsia="Calibri"/>
          <w:lang w:val="en-GB" w:eastAsia="en-US"/>
        </w:rPr>
        <w:t>To determine the Theory of Change</w:t>
      </w:r>
      <w:r w:rsidR="0097486F">
        <w:rPr>
          <w:rFonts w:eastAsia="Calibri"/>
          <w:lang w:val="en-GB" w:eastAsia="en-US"/>
        </w:rPr>
        <w:t xml:space="preserve"> or </w:t>
      </w:r>
      <w:r>
        <w:rPr>
          <w:rFonts w:eastAsia="Calibri"/>
          <w:lang w:val="en-GB" w:eastAsia="en-US"/>
        </w:rPr>
        <w:t xml:space="preserve">Result Chain of your project, </w:t>
      </w:r>
      <w:r w:rsidR="0097486F">
        <w:rPr>
          <w:rFonts w:eastAsia="Calibri"/>
          <w:lang w:val="en-GB" w:eastAsia="en-US"/>
        </w:rPr>
        <w:t xml:space="preserve">please </w:t>
      </w:r>
      <w:r>
        <w:rPr>
          <w:rFonts w:eastAsia="Calibri"/>
          <w:lang w:val="en-GB" w:eastAsia="en-US"/>
        </w:rPr>
        <w:t>follow the</w:t>
      </w:r>
      <w:r w:rsidR="0097486F">
        <w:rPr>
          <w:rFonts w:eastAsia="Calibri"/>
          <w:lang w:val="en-GB" w:eastAsia="en-US"/>
        </w:rPr>
        <w:t>se</w:t>
      </w:r>
      <w:r>
        <w:rPr>
          <w:rFonts w:eastAsia="Calibri"/>
          <w:lang w:val="en-GB" w:eastAsia="en-US"/>
        </w:rPr>
        <w:t xml:space="preserve"> steps:</w:t>
      </w:r>
    </w:p>
    <w:p w14:paraId="32333E63" w14:textId="77777777" w:rsidR="001D13ED" w:rsidRDefault="001D13ED" w:rsidP="00E631A9">
      <w:pPr>
        <w:rPr>
          <w:rFonts w:eastAsia="Calibri"/>
          <w:lang w:val="en-GB" w:eastAsia="en-US"/>
        </w:rPr>
      </w:pPr>
    </w:p>
    <w:p w14:paraId="72ED1EF3" w14:textId="77777777" w:rsidR="00E631A9" w:rsidRPr="001D13ED" w:rsidRDefault="0097486F" w:rsidP="001D13ED">
      <w:pPr>
        <w:pStyle w:val="Lijstalinea"/>
        <w:numPr>
          <w:ilvl w:val="0"/>
          <w:numId w:val="35"/>
        </w:numPr>
        <w:rPr>
          <w:rFonts w:eastAsia="Calibri"/>
          <w:lang w:val="en-GB" w:eastAsia="en-US"/>
        </w:rPr>
      </w:pPr>
      <w:r w:rsidRPr="001D13ED">
        <w:rPr>
          <w:rFonts w:eastAsia="Calibri"/>
          <w:lang w:val="en-GB" w:eastAsia="en-US"/>
        </w:rPr>
        <w:t>Based on the information above</w:t>
      </w:r>
      <w:r w:rsidR="00E631A9" w:rsidRPr="001D13ED">
        <w:rPr>
          <w:rFonts w:eastAsia="Calibri"/>
          <w:lang w:val="en-GB" w:eastAsia="en-US"/>
        </w:rPr>
        <w:t>:</w:t>
      </w:r>
    </w:p>
    <w:p w14:paraId="0DC938F5" w14:textId="77777777" w:rsidR="00E631A9" w:rsidRDefault="00E631A9" w:rsidP="00E631A9">
      <w:pPr>
        <w:pStyle w:val="Lijstalinea"/>
        <w:numPr>
          <w:ilvl w:val="1"/>
          <w:numId w:val="35"/>
        </w:numPr>
        <w:rPr>
          <w:rFonts w:eastAsia="Calibri"/>
          <w:lang w:val="en-GB" w:eastAsia="en-US"/>
        </w:rPr>
      </w:pPr>
      <w:r>
        <w:rPr>
          <w:rFonts w:eastAsia="Calibri"/>
          <w:lang w:val="en-GB" w:eastAsia="en-US"/>
        </w:rPr>
        <w:t>d</w:t>
      </w:r>
      <w:r w:rsidRPr="00D73C37">
        <w:rPr>
          <w:rFonts w:eastAsia="Calibri"/>
          <w:lang w:val="en-GB" w:eastAsia="en-US"/>
        </w:rPr>
        <w:t xml:space="preserve">efine the </w:t>
      </w:r>
      <w:r>
        <w:rPr>
          <w:rFonts w:eastAsia="Calibri"/>
          <w:lang w:val="en-GB" w:eastAsia="en-US"/>
        </w:rPr>
        <w:t>effects</w:t>
      </w:r>
      <w:r w:rsidRPr="00D73C37">
        <w:rPr>
          <w:rFonts w:eastAsia="Calibri"/>
          <w:lang w:val="en-GB" w:eastAsia="en-US"/>
        </w:rPr>
        <w:t xml:space="preserve"> of </w:t>
      </w:r>
      <w:r w:rsidRPr="007C272A">
        <w:rPr>
          <w:rFonts w:eastAsia="Calibri"/>
          <w:lang w:val="en-GB" w:eastAsia="en-US"/>
        </w:rPr>
        <w:t>your project / the desired impact</w:t>
      </w:r>
      <w:r>
        <w:rPr>
          <w:rFonts w:eastAsia="Calibri"/>
          <w:lang w:val="en-GB" w:eastAsia="en-US"/>
        </w:rPr>
        <w:t xml:space="preserve"> or ultimate outcome</w:t>
      </w:r>
      <w:r>
        <w:rPr>
          <w:rStyle w:val="Voetnootmarkering"/>
          <w:rFonts w:eastAsia="Calibri"/>
          <w:lang w:val="en-GB" w:eastAsia="en-US"/>
        </w:rPr>
        <w:footnoteReference w:id="2"/>
      </w:r>
      <w:r w:rsidRPr="007C272A">
        <w:rPr>
          <w:rFonts w:eastAsia="Calibri"/>
          <w:lang w:val="en-GB" w:eastAsia="en-US"/>
        </w:rPr>
        <w:t xml:space="preserve"> that your project would have</w:t>
      </w:r>
      <w:r w:rsidRPr="001F3196">
        <w:rPr>
          <w:rFonts w:eastAsia="Calibri"/>
          <w:lang w:val="en-GB" w:eastAsia="en-US"/>
        </w:rPr>
        <w:t xml:space="preserve"> </w:t>
      </w:r>
      <w:r w:rsidRPr="007C272A">
        <w:rPr>
          <w:rFonts w:eastAsia="Calibri"/>
          <w:lang w:val="en-GB" w:eastAsia="en-US"/>
        </w:rPr>
        <w:t>on the local economy or community</w:t>
      </w:r>
      <w:r>
        <w:rPr>
          <w:rFonts w:eastAsia="Calibri"/>
          <w:lang w:val="en-GB" w:eastAsia="en-US"/>
        </w:rPr>
        <w:t xml:space="preserve">, these effects can be </w:t>
      </w:r>
      <w:r w:rsidRPr="001F3196">
        <w:rPr>
          <w:rFonts w:eastAsia="Calibri"/>
          <w:lang w:val="en-GB" w:eastAsia="en-US"/>
        </w:rPr>
        <w:t>economic, socio-cultural, institutional, environmental, technological or of other types</w:t>
      </w:r>
      <w:r>
        <w:rPr>
          <w:rFonts w:eastAsia="Calibri"/>
          <w:lang w:val="en-GB" w:eastAsia="en-US"/>
        </w:rPr>
        <w:t>;</w:t>
      </w:r>
    </w:p>
    <w:p w14:paraId="79B98AA6" w14:textId="77777777" w:rsidR="00E631A9" w:rsidRDefault="00E631A9" w:rsidP="00E631A9">
      <w:pPr>
        <w:pStyle w:val="Lijstalinea"/>
        <w:numPr>
          <w:ilvl w:val="1"/>
          <w:numId w:val="35"/>
        </w:numPr>
        <w:rPr>
          <w:rFonts w:eastAsia="Calibri"/>
          <w:lang w:val="en-GB" w:eastAsia="en-US"/>
        </w:rPr>
      </w:pPr>
      <w:r>
        <w:rPr>
          <w:rFonts w:eastAsia="Calibri"/>
          <w:lang w:val="en-GB" w:eastAsia="en-US"/>
        </w:rPr>
        <w:t>and define the inputs</w:t>
      </w:r>
      <w:r>
        <w:rPr>
          <w:rStyle w:val="Voetnootmarkering"/>
          <w:rFonts w:eastAsia="Calibri"/>
          <w:lang w:val="en-GB" w:eastAsia="en-US"/>
        </w:rPr>
        <w:footnoteReference w:id="3"/>
      </w:r>
      <w:r>
        <w:rPr>
          <w:rFonts w:eastAsia="Calibri"/>
          <w:lang w:val="en-GB" w:eastAsia="en-US"/>
        </w:rPr>
        <w:t xml:space="preserve"> and activities</w:t>
      </w:r>
      <w:r>
        <w:rPr>
          <w:rStyle w:val="Voetnootmarkering"/>
          <w:rFonts w:eastAsia="Calibri"/>
          <w:lang w:val="en-GB" w:eastAsia="en-US"/>
        </w:rPr>
        <w:footnoteReference w:id="4"/>
      </w:r>
      <w:r>
        <w:rPr>
          <w:rFonts w:eastAsia="Calibri"/>
          <w:lang w:val="en-GB" w:eastAsia="en-US"/>
        </w:rPr>
        <w:t xml:space="preserve"> of the project.  </w:t>
      </w:r>
    </w:p>
    <w:p w14:paraId="1FA5717F" w14:textId="77777777" w:rsidR="00E631A9" w:rsidRPr="004A37B5" w:rsidRDefault="00E631A9" w:rsidP="00E631A9">
      <w:pPr>
        <w:pStyle w:val="Lijstalinea"/>
        <w:numPr>
          <w:ilvl w:val="0"/>
          <w:numId w:val="35"/>
        </w:numPr>
        <w:rPr>
          <w:rFonts w:eastAsia="Calibri"/>
          <w:lang w:val="en-GB" w:eastAsia="en-US"/>
        </w:rPr>
      </w:pPr>
      <w:r>
        <w:rPr>
          <w:rFonts w:eastAsia="Calibri"/>
          <w:lang w:val="en-GB" w:eastAsia="en-US"/>
        </w:rPr>
        <w:t>Define the pathways through which your project (inputs and activities) contributes to the desired results/impact: what is the logical way in which your project contributes to its objectives/through which intermediary steps do these results occur? This leads to a description of the outputs</w:t>
      </w:r>
      <w:r>
        <w:rPr>
          <w:rStyle w:val="Voetnootmarkering"/>
          <w:rFonts w:eastAsia="Calibri"/>
          <w:lang w:val="en-GB" w:eastAsia="en-US"/>
        </w:rPr>
        <w:footnoteReference w:id="5"/>
      </w:r>
      <w:r>
        <w:rPr>
          <w:rFonts w:eastAsia="Calibri"/>
          <w:lang w:val="en-GB" w:eastAsia="en-US"/>
        </w:rPr>
        <w:t xml:space="preserve"> and outcomes</w:t>
      </w:r>
      <w:r>
        <w:rPr>
          <w:rStyle w:val="Voetnootmarkering"/>
          <w:rFonts w:eastAsia="Calibri"/>
          <w:lang w:val="en-GB" w:eastAsia="en-US"/>
        </w:rPr>
        <w:footnoteReference w:id="6"/>
      </w:r>
      <w:r>
        <w:rPr>
          <w:rFonts w:eastAsia="Calibri"/>
          <w:lang w:val="en-GB" w:eastAsia="en-US"/>
        </w:rPr>
        <w:t xml:space="preserve"> (which may include immediate and intermediate outcomes) of your project. Ideally, these pathways will be based on existing evidence/literature, and/or assumptions will be made explicit</w:t>
      </w:r>
      <w:r w:rsidR="0097486F">
        <w:rPr>
          <w:rFonts w:eastAsia="Calibri"/>
          <w:lang w:val="en-GB" w:eastAsia="en-US"/>
        </w:rPr>
        <w:t xml:space="preserve">. If so, </w:t>
      </w:r>
      <w:r>
        <w:rPr>
          <w:rFonts w:eastAsia="Calibri"/>
          <w:lang w:val="en-GB" w:eastAsia="en-US"/>
        </w:rPr>
        <w:t xml:space="preserve">provide </w:t>
      </w:r>
      <w:r w:rsidR="0097486F">
        <w:rPr>
          <w:rFonts w:eastAsia="Calibri"/>
          <w:lang w:val="en-GB" w:eastAsia="en-US"/>
        </w:rPr>
        <w:t xml:space="preserve">these </w:t>
      </w:r>
      <w:r>
        <w:rPr>
          <w:rFonts w:eastAsia="Calibri"/>
          <w:lang w:val="en-GB" w:eastAsia="en-US"/>
        </w:rPr>
        <w:t>references in the narrative below.</w:t>
      </w:r>
      <w:r w:rsidR="0097486F">
        <w:rPr>
          <w:rFonts w:eastAsia="Calibri"/>
          <w:lang w:val="en-GB" w:eastAsia="en-US"/>
        </w:rPr>
        <w:t xml:space="preserve"> Please provide a visualisation of your Theory of Change or Project Result Chain below (incl. inputs, activities, outputs, outcomes and impact), followed by a short explanation/narrative.</w:t>
      </w:r>
    </w:p>
    <w:p w14:paraId="450FD18E" w14:textId="77777777" w:rsidR="00E631A9" w:rsidRDefault="00E631A9" w:rsidP="00E631A9">
      <w:pPr>
        <w:rPr>
          <w:rFonts w:eastAsia="Calibri"/>
          <w:lang w:val="en-GB" w:eastAsia="en-US"/>
        </w:rPr>
      </w:pPr>
    </w:p>
    <w:tbl>
      <w:tblPr>
        <w:tblStyle w:val="Tabelraster"/>
        <w:tblW w:w="9322" w:type="dxa"/>
        <w:tblLook w:val="04A0" w:firstRow="1" w:lastRow="0" w:firstColumn="1" w:lastColumn="0" w:noHBand="0" w:noVBand="1"/>
      </w:tblPr>
      <w:tblGrid>
        <w:gridCol w:w="9322"/>
      </w:tblGrid>
      <w:tr w:rsidR="00431A8A" w:rsidRPr="007D6C5A" w14:paraId="49D01853" w14:textId="77777777" w:rsidTr="00431A8A">
        <w:tc>
          <w:tcPr>
            <w:tcW w:w="9322" w:type="dxa"/>
          </w:tcPr>
          <w:p w14:paraId="0AE7043D" w14:textId="77777777" w:rsidR="00431A8A" w:rsidRDefault="00431A8A" w:rsidP="00431A8A">
            <w:pPr>
              <w:spacing w:after="240"/>
              <w:rPr>
                <w:lang w:val="en-GB"/>
              </w:rPr>
            </w:pPr>
            <w:r w:rsidRPr="00431A8A">
              <w:rPr>
                <w:lang w:val="en-GB"/>
              </w:rPr>
              <w:t xml:space="preserve">Please elaborate: </w:t>
            </w:r>
          </w:p>
          <w:p w14:paraId="5B9A4EDB" w14:textId="77777777" w:rsidR="00431A8A" w:rsidRPr="007D6C5A" w:rsidRDefault="00431A8A" w:rsidP="00431A8A">
            <w:pPr>
              <w:spacing w:after="240"/>
              <w:rPr>
                <w:lang w:val="en-GB"/>
              </w:rPr>
            </w:pPr>
          </w:p>
        </w:tc>
      </w:tr>
    </w:tbl>
    <w:p w14:paraId="4F421027" w14:textId="77777777" w:rsidR="00176CF4" w:rsidRDefault="00176CF4" w:rsidP="00176CF4">
      <w:pPr>
        <w:spacing w:before="240"/>
        <w:rPr>
          <w:rFonts w:eastAsia="Calibri"/>
          <w:b/>
          <w:bCs/>
          <w:lang w:val="en-GB" w:eastAsia="en-US"/>
        </w:rPr>
      </w:pPr>
    </w:p>
    <w:p w14:paraId="34728681" w14:textId="77777777" w:rsidR="00176CF4" w:rsidRDefault="00176CF4">
      <w:pPr>
        <w:spacing w:line="240" w:lineRule="auto"/>
        <w:rPr>
          <w:rFonts w:eastAsia="Calibri"/>
          <w:b/>
          <w:bCs/>
          <w:lang w:val="en-GB" w:eastAsia="en-US"/>
        </w:rPr>
      </w:pPr>
      <w:r>
        <w:rPr>
          <w:rFonts w:eastAsia="Calibri"/>
          <w:b/>
          <w:bCs/>
          <w:lang w:val="en-GB" w:eastAsia="en-US"/>
        </w:rPr>
        <w:br w:type="page"/>
      </w:r>
    </w:p>
    <w:p w14:paraId="289ED0A4" w14:textId="77777777" w:rsidR="002F143B" w:rsidRPr="007D6C5A" w:rsidRDefault="002F143B" w:rsidP="00176CF4">
      <w:pPr>
        <w:spacing w:before="240"/>
        <w:rPr>
          <w:rFonts w:eastAsia="Calibri"/>
          <w:b/>
          <w:lang w:val="en-GB" w:eastAsia="en-US"/>
        </w:rPr>
      </w:pPr>
      <w:r w:rsidRPr="007D6C5A">
        <w:rPr>
          <w:rFonts w:eastAsia="Calibri"/>
          <w:b/>
          <w:bCs/>
          <w:lang w:val="en-GB" w:eastAsia="en-US"/>
        </w:rPr>
        <w:lastRenderedPageBreak/>
        <w:t>Business climate/private sector development (PSD) impact</w:t>
      </w:r>
    </w:p>
    <w:p w14:paraId="6FB6EBE2" w14:textId="77777777" w:rsidR="002F143B" w:rsidRPr="007D6C5A" w:rsidRDefault="00431A8A" w:rsidP="00431A8A">
      <w:pPr>
        <w:rPr>
          <w:rFonts w:eastAsia="Calibri"/>
          <w:lang w:val="en-GB" w:eastAsia="en-US"/>
        </w:rPr>
      </w:pPr>
      <w:r w:rsidRPr="00431A8A">
        <w:rPr>
          <w:rFonts w:eastAsia="Calibri"/>
          <w:lang w:val="en-GB" w:eastAsia="en-US"/>
        </w:rPr>
        <w:t xml:space="preserve">Based on your Theory of Change/Project Result Chain, identify </w:t>
      </w:r>
      <w:r>
        <w:rPr>
          <w:rFonts w:eastAsia="Calibri"/>
          <w:lang w:val="en-GB" w:eastAsia="en-US"/>
        </w:rPr>
        <w:t xml:space="preserve">the </w:t>
      </w:r>
      <w:r w:rsidR="002F143B" w:rsidRPr="007D6C5A">
        <w:rPr>
          <w:rFonts w:eastAsia="Calibri"/>
          <w:lang w:val="en-GB" w:eastAsia="en-US"/>
        </w:rPr>
        <w:t xml:space="preserve">main expected effects </w:t>
      </w:r>
      <w:r>
        <w:rPr>
          <w:rFonts w:eastAsia="Calibri"/>
          <w:lang w:val="en-GB" w:eastAsia="en-US"/>
        </w:rPr>
        <w:t xml:space="preserve">with </w:t>
      </w:r>
      <w:r w:rsidR="002F143B" w:rsidRPr="007D6C5A">
        <w:rPr>
          <w:rFonts w:eastAsia="Calibri"/>
          <w:lang w:val="en-GB" w:eastAsia="en-US"/>
        </w:rPr>
        <w:t xml:space="preserve">regards </w:t>
      </w:r>
      <w:r>
        <w:rPr>
          <w:rFonts w:eastAsia="Calibri"/>
          <w:lang w:val="en-GB" w:eastAsia="en-US"/>
        </w:rPr>
        <w:t>t</w:t>
      </w:r>
      <w:r w:rsidR="00447F77" w:rsidRPr="007D6C5A">
        <w:rPr>
          <w:rFonts w:eastAsia="Calibri"/>
          <w:lang w:val="en-GB" w:eastAsia="en-US"/>
        </w:rPr>
        <w:t xml:space="preserve">o </w:t>
      </w:r>
      <w:r w:rsidR="002F143B" w:rsidRPr="007D6C5A">
        <w:rPr>
          <w:rFonts w:eastAsia="Calibri"/>
          <w:lang w:val="en-GB" w:eastAsia="en-US"/>
        </w:rPr>
        <w:t xml:space="preserve">private sector development and clearly specify whether effects are direct or indirect. Only mention those effects that are significant and can be assumed reasonable to occur (as a consequence of improved access to the realised infrastructure). Consider e.g. project contributions to: </w:t>
      </w:r>
    </w:p>
    <w:p w14:paraId="578421CE" w14:textId="77777777" w:rsidR="002F143B" w:rsidRPr="007D6C5A" w:rsidRDefault="002F143B" w:rsidP="002F143B">
      <w:pPr>
        <w:pStyle w:val="Lijstalinea"/>
        <w:numPr>
          <w:ilvl w:val="0"/>
          <w:numId w:val="7"/>
        </w:numPr>
        <w:spacing w:after="240"/>
        <w:rPr>
          <w:rFonts w:eastAsia="Calibri"/>
          <w:lang w:val="en-GB" w:eastAsia="en-US"/>
        </w:rPr>
      </w:pPr>
      <w:r w:rsidRPr="007D6C5A">
        <w:rPr>
          <w:rFonts w:eastAsia="Calibri"/>
          <w:lang w:val="en-GB" w:eastAsia="en-US"/>
        </w:rPr>
        <w:t>Establishment of new businesses;</w:t>
      </w:r>
    </w:p>
    <w:p w14:paraId="0311BA79" w14:textId="77777777" w:rsidR="002F143B" w:rsidRPr="007D6C5A" w:rsidRDefault="002F143B" w:rsidP="002F143B">
      <w:pPr>
        <w:pStyle w:val="Lijstalinea"/>
        <w:numPr>
          <w:ilvl w:val="0"/>
          <w:numId w:val="7"/>
        </w:numPr>
        <w:spacing w:after="240"/>
        <w:rPr>
          <w:rFonts w:eastAsia="Calibri"/>
          <w:lang w:val="en-GB" w:eastAsia="en-US"/>
        </w:rPr>
      </w:pPr>
      <w:r w:rsidRPr="007D6C5A">
        <w:rPr>
          <w:rFonts w:eastAsia="Calibri"/>
          <w:lang w:val="en-GB" w:eastAsia="en-US"/>
        </w:rPr>
        <w:t>Growth of existing businesses;</w:t>
      </w:r>
    </w:p>
    <w:p w14:paraId="5A2B773E" w14:textId="77777777" w:rsidR="002F143B" w:rsidRPr="007D6C5A" w:rsidRDefault="002F143B" w:rsidP="002F143B">
      <w:pPr>
        <w:pStyle w:val="Lijstalinea"/>
        <w:numPr>
          <w:ilvl w:val="0"/>
          <w:numId w:val="7"/>
        </w:numPr>
        <w:spacing w:after="240"/>
        <w:rPr>
          <w:rFonts w:eastAsia="Calibri"/>
          <w:lang w:val="en-GB" w:eastAsia="en-US"/>
        </w:rPr>
      </w:pPr>
      <w:r w:rsidRPr="007D6C5A">
        <w:rPr>
          <w:rFonts w:eastAsia="Calibri"/>
          <w:lang w:val="en-GB" w:eastAsia="en-US"/>
        </w:rPr>
        <w:t>Employment (NB: not temporary!)</w:t>
      </w:r>
    </w:p>
    <w:p w14:paraId="508A63B6" w14:textId="77777777" w:rsidR="002F143B" w:rsidRPr="007D6C5A" w:rsidRDefault="002F143B" w:rsidP="002F143B">
      <w:pPr>
        <w:pStyle w:val="Lijstalinea"/>
        <w:numPr>
          <w:ilvl w:val="0"/>
          <w:numId w:val="7"/>
        </w:numPr>
        <w:spacing w:after="240"/>
        <w:rPr>
          <w:rFonts w:eastAsia="Calibri"/>
          <w:lang w:val="en-GB" w:eastAsia="en-US"/>
        </w:rPr>
      </w:pPr>
      <w:r w:rsidRPr="007D6C5A">
        <w:rPr>
          <w:rFonts w:eastAsia="Calibri"/>
          <w:lang w:val="en-GB" w:eastAsia="en-US"/>
        </w:rPr>
        <w:t>Improvements in access to markets;</w:t>
      </w:r>
    </w:p>
    <w:p w14:paraId="682013F5" w14:textId="77777777" w:rsidR="002F143B" w:rsidRPr="007D6C5A" w:rsidRDefault="002F143B" w:rsidP="002F143B">
      <w:pPr>
        <w:pStyle w:val="Lijstalinea"/>
        <w:numPr>
          <w:ilvl w:val="0"/>
          <w:numId w:val="7"/>
        </w:numPr>
        <w:spacing w:after="240"/>
        <w:rPr>
          <w:rFonts w:eastAsia="Calibri"/>
          <w:lang w:val="en-GB" w:eastAsia="en-US"/>
        </w:rPr>
      </w:pPr>
      <w:r w:rsidRPr="007D6C5A">
        <w:rPr>
          <w:rFonts w:eastAsia="Calibri"/>
          <w:lang w:val="en-GB" w:eastAsia="en-US"/>
        </w:rPr>
        <w:t>Improvements in productivity;</w:t>
      </w:r>
    </w:p>
    <w:p w14:paraId="31AA8BDA" w14:textId="77777777" w:rsidR="002F143B" w:rsidRPr="007D6C5A" w:rsidRDefault="002F143B" w:rsidP="002F143B">
      <w:pPr>
        <w:pStyle w:val="Lijstalinea"/>
        <w:numPr>
          <w:ilvl w:val="0"/>
          <w:numId w:val="7"/>
        </w:numPr>
        <w:spacing w:after="240"/>
        <w:rPr>
          <w:rFonts w:eastAsia="Calibri"/>
          <w:lang w:val="en-GB" w:eastAsia="en-US"/>
        </w:rPr>
      </w:pPr>
      <w:r w:rsidRPr="007D6C5A">
        <w:rPr>
          <w:rFonts w:eastAsia="Calibri"/>
          <w:lang w:val="en-GB" w:eastAsia="en-US"/>
        </w:rPr>
        <w:t>Improvements in the quality of products / services provided by the private sector;</w:t>
      </w:r>
    </w:p>
    <w:p w14:paraId="76C3E89C" w14:textId="77777777" w:rsidR="002F143B" w:rsidRPr="007D6C5A" w:rsidRDefault="002F143B" w:rsidP="002F143B">
      <w:pPr>
        <w:pStyle w:val="Lijstalinea"/>
        <w:numPr>
          <w:ilvl w:val="0"/>
          <w:numId w:val="7"/>
        </w:numPr>
        <w:spacing w:after="240"/>
        <w:rPr>
          <w:rFonts w:eastAsia="Calibri"/>
          <w:lang w:val="en-GB" w:eastAsia="en-US"/>
        </w:rPr>
      </w:pPr>
      <w:r w:rsidRPr="007D6C5A">
        <w:rPr>
          <w:rFonts w:eastAsia="Calibri"/>
          <w:lang w:val="en-GB" w:eastAsia="en-US"/>
        </w:rPr>
        <w:t>Improvements in market opportunities;</w:t>
      </w:r>
    </w:p>
    <w:p w14:paraId="54BF8E46" w14:textId="77777777" w:rsidR="002F143B" w:rsidRPr="007D6C5A" w:rsidRDefault="002F143B" w:rsidP="002F143B">
      <w:pPr>
        <w:pStyle w:val="Lijstalinea"/>
        <w:numPr>
          <w:ilvl w:val="0"/>
          <w:numId w:val="7"/>
        </w:numPr>
        <w:spacing w:after="240"/>
        <w:rPr>
          <w:rFonts w:eastAsia="Calibri"/>
          <w:lang w:val="en-GB" w:eastAsia="en-US"/>
        </w:rPr>
      </w:pPr>
      <w:r w:rsidRPr="007D6C5A">
        <w:rPr>
          <w:rFonts w:eastAsia="Calibri"/>
          <w:lang w:val="en-GB" w:eastAsia="en-US"/>
        </w:rPr>
        <w:t>Competition (levels).</w:t>
      </w:r>
    </w:p>
    <w:p w14:paraId="53C1F8F5" w14:textId="77777777" w:rsidR="002F143B" w:rsidRPr="007D6C5A" w:rsidRDefault="002F143B" w:rsidP="002F143B">
      <w:pPr>
        <w:spacing w:after="240"/>
        <w:rPr>
          <w:rFonts w:eastAsia="Calibri"/>
          <w:lang w:val="en-GB" w:eastAsia="en-US"/>
        </w:rPr>
      </w:pPr>
      <w:r w:rsidRPr="007D6C5A">
        <w:rPr>
          <w:rFonts w:eastAsia="Calibri"/>
          <w:lang w:val="en-GB" w:eastAsia="en-US"/>
        </w:rPr>
        <w:t>Explain underlying assumptions, conditions to be met and other factors that could influence the outcomes (especially for indirect effects).</w:t>
      </w:r>
    </w:p>
    <w:tbl>
      <w:tblPr>
        <w:tblStyle w:val="Tabelraster"/>
        <w:tblW w:w="9322" w:type="dxa"/>
        <w:tblLook w:val="04A0" w:firstRow="1" w:lastRow="0" w:firstColumn="1" w:lastColumn="0" w:noHBand="0" w:noVBand="1"/>
      </w:tblPr>
      <w:tblGrid>
        <w:gridCol w:w="3471"/>
        <w:gridCol w:w="1599"/>
        <w:gridCol w:w="4252"/>
      </w:tblGrid>
      <w:tr w:rsidR="002F143B" w:rsidRPr="007D6C5A" w14:paraId="55410498" w14:textId="77777777" w:rsidTr="00447F77">
        <w:tc>
          <w:tcPr>
            <w:tcW w:w="3471" w:type="dxa"/>
          </w:tcPr>
          <w:p w14:paraId="5378AD90" w14:textId="77777777" w:rsidR="002F143B" w:rsidRPr="007D6C5A" w:rsidRDefault="002F143B" w:rsidP="0040737D">
            <w:pPr>
              <w:spacing w:after="240"/>
              <w:rPr>
                <w:b/>
                <w:lang w:val="en-GB"/>
              </w:rPr>
            </w:pPr>
            <w:r w:rsidRPr="007D6C5A">
              <w:rPr>
                <w:b/>
                <w:lang w:val="en-GB"/>
              </w:rPr>
              <w:t>Main expected PSD/business climate effect</w:t>
            </w:r>
          </w:p>
        </w:tc>
        <w:tc>
          <w:tcPr>
            <w:tcW w:w="1599" w:type="dxa"/>
          </w:tcPr>
          <w:p w14:paraId="57A74FFE" w14:textId="77777777" w:rsidR="002F143B" w:rsidRPr="007D6C5A" w:rsidRDefault="002F143B" w:rsidP="0040737D">
            <w:pPr>
              <w:spacing w:after="240"/>
              <w:rPr>
                <w:b/>
                <w:lang w:val="en-GB"/>
              </w:rPr>
            </w:pPr>
            <w:r w:rsidRPr="007D6C5A">
              <w:rPr>
                <w:b/>
                <w:lang w:val="en-GB"/>
              </w:rPr>
              <w:t>Direct / indirect</w:t>
            </w:r>
          </w:p>
        </w:tc>
        <w:tc>
          <w:tcPr>
            <w:tcW w:w="4252" w:type="dxa"/>
          </w:tcPr>
          <w:p w14:paraId="48B4A594" w14:textId="77777777" w:rsidR="002F143B" w:rsidRPr="007D6C5A" w:rsidRDefault="002F143B" w:rsidP="0040737D">
            <w:pPr>
              <w:spacing w:after="240"/>
              <w:rPr>
                <w:b/>
                <w:lang w:val="en-GB"/>
              </w:rPr>
            </w:pPr>
            <w:r w:rsidRPr="007D6C5A">
              <w:rPr>
                <w:b/>
                <w:lang w:val="en-GB"/>
              </w:rPr>
              <w:t xml:space="preserve">Assumptions / conditions / other factors </w:t>
            </w:r>
          </w:p>
        </w:tc>
      </w:tr>
      <w:tr w:rsidR="002F143B" w:rsidRPr="007D6C5A" w14:paraId="1557C19C" w14:textId="77777777" w:rsidTr="00447F77">
        <w:tc>
          <w:tcPr>
            <w:tcW w:w="3471" w:type="dxa"/>
          </w:tcPr>
          <w:p w14:paraId="3A5A0F4A" w14:textId="77777777" w:rsidR="002F143B" w:rsidRPr="007D6C5A" w:rsidRDefault="002F143B" w:rsidP="0040737D">
            <w:pPr>
              <w:spacing w:after="240"/>
              <w:rPr>
                <w:lang w:val="en-GB"/>
              </w:rPr>
            </w:pPr>
          </w:p>
          <w:p w14:paraId="2C095C15" w14:textId="77777777" w:rsidR="002F143B" w:rsidRPr="007D6C5A" w:rsidRDefault="002F143B" w:rsidP="0040737D">
            <w:pPr>
              <w:spacing w:after="240"/>
              <w:rPr>
                <w:lang w:val="en-GB"/>
              </w:rPr>
            </w:pPr>
          </w:p>
        </w:tc>
        <w:tc>
          <w:tcPr>
            <w:tcW w:w="1599" w:type="dxa"/>
          </w:tcPr>
          <w:p w14:paraId="7E1E4F11" w14:textId="77777777" w:rsidR="002F143B" w:rsidRPr="007D6C5A" w:rsidRDefault="002F143B" w:rsidP="0040737D">
            <w:pPr>
              <w:spacing w:after="240"/>
              <w:rPr>
                <w:lang w:val="en-GB"/>
              </w:rPr>
            </w:pPr>
          </w:p>
        </w:tc>
        <w:tc>
          <w:tcPr>
            <w:tcW w:w="4252" w:type="dxa"/>
          </w:tcPr>
          <w:p w14:paraId="6BCC3D47" w14:textId="77777777" w:rsidR="002F143B" w:rsidRPr="007D6C5A" w:rsidRDefault="002F143B" w:rsidP="0040737D">
            <w:pPr>
              <w:spacing w:after="240"/>
              <w:rPr>
                <w:lang w:val="en-GB"/>
              </w:rPr>
            </w:pPr>
          </w:p>
        </w:tc>
      </w:tr>
      <w:tr w:rsidR="002F143B" w:rsidRPr="007D6C5A" w14:paraId="386B1EAB" w14:textId="77777777" w:rsidTr="00447F77">
        <w:tc>
          <w:tcPr>
            <w:tcW w:w="3471" w:type="dxa"/>
          </w:tcPr>
          <w:p w14:paraId="62AB380A" w14:textId="77777777" w:rsidR="002F143B" w:rsidRPr="007D6C5A" w:rsidRDefault="002F143B" w:rsidP="0040737D">
            <w:pPr>
              <w:spacing w:after="240"/>
              <w:rPr>
                <w:lang w:val="en-GB"/>
              </w:rPr>
            </w:pPr>
          </w:p>
          <w:p w14:paraId="5D91C494" w14:textId="77777777" w:rsidR="002F143B" w:rsidRPr="007D6C5A" w:rsidRDefault="002F143B" w:rsidP="0040737D">
            <w:pPr>
              <w:spacing w:after="240"/>
              <w:rPr>
                <w:lang w:val="en-GB"/>
              </w:rPr>
            </w:pPr>
          </w:p>
        </w:tc>
        <w:tc>
          <w:tcPr>
            <w:tcW w:w="1599" w:type="dxa"/>
          </w:tcPr>
          <w:p w14:paraId="3C2F3FA7" w14:textId="77777777" w:rsidR="002F143B" w:rsidRPr="007D6C5A" w:rsidRDefault="002F143B" w:rsidP="0040737D">
            <w:pPr>
              <w:spacing w:after="240"/>
              <w:rPr>
                <w:lang w:val="en-GB"/>
              </w:rPr>
            </w:pPr>
          </w:p>
        </w:tc>
        <w:tc>
          <w:tcPr>
            <w:tcW w:w="4252" w:type="dxa"/>
          </w:tcPr>
          <w:p w14:paraId="7BA9B3FE" w14:textId="77777777" w:rsidR="002F143B" w:rsidRPr="007D6C5A" w:rsidRDefault="002F143B" w:rsidP="0040737D">
            <w:pPr>
              <w:spacing w:after="240"/>
              <w:rPr>
                <w:lang w:val="en-GB"/>
              </w:rPr>
            </w:pPr>
          </w:p>
        </w:tc>
      </w:tr>
      <w:tr w:rsidR="002F143B" w:rsidRPr="007D6C5A" w14:paraId="5B61C34A" w14:textId="77777777" w:rsidTr="00447F77">
        <w:tc>
          <w:tcPr>
            <w:tcW w:w="3471" w:type="dxa"/>
          </w:tcPr>
          <w:p w14:paraId="008468A8" w14:textId="77777777" w:rsidR="002F143B" w:rsidRPr="007D6C5A" w:rsidRDefault="002F143B" w:rsidP="0040737D">
            <w:pPr>
              <w:spacing w:after="240"/>
              <w:rPr>
                <w:lang w:val="en-GB"/>
              </w:rPr>
            </w:pPr>
          </w:p>
          <w:p w14:paraId="72AFA309" w14:textId="77777777" w:rsidR="002F143B" w:rsidRPr="007D6C5A" w:rsidRDefault="002F143B" w:rsidP="0040737D">
            <w:pPr>
              <w:spacing w:after="240"/>
              <w:rPr>
                <w:lang w:val="en-GB"/>
              </w:rPr>
            </w:pPr>
          </w:p>
        </w:tc>
        <w:tc>
          <w:tcPr>
            <w:tcW w:w="1599" w:type="dxa"/>
          </w:tcPr>
          <w:p w14:paraId="570E7E57" w14:textId="77777777" w:rsidR="002F143B" w:rsidRPr="007D6C5A" w:rsidRDefault="002F143B" w:rsidP="0040737D">
            <w:pPr>
              <w:spacing w:after="240"/>
              <w:rPr>
                <w:lang w:val="en-GB"/>
              </w:rPr>
            </w:pPr>
          </w:p>
        </w:tc>
        <w:tc>
          <w:tcPr>
            <w:tcW w:w="4252" w:type="dxa"/>
          </w:tcPr>
          <w:p w14:paraId="6211AE8A" w14:textId="77777777" w:rsidR="002F143B" w:rsidRPr="007D6C5A" w:rsidRDefault="002F143B" w:rsidP="0040737D">
            <w:pPr>
              <w:spacing w:after="240"/>
              <w:rPr>
                <w:lang w:val="en-GB"/>
              </w:rPr>
            </w:pPr>
          </w:p>
        </w:tc>
      </w:tr>
      <w:tr w:rsidR="002F143B" w:rsidRPr="007D6C5A" w14:paraId="2AF91EC1" w14:textId="77777777" w:rsidTr="00447F77">
        <w:tc>
          <w:tcPr>
            <w:tcW w:w="3471" w:type="dxa"/>
          </w:tcPr>
          <w:p w14:paraId="508DE1F2" w14:textId="77777777" w:rsidR="002F143B" w:rsidRPr="007D6C5A" w:rsidRDefault="002F143B" w:rsidP="0040737D">
            <w:pPr>
              <w:spacing w:after="240"/>
              <w:rPr>
                <w:lang w:val="en-GB"/>
              </w:rPr>
            </w:pPr>
          </w:p>
          <w:p w14:paraId="6E21E89D" w14:textId="77777777" w:rsidR="002F143B" w:rsidRPr="007D6C5A" w:rsidRDefault="002F143B" w:rsidP="0040737D">
            <w:pPr>
              <w:spacing w:after="240"/>
              <w:rPr>
                <w:lang w:val="en-GB"/>
              </w:rPr>
            </w:pPr>
          </w:p>
        </w:tc>
        <w:tc>
          <w:tcPr>
            <w:tcW w:w="1599" w:type="dxa"/>
          </w:tcPr>
          <w:p w14:paraId="25E5B7DD" w14:textId="77777777" w:rsidR="002F143B" w:rsidRPr="007D6C5A" w:rsidRDefault="002F143B" w:rsidP="0040737D">
            <w:pPr>
              <w:spacing w:after="240"/>
              <w:rPr>
                <w:lang w:val="en-GB"/>
              </w:rPr>
            </w:pPr>
          </w:p>
        </w:tc>
        <w:tc>
          <w:tcPr>
            <w:tcW w:w="4252" w:type="dxa"/>
          </w:tcPr>
          <w:p w14:paraId="78CB5141" w14:textId="77777777" w:rsidR="002F143B" w:rsidRPr="007D6C5A" w:rsidRDefault="002F143B" w:rsidP="0040737D">
            <w:pPr>
              <w:spacing w:after="240"/>
              <w:rPr>
                <w:lang w:val="en-GB"/>
              </w:rPr>
            </w:pPr>
          </w:p>
        </w:tc>
      </w:tr>
      <w:tr w:rsidR="002F143B" w:rsidRPr="007D6C5A" w14:paraId="5179AF4B" w14:textId="77777777" w:rsidTr="00447F77">
        <w:tc>
          <w:tcPr>
            <w:tcW w:w="3471" w:type="dxa"/>
          </w:tcPr>
          <w:p w14:paraId="321D9A92" w14:textId="77777777" w:rsidR="002F143B" w:rsidRPr="007D6C5A" w:rsidRDefault="002F143B" w:rsidP="0040737D">
            <w:pPr>
              <w:spacing w:after="240"/>
              <w:rPr>
                <w:lang w:val="en-GB"/>
              </w:rPr>
            </w:pPr>
          </w:p>
          <w:p w14:paraId="34BF9F51" w14:textId="77777777" w:rsidR="002F143B" w:rsidRPr="007D6C5A" w:rsidRDefault="002F143B" w:rsidP="0040737D">
            <w:pPr>
              <w:spacing w:after="240"/>
              <w:rPr>
                <w:lang w:val="en-GB"/>
              </w:rPr>
            </w:pPr>
          </w:p>
        </w:tc>
        <w:tc>
          <w:tcPr>
            <w:tcW w:w="1599" w:type="dxa"/>
          </w:tcPr>
          <w:p w14:paraId="364FBCD2" w14:textId="77777777" w:rsidR="002F143B" w:rsidRPr="007D6C5A" w:rsidRDefault="002F143B" w:rsidP="0040737D">
            <w:pPr>
              <w:spacing w:after="240"/>
              <w:rPr>
                <w:lang w:val="en-GB"/>
              </w:rPr>
            </w:pPr>
          </w:p>
        </w:tc>
        <w:tc>
          <w:tcPr>
            <w:tcW w:w="4252" w:type="dxa"/>
          </w:tcPr>
          <w:p w14:paraId="2C0B8853" w14:textId="77777777" w:rsidR="002F143B" w:rsidRPr="007D6C5A" w:rsidRDefault="002F143B" w:rsidP="0040737D">
            <w:pPr>
              <w:spacing w:after="240"/>
              <w:rPr>
                <w:lang w:val="en-GB"/>
              </w:rPr>
            </w:pPr>
          </w:p>
        </w:tc>
      </w:tr>
    </w:tbl>
    <w:p w14:paraId="4446B39A" w14:textId="77777777" w:rsidR="002F143B" w:rsidRPr="007D6C5A" w:rsidRDefault="002F143B" w:rsidP="00800E3F">
      <w:pPr>
        <w:spacing w:after="120"/>
        <w:rPr>
          <w:rFonts w:eastAsia="Calibri"/>
          <w:lang w:val="en-GB" w:eastAsia="en-US"/>
        </w:rPr>
      </w:pPr>
    </w:p>
    <w:p w14:paraId="6764EF3D" w14:textId="77777777" w:rsidR="007E1A33" w:rsidRPr="007D6C5A" w:rsidRDefault="007E1A33">
      <w:pPr>
        <w:spacing w:line="240" w:lineRule="auto"/>
        <w:rPr>
          <w:rFonts w:eastAsia="Calibri"/>
          <w:b/>
          <w:lang w:val="en-GB" w:eastAsia="en-US"/>
        </w:rPr>
      </w:pPr>
      <w:r w:rsidRPr="007D6C5A">
        <w:rPr>
          <w:rFonts w:eastAsia="Calibri"/>
          <w:b/>
          <w:lang w:val="en-GB" w:eastAsia="en-US"/>
        </w:rPr>
        <w:br w:type="page"/>
      </w:r>
    </w:p>
    <w:p w14:paraId="263ADE43" w14:textId="77777777" w:rsidR="00DC7967" w:rsidRPr="00D5240A" w:rsidRDefault="00047DC4" w:rsidP="00D5240A">
      <w:pPr>
        <w:pStyle w:val="Titel"/>
        <w:numPr>
          <w:ilvl w:val="0"/>
          <w:numId w:val="24"/>
        </w:numPr>
        <w:spacing w:after="160"/>
        <w:rPr>
          <w:rFonts w:eastAsia="Calibri"/>
          <w:sz w:val="28"/>
          <w:szCs w:val="28"/>
          <w:lang w:val="en-GB" w:eastAsia="en-US"/>
        </w:rPr>
      </w:pPr>
      <w:bookmarkStart w:id="23" w:name="_Toc517881805"/>
      <w:r w:rsidRPr="00D5240A">
        <w:rPr>
          <w:rFonts w:eastAsia="Calibri"/>
          <w:sz w:val="28"/>
          <w:szCs w:val="28"/>
          <w:lang w:val="en-GB" w:eastAsia="en-US"/>
        </w:rPr>
        <w:lastRenderedPageBreak/>
        <w:t>Project organiz</w:t>
      </w:r>
      <w:r w:rsidR="00DC7967" w:rsidRPr="00D5240A">
        <w:rPr>
          <w:rFonts w:eastAsia="Calibri"/>
          <w:sz w:val="28"/>
          <w:szCs w:val="28"/>
          <w:lang w:val="en-GB" w:eastAsia="en-US"/>
        </w:rPr>
        <w:t>ation</w:t>
      </w:r>
      <w:r w:rsidR="006F398D" w:rsidRPr="00D5240A">
        <w:rPr>
          <w:rFonts w:eastAsia="Calibri"/>
          <w:sz w:val="28"/>
          <w:szCs w:val="28"/>
          <w:lang w:val="en-GB" w:eastAsia="en-US"/>
        </w:rPr>
        <w:t>, implementation a</w:t>
      </w:r>
      <w:r w:rsidR="00DC7967" w:rsidRPr="00D5240A">
        <w:rPr>
          <w:rFonts w:eastAsia="Calibri"/>
          <w:sz w:val="28"/>
          <w:szCs w:val="28"/>
          <w:lang w:val="en-GB" w:eastAsia="en-US"/>
        </w:rPr>
        <w:t>nd planning</w:t>
      </w:r>
      <w:bookmarkEnd w:id="23"/>
    </w:p>
    <w:p w14:paraId="3B6D87C8" w14:textId="77777777" w:rsidR="00800E3F" w:rsidRDefault="00800E3F" w:rsidP="00800E3F">
      <w:pPr>
        <w:spacing w:after="240"/>
        <w:rPr>
          <w:rFonts w:eastAsia="Calibri"/>
          <w:lang w:val="en-GB" w:eastAsia="en-US"/>
        </w:rPr>
      </w:pPr>
      <w:r w:rsidRPr="007D6C5A">
        <w:rPr>
          <w:rFonts w:eastAsia="Calibri"/>
          <w:lang w:val="en-GB" w:eastAsia="en-US"/>
        </w:rPr>
        <w:t xml:space="preserve">Please elaborate on the project organization during the implementation and operation and maintenance of the project. </w:t>
      </w:r>
      <w:r w:rsidR="00431A8A">
        <w:rPr>
          <w:rFonts w:eastAsia="Calibri"/>
          <w:lang w:val="en-GB" w:eastAsia="en-US"/>
        </w:rPr>
        <w:t>Please provide organogram</w:t>
      </w:r>
      <w:r w:rsidR="00A506C9">
        <w:rPr>
          <w:rFonts w:eastAsia="Calibri"/>
          <w:lang w:val="en-GB" w:eastAsia="en-US"/>
        </w:rPr>
        <w:t>s</w:t>
      </w:r>
      <w:r w:rsidR="00431A8A">
        <w:rPr>
          <w:rFonts w:eastAsia="Calibri"/>
          <w:lang w:val="en-GB" w:eastAsia="en-US"/>
        </w:rPr>
        <w:t xml:space="preserve"> </w:t>
      </w:r>
      <w:r w:rsidR="00A506C9">
        <w:rPr>
          <w:rFonts w:eastAsia="Calibri"/>
          <w:lang w:val="en-GB" w:eastAsia="en-US"/>
        </w:rPr>
        <w:t xml:space="preserve">in the box below </w:t>
      </w:r>
      <w:r w:rsidR="00431A8A">
        <w:rPr>
          <w:rFonts w:eastAsia="Calibri"/>
          <w:lang w:val="en-GB" w:eastAsia="en-US"/>
        </w:rPr>
        <w:t xml:space="preserve">of the implementation </w:t>
      </w:r>
      <w:r w:rsidR="00A506C9">
        <w:rPr>
          <w:rFonts w:eastAsia="Calibri"/>
          <w:lang w:val="en-GB" w:eastAsia="en-US"/>
        </w:rPr>
        <w:t xml:space="preserve">as well as the </w:t>
      </w:r>
      <w:r w:rsidR="00431A8A">
        <w:rPr>
          <w:rFonts w:eastAsia="Calibri"/>
          <w:lang w:val="en-GB" w:eastAsia="en-US"/>
        </w:rPr>
        <w:t xml:space="preserve">operation phase to clarify the relations between the relations between the organisations. </w:t>
      </w:r>
    </w:p>
    <w:tbl>
      <w:tblPr>
        <w:tblStyle w:val="Tabelraster"/>
        <w:tblW w:w="9322" w:type="dxa"/>
        <w:tblLook w:val="04A0" w:firstRow="1" w:lastRow="0" w:firstColumn="1" w:lastColumn="0" w:noHBand="0" w:noVBand="1"/>
      </w:tblPr>
      <w:tblGrid>
        <w:gridCol w:w="9322"/>
      </w:tblGrid>
      <w:tr w:rsidR="00A506C9" w:rsidRPr="00DB1F79" w14:paraId="4E00B679" w14:textId="77777777" w:rsidTr="006C5674">
        <w:tc>
          <w:tcPr>
            <w:tcW w:w="9322" w:type="dxa"/>
          </w:tcPr>
          <w:p w14:paraId="73FEDC85" w14:textId="77777777" w:rsidR="00A506C9" w:rsidRPr="007D6C5A" w:rsidRDefault="00A506C9" w:rsidP="006C5674">
            <w:pPr>
              <w:spacing w:after="240"/>
              <w:rPr>
                <w:lang w:val="en-GB"/>
              </w:rPr>
            </w:pPr>
            <w:r>
              <w:rPr>
                <w:lang w:val="en-GB"/>
              </w:rPr>
              <w:t>Organogram i</w:t>
            </w:r>
            <w:r w:rsidRPr="007D6C5A">
              <w:rPr>
                <w:lang w:val="en-GB"/>
              </w:rPr>
              <w:t xml:space="preserve">mplementation phase: </w:t>
            </w:r>
          </w:p>
          <w:p w14:paraId="135EC47E" w14:textId="77777777" w:rsidR="00A506C9" w:rsidRPr="007D6C5A" w:rsidRDefault="00A506C9" w:rsidP="006C5674">
            <w:pPr>
              <w:spacing w:after="240"/>
              <w:rPr>
                <w:lang w:val="en-GB"/>
              </w:rPr>
            </w:pPr>
          </w:p>
          <w:p w14:paraId="35A4D816" w14:textId="77777777" w:rsidR="00A506C9" w:rsidRPr="007D6C5A" w:rsidRDefault="00A506C9" w:rsidP="006C5674">
            <w:pPr>
              <w:spacing w:after="240"/>
              <w:rPr>
                <w:lang w:val="en-GB"/>
              </w:rPr>
            </w:pPr>
            <w:r>
              <w:rPr>
                <w:lang w:val="en-GB"/>
              </w:rPr>
              <w:t>Organogram o</w:t>
            </w:r>
            <w:r w:rsidRPr="007D6C5A">
              <w:rPr>
                <w:lang w:val="en-GB"/>
              </w:rPr>
              <w:t xml:space="preserve">peration and maintenance phase: </w:t>
            </w:r>
          </w:p>
          <w:p w14:paraId="10029452" w14:textId="77777777" w:rsidR="00A506C9" w:rsidRPr="007D6C5A" w:rsidRDefault="00A506C9" w:rsidP="006C5674">
            <w:pPr>
              <w:spacing w:after="240"/>
              <w:rPr>
                <w:lang w:val="en-GB"/>
              </w:rPr>
            </w:pPr>
          </w:p>
        </w:tc>
      </w:tr>
    </w:tbl>
    <w:p w14:paraId="0C653200" w14:textId="77777777" w:rsidR="009410A9" w:rsidRPr="005A651B" w:rsidRDefault="00297B96" w:rsidP="00F44B09">
      <w:pPr>
        <w:pStyle w:val="Ondertitel"/>
        <w:numPr>
          <w:ilvl w:val="1"/>
          <w:numId w:val="28"/>
        </w:numPr>
        <w:spacing w:before="240"/>
        <w:rPr>
          <w:rFonts w:eastAsia="Calibri"/>
          <w:b/>
        </w:rPr>
      </w:pPr>
      <w:bookmarkStart w:id="24" w:name="_Toc517881806"/>
      <w:proofErr w:type="spellStart"/>
      <w:r>
        <w:rPr>
          <w:rFonts w:eastAsia="Calibri"/>
          <w:b/>
        </w:rPr>
        <w:t>Government</w:t>
      </w:r>
      <w:proofErr w:type="spellEnd"/>
      <w:r>
        <w:rPr>
          <w:rFonts w:eastAsia="Calibri"/>
          <w:b/>
        </w:rPr>
        <w:t xml:space="preserve"> </w:t>
      </w:r>
      <w:proofErr w:type="spellStart"/>
      <w:r>
        <w:rPr>
          <w:rFonts w:eastAsia="Calibri"/>
          <w:b/>
        </w:rPr>
        <w:t>entities</w:t>
      </w:r>
      <w:bookmarkEnd w:id="24"/>
      <w:proofErr w:type="spellEnd"/>
    </w:p>
    <w:p w14:paraId="213BEF03" w14:textId="77777777" w:rsidR="009410A9" w:rsidRPr="007D6C5A" w:rsidRDefault="00BF4644" w:rsidP="009410A9">
      <w:pPr>
        <w:rPr>
          <w:rFonts w:eastAsia="Calibri"/>
          <w:lang w:val="en-GB" w:eastAsia="en-US"/>
        </w:rPr>
      </w:pPr>
      <w:bookmarkStart w:id="25" w:name="_Toc360616772"/>
      <w:bookmarkStart w:id="26" w:name="_Toc360616773"/>
      <w:bookmarkStart w:id="27" w:name="_Toc271728997"/>
      <w:bookmarkStart w:id="28" w:name="_Toc271729083"/>
      <w:bookmarkStart w:id="29" w:name="_Toc271729563"/>
      <w:bookmarkStart w:id="30" w:name="_Toc271729683"/>
      <w:bookmarkStart w:id="31" w:name="_Toc271729839"/>
      <w:bookmarkStart w:id="32" w:name="_Toc271729993"/>
      <w:bookmarkStart w:id="33" w:name="_Toc271730148"/>
      <w:bookmarkStart w:id="34" w:name="_Toc271730303"/>
      <w:bookmarkStart w:id="35" w:name="_Toc271730457"/>
      <w:bookmarkStart w:id="36" w:name="_Toc271730612"/>
      <w:bookmarkStart w:id="37" w:name="_Toc271730767"/>
      <w:bookmarkStart w:id="38" w:name="_Toc271730989"/>
      <w:bookmarkStart w:id="39" w:name="_Toc271731143"/>
      <w:bookmarkStart w:id="40" w:name="_Toc271731299"/>
      <w:bookmarkStart w:id="41" w:name="_Toc271731454"/>
      <w:bookmarkStart w:id="42" w:name="_Toc271785105"/>
      <w:bookmarkStart w:id="43" w:name="_Toc271785250"/>
      <w:bookmarkStart w:id="44" w:name="_Toc271785395"/>
      <w:bookmarkStart w:id="45" w:name="_Toc271785540"/>
      <w:bookmarkStart w:id="46" w:name="_Toc271785685"/>
      <w:bookmarkStart w:id="47" w:name="_Toc271785823"/>
      <w:bookmarkStart w:id="48" w:name="_Toc27178596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7D6C5A">
        <w:rPr>
          <w:rFonts w:eastAsia="Calibri"/>
          <w:lang w:val="en-GB" w:eastAsia="en-US"/>
        </w:rPr>
        <w:t>P</w:t>
      </w:r>
      <w:r w:rsidR="009410A9" w:rsidRPr="007D6C5A">
        <w:rPr>
          <w:rFonts w:eastAsia="Calibri"/>
          <w:lang w:val="en-GB" w:eastAsia="en-US"/>
        </w:rPr>
        <w:t xml:space="preserve">lease complete this section </w:t>
      </w:r>
      <w:r w:rsidRPr="007D6C5A">
        <w:rPr>
          <w:rFonts w:eastAsia="Calibri"/>
          <w:lang w:val="en-GB" w:eastAsia="en-US"/>
        </w:rPr>
        <w:t xml:space="preserve">in the boxes below </w:t>
      </w:r>
      <w:r w:rsidR="009410A9" w:rsidRPr="007D6C5A">
        <w:rPr>
          <w:rFonts w:eastAsia="Calibri"/>
          <w:lang w:val="en-GB" w:eastAsia="en-US"/>
        </w:rPr>
        <w:t xml:space="preserve">for each </w:t>
      </w:r>
      <w:r w:rsidR="00297B96">
        <w:rPr>
          <w:rFonts w:eastAsia="Calibri"/>
          <w:lang w:val="en-GB" w:eastAsia="en-US"/>
        </w:rPr>
        <w:t xml:space="preserve">government entity </w:t>
      </w:r>
      <w:r w:rsidR="009410A9" w:rsidRPr="007D6C5A">
        <w:rPr>
          <w:rFonts w:eastAsia="Calibri"/>
          <w:lang w:val="en-GB" w:eastAsia="en-US"/>
        </w:rPr>
        <w:t xml:space="preserve">for each phase and answer all the following questions. Include </w:t>
      </w:r>
      <w:r w:rsidR="009E6F62" w:rsidRPr="007D6C5A">
        <w:rPr>
          <w:rFonts w:eastAsia="Calibri"/>
          <w:lang w:val="en-GB" w:eastAsia="en-US"/>
        </w:rPr>
        <w:t xml:space="preserve">all relevant </w:t>
      </w:r>
      <w:r w:rsidR="009410A9" w:rsidRPr="007D6C5A">
        <w:rPr>
          <w:rFonts w:eastAsia="Calibri"/>
          <w:lang w:val="en-GB" w:eastAsia="en-US"/>
        </w:rPr>
        <w:t>local (tendering)</w:t>
      </w:r>
      <w:r w:rsidRPr="007D6C5A">
        <w:rPr>
          <w:rFonts w:eastAsia="Calibri"/>
          <w:lang w:val="en-GB" w:eastAsia="en-US"/>
        </w:rPr>
        <w:t xml:space="preserve"> authorities</w:t>
      </w:r>
      <w:r w:rsidR="009E6F62" w:rsidRPr="007D6C5A">
        <w:rPr>
          <w:rFonts w:eastAsia="Calibri"/>
          <w:lang w:val="en-GB" w:eastAsia="en-US"/>
        </w:rPr>
        <w:t xml:space="preserve">, </w:t>
      </w:r>
      <w:r w:rsidRPr="007D6C5A">
        <w:rPr>
          <w:rFonts w:eastAsia="Calibri"/>
          <w:lang w:val="en-GB" w:eastAsia="en-US"/>
        </w:rPr>
        <w:t xml:space="preserve">including the </w:t>
      </w:r>
      <w:r w:rsidR="009410A9" w:rsidRPr="007D6C5A">
        <w:rPr>
          <w:rFonts w:eastAsia="Calibri"/>
          <w:lang w:val="en-GB" w:eastAsia="en-US"/>
        </w:rPr>
        <w:t>Ministry of Finance</w:t>
      </w:r>
      <w:r w:rsidR="00297B96">
        <w:rPr>
          <w:rFonts w:eastAsia="Calibri"/>
          <w:lang w:val="en-GB" w:eastAsia="en-US"/>
        </w:rPr>
        <w:t xml:space="preserve"> and relevant subnational government entities.</w:t>
      </w:r>
    </w:p>
    <w:p w14:paraId="134D04BC" w14:textId="77777777" w:rsidR="009410A9" w:rsidRPr="007D6C5A" w:rsidRDefault="009410A9" w:rsidP="009410A9">
      <w:pPr>
        <w:pStyle w:val="Lijstalinea"/>
        <w:numPr>
          <w:ilvl w:val="0"/>
          <w:numId w:val="7"/>
        </w:numPr>
        <w:spacing w:after="240"/>
        <w:rPr>
          <w:rFonts w:eastAsia="Calibri"/>
          <w:lang w:val="en-GB" w:eastAsia="en-US"/>
        </w:rPr>
      </w:pPr>
      <w:r w:rsidRPr="007D6C5A">
        <w:rPr>
          <w:rFonts w:eastAsia="Calibri"/>
          <w:lang w:val="en-GB" w:eastAsia="en-US"/>
        </w:rPr>
        <w:t>What are the main activities of the</w:t>
      </w:r>
      <w:r w:rsidR="00297B96">
        <w:rPr>
          <w:rFonts w:eastAsia="Calibri"/>
          <w:lang w:val="en-GB" w:eastAsia="en-US"/>
        </w:rPr>
        <w:t xml:space="preserve"> government entity</w:t>
      </w:r>
      <w:r w:rsidRPr="007D6C5A">
        <w:rPr>
          <w:rFonts w:eastAsia="Calibri"/>
          <w:lang w:val="en-GB" w:eastAsia="en-US"/>
        </w:rPr>
        <w:t>?</w:t>
      </w:r>
    </w:p>
    <w:p w14:paraId="0CBB4E15" w14:textId="77777777" w:rsidR="009410A9" w:rsidRPr="007D6C5A" w:rsidRDefault="009410A9" w:rsidP="009410A9">
      <w:pPr>
        <w:pStyle w:val="Lijstalinea"/>
        <w:numPr>
          <w:ilvl w:val="0"/>
          <w:numId w:val="7"/>
        </w:numPr>
        <w:spacing w:after="240"/>
        <w:rPr>
          <w:rFonts w:eastAsia="Calibri"/>
          <w:lang w:val="en-GB" w:eastAsia="en-US"/>
        </w:rPr>
      </w:pPr>
      <w:r w:rsidRPr="007D6C5A">
        <w:rPr>
          <w:rFonts w:eastAsia="Calibri"/>
          <w:lang w:val="en-GB" w:eastAsia="en-US"/>
        </w:rPr>
        <w:t xml:space="preserve">To which government body does the </w:t>
      </w:r>
      <w:r w:rsidR="00297B96">
        <w:rPr>
          <w:rFonts w:eastAsia="Calibri"/>
          <w:lang w:val="en-GB" w:eastAsia="en-US"/>
        </w:rPr>
        <w:t xml:space="preserve">government entity </w:t>
      </w:r>
      <w:r w:rsidRPr="007D6C5A">
        <w:rPr>
          <w:rFonts w:eastAsia="Calibri"/>
          <w:lang w:val="en-GB" w:eastAsia="en-US"/>
        </w:rPr>
        <w:t>belong? Who has ultimate control?</w:t>
      </w:r>
    </w:p>
    <w:p w14:paraId="08AF2E6F" w14:textId="77777777" w:rsidR="003A7299" w:rsidRPr="007D6C5A" w:rsidRDefault="003A7299" w:rsidP="003A7299">
      <w:pPr>
        <w:pStyle w:val="Lijstalinea"/>
        <w:numPr>
          <w:ilvl w:val="0"/>
          <w:numId w:val="7"/>
        </w:numPr>
        <w:spacing w:after="240"/>
        <w:rPr>
          <w:rFonts w:eastAsia="Calibri"/>
          <w:lang w:val="en-GB" w:eastAsia="en-US"/>
        </w:rPr>
      </w:pPr>
      <w:r w:rsidRPr="007D6C5A">
        <w:rPr>
          <w:rFonts w:eastAsia="Calibri"/>
          <w:lang w:val="en-GB" w:eastAsia="en-US"/>
        </w:rPr>
        <w:t>Summary of how the organisation is structured and how it fits in the government structure.</w:t>
      </w:r>
    </w:p>
    <w:p w14:paraId="439511A5" w14:textId="77777777" w:rsidR="009410A9" w:rsidRDefault="009410A9" w:rsidP="009410A9">
      <w:pPr>
        <w:pStyle w:val="Lijstalinea"/>
        <w:numPr>
          <w:ilvl w:val="0"/>
          <w:numId w:val="7"/>
        </w:numPr>
        <w:spacing w:after="240"/>
        <w:rPr>
          <w:rFonts w:eastAsia="Calibri"/>
          <w:lang w:val="en-GB" w:eastAsia="en-US"/>
        </w:rPr>
      </w:pPr>
      <w:r w:rsidRPr="007D6C5A">
        <w:rPr>
          <w:rFonts w:eastAsia="Calibri"/>
          <w:lang w:val="en-GB" w:eastAsia="en-US"/>
        </w:rPr>
        <w:t xml:space="preserve">If the (tendering) </w:t>
      </w:r>
      <w:r w:rsidR="00297B96">
        <w:rPr>
          <w:rFonts w:eastAsia="Calibri"/>
          <w:lang w:val="en-GB" w:eastAsia="en-US"/>
        </w:rPr>
        <w:t xml:space="preserve">government entity </w:t>
      </w:r>
      <w:r w:rsidRPr="007D6C5A">
        <w:rPr>
          <w:rFonts w:eastAsia="Calibri"/>
          <w:lang w:val="en-GB" w:eastAsia="en-US"/>
        </w:rPr>
        <w:t xml:space="preserve">is a government company or a special purpose company, who are the shareholders and what are their respective shares? </w:t>
      </w:r>
    </w:p>
    <w:p w14:paraId="48D2BF0F" w14:textId="77777777" w:rsidR="009410A9" w:rsidRPr="00297B96" w:rsidRDefault="00A506C9" w:rsidP="00297B96">
      <w:pPr>
        <w:pStyle w:val="Lijstalinea"/>
        <w:numPr>
          <w:ilvl w:val="0"/>
          <w:numId w:val="7"/>
        </w:numPr>
        <w:spacing w:after="240"/>
        <w:rPr>
          <w:rFonts w:eastAsia="Calibri"/>
          <w:lang w:val="en-GB" w:eastAsia="en-US"/>
        </w:rPr>
      </w:pPr>
      <w:r>
        <w:rPr>
          <w:rFonts w:eastAsia="Calibri"/>
          <w:lang w:val="en-GB" w:eastAsia="en-US"/>
        </w:rPr>
        <w:t>Which party acts as the regulator for the sector?</w:t>
      </w:r>
      <w:r w:rsidR="00297B96">
        <w:rPr>
          <w:rFonts w:eastAsia="Calibri"/>
          <w:lang w:val="en-GB" w:eastAsia="en-US"/>
        </w:rPr>
        <w:t xml:space="preserve"> </w:t>
      </w:r>
      <w:r w:rsidR="009410A9" w:rsidRPr="00297B96">
        <w:rPr>
          <w:rFonts w:eastAsia="Calibri"/>
          <w:lang w:val="en-GB" w:eastAsia="en-US"/>
        </w:rPr>
        <w:t>Describe the legal structure of the company involved, what is the legal status?</w:t>
      </w:r>
    </w:p>
    <w:p w14:paraId="57F86D4D" w14:textId="77777777" w:rsidR="009410A9" w:rsidRPr="007D6C5A" w:rsidRDefault="009410A9" w:rsidP="009410A9">
      <w:pPr>
        <w:pStyle w:val="Lijstalinea"/>
        <w:numPr>
          <w:ilvl w:val="0"/>
          <w:numId w:val="7"/>
        </w:numPr>
        <w:spacing w:after="240"/>
        <w:rPr>
          <w:rFonts w:eastAsia="Calibri"/>
          <w:lang w:val="en-GB" w:eastAsia="en-US"/>
        </w:rPr>
      </w:pPr>
      <w:r w:rsidRPr="007D6C5A">
        <w:rPr>
          <w:rFonts w:eastAsia="Calibri"/>
          <w:lang w:val="en-GB" w:eastAsia="en-US"/>
        </w:rPr>
        <w:t xml:space="preserve">Who are the members of the management team </w:t>
      </w:r>
      <w:r w:rsidR="0007096E" w:rsidRPr="007D6C5A">
        <w:rPr>
          <w:rFonts w:eastAsia="Calibri"/>
          <w:lang w:val="en-GB" w:eastAsia="en-US"/>
        </w:rPr>
        <w:t xml:space="preserve">and Board of Directors </w:t>
      </w:r>
      <w:r w:rsidRPr="007D6C5A">
        <w:rPr>
          <w:rFonts w:eastAsia="Calibri"/>
          <w:lang w:val="en-GB" w:eastAsia="en-US"/>
        </w:rPr>
        <w:t>and what are their individual responsibilities? Please provide background information on these people.</w:t>
      </w:r>
    </w:p>
    <w:p w14:paraId="70860E6B" w14:textId="77777777" w:rsidR="009410A9" w:rsidRPr="007D6C5A" w:rsidRDefault="00341A78" w:rsidP="009410A9">
      <w:pPr>
        <w:pStyle w:val="Lijstalinea"/>
        <w:numPr>
          <w:ilvl w:val="0"/>
          <w:numId w:val="7"/>
        </w:numPr>
        <w:spacing w:after="240"/>
        <w:rPr>
          <w:rFonts w:eastAsia="Calibri"/>
          <w:lang w:val="en-GB" w:eastAsia="en-US"/>
        </w:rPr>
      </w:pPr>
      <w:r>
        <w:rPr>
          <w:rFonts w:eastAsia="Calibri"/>
          <w:lang w:val="en-GB" w:eastAsia="en-US"/>
        </w:rPr>
        <w:t>What is the e</w:t>
      </w:r>
      <w:r w:rsidR="009410A9" w:rsidRPr="007D6C5A">
        <w:rPr>
          <w:rFonts w:eastAsia="Calibri"/>
          <w:lang w:val="en-GB" w:eastAsia="en-US"/>
        </w:rPr>
        <w:t xml:space="preserve">xperience </w:t>
      </w:r>
      <w:r>
        <w:rPr>
          <w:rFonts w:eastAsia="Calibri"/>
          <w:lang w:val="en-GB" w:eastAsia="en-US"/>
        </w:rPr>
        <w:t xml:space="preserve">of the local (tendering) authority </w:t>
      </w:r>
      <w:r w:rsidR="009410A9" w:rsidRPr="007D6C5A">
        <w:rPr>
          <w:rFonts w:eastAsia="Calibri"/>
          <w:lang w:val="en-GB" w:eastAsia="en-US"/>
        </w:rPr>
        <w:t xml:space="preserve">with </w:t>
      </w:r>
      <w:r w:rsidR="0007096E" w:rsidRPr="007D6C5A">
        <w:rPr>
          <w:rFonts w:eastAsia="Calibri"/>
          <w:lang w:val="en-GB" w:eastAsia="en-US"/>
        </w:rPr>
        <w:t xml:space="preserve">1) </w:t>
      </w:r>
      <w:r>
        <w:rPr>
          <w:rFonts w:eastAsia="Calibri"/>
          <w:lang w:val="en-GB" w:eastAsia="en-US"/>
        </w:rPr>
        <w:t xml:space="preserve">executing and tendering </w:t>
      </w:r>
      <w:r w:rsidR="009410A9" w:rsidRPr="007D6C5A">
        <w:rPr>
          <w:rFonts w:eastAsia="Calibri"/>
          <w:lang w:val="en-GB" w:eastAsia="en-US"/>
        </w:rPr>
        <w:t>similar projects in the past</w:t>
      </w:r>
      <w:r w:rsidR="0007096E" w:rsidRPr="007D6C5A">
        <w:rPr>
          <w:rFonts w:eastAsia="Calibri"/>
          <w:lang w:val="en-GB" w:eastAsia="en-US"/>
        </w:rPr>
        <w:t>, 2) similar technology 3) foreign companies 4) International C</w:t>
      </w:r>
      <w:r w:rsidR="009410A9" w:rsidRPr="007D6C5A">
        <w:rPr>
          <w:rFonts w:eastAsia="Calibri"/>
          <w:lang w:val="en-GB" w:eastAsia="en-US"/>
        </w:rPr>
        <w:t xml:space="preserve">orporate </w:t>
      </w:r>
      <w:r w:rsidR="0007096E" w:rsidRPr="007D6C5A">
        <w:rPr>
          <w:rFonts w:eastAsia="Calibri"/>
          <w:lang w:val="en-GB" w:eastAsia="en-US"/>
        </w:rPr>
        <w:t>S</w:t>
      </w:r>
      <w:r w:rsidR="009410A9" w:rsidRPr="007D6C5A">
        <w:rPr>
          <w:rFonts w:eastAsia="Calibri"/>
          <w:lang w:val="en-GB" w:eastAsia="en-US"/>
        </w:rPr>
        <w:t xml:space="preserve">ocial </w:t>
      </w:r>
      <w:r w:rsidR="0007096E" w:rsidRPr="007D6C5A">
        <w:rPr>
          <w:rFonts w:eastAsia="Calibri"/>
          <w:lang w:val="en-GB" w:eastAsia="en-US"/>
        </w:rPr>
        <w:t>R</w:t>
      </w:r>
      <w:r w:rsidR="009410A9" w:rsidRPr="007D6C5A">
        <w:rPr>
          <w:rFonts w:eastAsia="Calibri"/>
          <w:lang w:val="en-GB" w:eastAsia="en-US"/>
        </w:rPr>
        <w:t xml:space="preserve">esponsibility. If the (tendering) local authority does not have this </w:t>
      </w:r>
      <w:r w:rsidR="0007096E" w:rsidRPr="007D6C5A">
        <w:rPr>
          <w:rFonts w:eastAsia="Calibri"/>
          <w:lang w:val="en-GB" w:eastAsia="en-US"/>
        </w:rPr>
        <w:t xml:space="preserve">experience </w:t>
      </w:r>
      <w:r w:rsidR="001E3B4A">
        <w:rPr>
          <w:rFonts w:eastAsia="Calibri"/>
          <w:lang w:val="en-GB" w:eastAsia="en-US"/>
        </w:rPr>
        <w:t xml:space="preserve">or </w:t>
      </w:r>
      <w:r w:rsidR="009410A9" w:rsidRPr="007D6C5A">
        <w:rPr>
          <w:rFonts w:eastAsia="Calibri"/>
          <w:lang w:val="en-GB" w:eastAsia="en-US"/>
        </w:rPr>
        <w:t>knowledge, explain how it plans to acquire it.</w:t>
      </w:r>
    </w:p>
    <w:tbl>
      <w:tblPr>
        <w:tblStyle w:val="Tabelraster"/>
        <w:tblW w:w="9322" w:type="dxa"/>
        <w:tblLook w:val="04A0" w:firstRow="1" w:lastRow="0" w:firstColumn="1" w:lastColumn="0" w:noHBand="0" w:noVBand="1"/>
      </w:tblPr>
      <w:tblGrid>
        <w:gridCol w:w="9322"/>
      </w:tblGrid>
      <w:tr w:rsidR="009410A9" w:rsidRPr="00DB1F79" w14:paraId="210EF460" w14:textId="77777777" w:rsidTr="00754246">
        <w:tc>
          <w:tcPr>
            <w:tcW w:w="9322" w:type="dxa"/>
          </w:tcPr>
          <w:p w14:paraId="61E40AD7" w14:textId="77777777" w:rsidR="009410A9" w:rsidRPr="007D6C5A" w:rsidRDefault="0009200B" w:rsidP="00754246">
            <w:pPr>
              <w:spacing w:after="240"/>
              <w:rPr>
                <w:b/>
                <w:lang w:val="en-GB"/>
              </w:rPr>
            </w:pPr>
            <w:r w:rsidRPr="007D6C5A">
              <w:rPr>
                <w:b/>
                <w:lang w:val="en-GB"/>
              </w:rPr>
              <w:t>Local authority 1:</w:t>
            </w:r>
          </w:p>
          <w:p w14:paraId="0480D092" w14:textId="77777777" w:rsidR="009410A9" w:rsidRPr="007D6C5A" w:rsidRDefault="0009200B" w:rsidP="00754246">
            <w:pPr>
              <w:spacing w:after="240"/>
              <w:rPr>
                <w:lang w:val="en-GB"/>
              </w:rPr>
            </w:pPr>
            <w:r w:rsidRPr="007D6C5A">
              <w:rPr>
                <w:lang w:val="en-GB"/>
              </w:rPr>
              <w:t xml:space="preserve">Implementation phase: </w:t>
            </w:r>
          </w:p>
          <w:p w14:paraId="5CCE2B2F" w14:textId="77777777" w:rsidR="0009200B" w:rsidRPr="007D6C5A" w:rsidRDefault="0009200B" w:rsidP="00754246">
            <w:pPr>
              <w:spacing w:after="240"/>
              <w:rPr>
                <w:lang w:val="en-GB"/>
              </w:rPr>
            </w:pPr>
          </w:p>
          <w:p w14:paraId="6C5B821D" w14:textId="77777777" w:rsidR="0009200B" w:rsidRPr="007D6C5A" w:rsidRDefault="0009200B" w:rsidP="00754246">
            <w:pPr>
              <w:spacing w:after="240"/>
              <w:rPr>
                <w:lang w:val="en-GB"/>
              </w:rPr>
            </w:pPr>
            <w:r w:rsidRPr="007D6C5A">
              <w:rPr>
                <w:lang w:val="en-GB"/>
              </w:rPr>
              <w:t xml:space="preserve">Operation and maintenance phase: </w:t>
            </w:r>
          </w:p>
          <w:p w14:paraId="0D9B7CC9" w14:textId="77777777" w:rsidR="0009200B" w:rsidRPr="007D6C5A" w:rsidRDefault="0009200B" w:rsidP="00754246">
            <w:pPr>
              <w:spacing w:after="240"/>
              <w:rPr>
                <w:lang w:val="en-GB"/>
              </w:rPr>
            </w:pPr>
          </w:p>
        </w:tc>
      </w:tr>
    </w:tbl>
    <w:p w14:paraId="55C1DA0B" w14:textId="77777777" w:rsidR="009410A9" w:rsidRPr="007D6C5A" w:rsidRDefault="009410A9" w:rsidP="009E6F62">
      <w:pPr>
        <w:rPr>
          <w:rFonts w:eastAsia="Calibri"/>
          <w:lang w:val="en-GB" w:eastAsia="en-US"/>
        </w:rPr>
      </w:pPr>
    </w:p>
    <w:tbl>
      <w:tblPr>
        <w:tblStyle w:val="Tabelraster"/>
        <w:tblW w:w="9322" w:type="dxa"/>
        <w:tblLook w:val="04A0" w:firstRow="1" w:lastRow="0" w:firstColumn="1" w:lastColumn="0" w:noHBand="0" w:noVBand="1"/>
      </w:tblPr>
      <w:tblGrid>
        <w:gridCol w:w="9322"/>
      </w:tblGrid>
      <w:tr w:rsidR="009410A9" w:rsidRPr="00DB1F79" w14:paraId="5B32DC72" w14:textId="77777777" w:rsidTr="00754246">
        <w:trPr>
          <w:trHeight w:val="919"/>
        </w:trPr>
        <w:tc>
          <w:tcPr>
            <w:tcW w:w="9322" w:type="dxa"/>
          </w:tcPr>
          <w:p w14:paraId="08D6C9AA" w14:textId="77777777" w:rsidR="0009200B" w:rsidRPr="007D6C5A" w:rsidRDefault="0009200B" w:rsidP="0009200B">
            <w:pPr>
              <w:spacing w:after="240"/>
              <w:rPr>
                <w:b/>
                <w:lang w:val="en-GB"/>
              </w:rPr>
            </w:pPr>
            <w:r w:rsidRPr="007D6C5A">
              <w:rPr>
                <w:b/>
                <w:lang w:val="en-GB"/>
              </w:rPr>
              <w:t>Local authority 2:</w:t>
            </w:r>
          </w:p>
          <w:p w14:paraId="3303474A" w14:textId="77777777" w:rsidR="0009200B" w:rsidRPr="007D6C5A" w:rsidRDefault="0009200B" w:rsidP="0009200B">
            <w:pPr>
              <w:spacing w:after="240"/>
              <w:rPr>
                <w:lang w:val="en-GB"/>
              </w:rPr>
            </w:pPr>
            <w:r w:rsidRPr="007D6C5A">
              <w:rPr>
                <w:lang w:val="en-GB"/>
              </w:rPr>
              <w:t xml:space="preserve">Implementation phase: </w:t>
            </w:r>
          </w:p>
          <w:p w14:paraId="1FD2B521" w14:textId="77777777" w:rsidR="0009200B" w:rsidRPr="007D6C5A" w:rsidRDefault="0009200B" w:rsidP="0009200B">
            <w:pPr>
              <w:spacing w:after="240"/>
              <w:rPr>
                <w:lang w:val="en-GB"/>
              </w:rPr>
            </w:pPr>
          </w:p>
          <w:p w14:paraId="717B8542" w14:textId="77777777" w:rsidR="0009200B" w:rsidRPr="007D6C5A" w:rsidRDefault="0009200B" w:rsidP="0009200B">
            <w:pPr>
              <w:spacing w:after="240"/>
              <w:rPr>
                <w:lang w:val="en-GB"/>
              </w:rPr>
            </w:pPr>
            <w:r w:rsidRPr="007D6C5A">
              <w:rPr>
                <w:lang w:val="en-GB"/>
              </w:rPr>
              <w:t xml:space="preserve">Operation and maintenance phase: </w:t>
            </w:r>
          </w:p>
          <w:p w14:paraId="2AB41FC0" w14:textId="77777777" w:rsidR="00BF4644" w:rsidRPr="007D6C5A" w:rsidRDefault="00BF4644" w:rsidP="00754246">
            <w:pPr>
              <w:spacing w:after="240"/>
              <w:rPr>
                <w:lang w:val="en-GB"/>
              </w:rPr>
            </w:pPr>
          </w:p>
        </w:tc>
      </w:tr>
    </w:tbl>
    <w:p w14:paraId="493FD722" w14:textId="77777777" w:rsidR="00297B96" w:rsidRDefault="00297B96" w:rsidP="00297B96">
      <w:pPr>
        <w:rPr>
          <w:rFonts w:eastAsia="Calibri"/>
          <w:lang w:val="en-GB"/>
        </w:rPr>
      </w:pPr>
    </w:p>
    <w:p w14:paraId="312D0566" w14:textId="77777777" w:rsidR="00C70109" w:rsidRDefault="00C70109" w:rsidP="00297B96">
      <w:pPr>
        <w:rPr>
          <w:rFonts w:eastAsia="Calibri"/>
          <w:lang w:val="en-GB"/>
        </w:rPr>
      </w:pPr>
    </w:p>
    <w:p w14:paraId="2734EFED" w14:textId="77777777" w:rsidR="006E6897" w:rsidRPr="00403ABB" w:rsidRDefault="006E6897" w:rsidP="005A651B">
      <w:pPr>
        <w:pStyle w:val="Ondertitel"/>
        <w:numPr>
          <w:ilvl w:val="1"/>
          <w:numId w:val="28"/>
        </w:numPr>
        <w:rPr>
          <w:rFonts w:eastAsia="Calibri"/>
          <w:b/>
          <w:lang w:val="en-GB"/>
        </w:rPr>
      </w:pPr>
      <w:bookmarkStart w:id="49" w:name="_Toc517881807"/>
      <w:r w:rsidRPr="00403ABB">
        <w:rPr>
          <w:rFonts w:eastAsia="Calibri"/>
          <w:b/>
          <w:lang w:val="en-GB"/>
        </w:rPr>
        <w:lastRenderedPageBreak/>
        <w:t>Project organi</w:t>
      </w:r>
      <w:r w:rsidR="00047DC4" w:rsidRPr="00403ABB">
        <w:rPr>
          <w:rFonts w:eastAsia="Calibri"/>
          <w:b/>
          <w:lang w:val="en-GB"/>
        </w:rPr>
        <w:t>z</w:t>
      </w:r>
      <w:r w:rsidRPr="00403ABB">
        <w:rPr>
          <w:rFonts w:eastAsia="Calibri"/>
          <w:b/>
          <w:lang w:val="en-GB"/>
        </w:rPr>
        <w:t>ation</w:t>
      </w:r>
      <w:r w:rsidR="00AB347E" w:rsidRPr="00403ABB">
        <w:rPr>
          <w:rFonts w:eastAsia="Calibri"/>
          <w:b/>
          <w:lang w:val="en-GB"/>
        </w:rPr>
        <w:t xml:space="preserve"> in the implementation phase</w:t>
      </w:r>
      <w:bookmarkEnd w:id="49"/>
    </w:p>
    <w:p w14:paraId="34E510B8" w14:textId="77777777" w:rsidR="00ED5CBE" w:rsidRPr="007D6C5A" w:rsidRDefault="006F61FF" w:rsidP="006F61FF">
      <w:pPr>
        <w:spacing w:after="240"/>
        <w:rPr>
          <w:lang w:val="en-GB"/>
        </w:rPr>
      </w:pPr>
      <w:r w:rsidRPr="007D6C5A">
        <w:rPr>
          <w:lang w:val="en-GB"/>
        </w:rPr>
        <w:t xml:space="preserve">Please </w:t>
      </w:r>
      <w:r w:rsidR="00A506C9">
        <w:rPr>
          <w:lang w:val="en-GB"/>
        </w:rPr>
        <w:t>describe the roles and responsibilities of all organizations involved in the implementation and operation and maintenance phase. This includes</w:t>
      </w:r>
      <w:r w:rsidR="00A506C9" w:rsidRPr="00A506C9">
        <w:rPr>
          <w:lang w:val="en-GB"/>
        </w:rPr>
        <w:t xml:space="preserve"> companies, NGO’s, Environmental commission/authority, management and supervision</w:t>
      </w:r>
      <w:r w:rsidR="00A506C9">
        <w:rPr>
          <w:lang w:val="en-GB"/>
        </w:rPr>
        <w:t xml:space="preserve"> (government authorities have been describes under 4.1.1.</w:t>
      </w:r>
      <w:r w:rsidR="00297B96">
        <w:rPr>
          <w:lang w:val="en-GB"/>
        </w:rPr>
        <w:t>).</w:t>
      </w:r>
      <w:r w:rsidR="00A506C9" w:rsidRPr="00A506C9">
        <w:rPr>
          <w:lang w:val="en-GB"/>
        </w:rPr>
        <w:t xml:space="preserve"> Include the team members of the project organization if they have already been selected, and their decision-making structure. </w:t>
      </w:r>
      <w:r w:rsidRPr="007D6C5A">
        <w:rPr>
          <w:lang w:val="en-GB"/>
        </w:rPr>
        <w:t xml:space="preserve">Add as many boxes as needed. </w:t>
      </w:r>
    </w:p>
    <w:tbl>
      <w:tblPr>
        <w:tblStyle w:val="Tabelraster"/>
        <w:tblW w:w="9322" w:type="dxa"/>
        <w:tblLook w:val="04A0" w:firstRow="1" w:lastRow="0" w:firstColumn="1" w:lastColumn="0" w:noHBand="0" w:noVBand="1"/>
      </w:tblPr>
      <w:tblGrid>
        <w:gridCol w:w="9322"/>
      </w:tblGrid>
      <w:tr w:rsidR="00A506C9" w:rsidRPr="00DB1F79" w14:paraId="7DCFED35" w14:textId="77777777" w:rsidTr="006C5674">
        <w:tc>
          <w:tcPr>
            <w:tcW w:w="9322" w:type="dxa"/>
          </w:tcPr>
          <w:p w14:paraId="52BF3078" w14:textId="77777777" w:rsidR="00A506C9" w:rsidRPr="007D6C5A" w:rsidRDefault="00A506C9" w:rsidP="006C5674">
            <w:pPr>
              <w:spacing w:after="240"/>
              <w:rPr>
                <w:b/>
                <w:lang w:val="en-GB"/>
              </w:rPr>
            </w:pPr>
            <w:r>
              <w:rPr>
                <w:b/>
                <w:lang w:val="en-GB"/>
              </w:rPr>
              <w:t xml:space="preserve">Organization </w:t>
            </w:r>
            <w:r w:rsidRPr="007D6C5A">
              <w:rPr>
                <w:b/>
                <w:lang w:val="en-GB"/>
              </w:rPr>
              <w:t>1:</w:t>
            </w:r>
          </w:p>
          <w:p w14:paraId="0BB34C54" w14:textId="77777777" w:rsidR="00A506C9" w:rsidRPr="007D6C5A" w:rsidRDefault="00A506C9" w:rsidP="006C5674">
            <w:pPr>
              <w:spacing w:after="240"/>
              <w:rPr>
                <w:lang w:val="en-GB"/>
              </w:rPr>
            </w:pPr>
            <w:r w:rsidRPr="007D6C5A">
              <w:rPr>
                <w:lang w:val="en-GB"/>
              </w:rPr>
              <w:t xml:space="preserve">Implementation phase: </w:t>
            </w:r>
          </w:p>
          <w:p w14:paraId="7883F918" w14:textId="77777777" w:rsidR="00A506C9" w:rsidRPr="007D6C5A" w:rsidRDefault="00A506C9" w:rsidP="006C5674">
            <w:pPr>
              <w:spacing w:after="240"/>
              <w:rPr>
                <w:lang w:val="en-GB"/>
              </w:rPr>
            </w:pPr>
          </w:p>
          <w:p w14:paraId="79F811F7" w14:textId="77777777" w:rsidR="00A506C9" w:rsidRPr="007D6C5A" w:rsidRDefault="00A506C9" w:rsidP="006C5674">
            <w:pPr>
              <w:spacing w:after="240"/>
              <w:rPr>
                <w:lang w:val="en-GB"/>
              </w:rPr>
            </w:pPr>
            <w:r w:rsidRPr="007D6C5A">
              <w:rPr>
                <w:lang w:val="en-GB"/>
              </w:rPr>
              <w:t xml:space="preserve">Operation and maintenance phase: </w:t>
            </w:r>
          </w:p>
          <w:p w14:paraId="3CD62180" w14:textId="77777777" w:rsidR="00A506C9" w:rsidRPr="007D6C5A" w:rsidRDefault="00A506C9" w:rsidP="006C5674">
            <w:pPr>
              <w:spacing w:after="240"/>
              <w:rPr>
                <w:lang w:val="en-GB"/>
              </w:rPr>
            </w:pPr>
          </w:p>
        </w:tc>
      </w:tr>
    </w:tbl>
    <w:p w14:paraId="2CCC15EC" w14:textId="77777777" w:rsidR="00A506C9" w:rsidRPr="007D6C5A" w:rsidRDefault="00A506C9" w:rsidP="00A506C9">
      <w:pPr>
        <w:rPr>
          <w:rFonts w:eastAsia="Calibri"/>
          <w:lang w:val="en-GB" w:eastAsia="en-US"/>
        </w:rPr>
      </w:pPr>
    </w:p>
    <w:tbl>
      <w:tblPr>
        <w:tblStyle w:val="Tabelraster"/>
        <w:tblW w:w="9322" w:type="dxa"/>
        <w:tblLook w:val="04A0" w:firstRow="1" w:lastRow="0" w:firstColumn="1" w:lastColumn="0" w:noHBand="0" w:noVBand="1"/>
      </w:tblPr>
      <w:tblGrid>
        <w:gridCol w:w="9322"/>
      </w:tblGrid>
      <w:tr w:rsidR="00A506C9" w:rsidRPr="00DB1F79" w14:paraId="0E6EF54E" w14:textId="77777777" w:rsidTr="006C5674">
        <w:trPr>
          <w:trHeight w:val="919"/>
        </w:trPr>
        <w:tc>
          <w:tcPr>
            <w:tcW w:w="9322" w:type="dxa"/>
          </w:tcPr>
          <w:p w14:paraId="2C71C864" w14:textId="77777777" w:rsidR="00A506C9" w:rsidRPr="007D6C5A" w:rsidRDefault="00A506C9" w:rsidP="006C5674">
            <w:pPr>
              <w:spacing w:after="240"/>
              <w:rPr>
                <w:b/>
                <w:lang w:val="en-GB"/>
              </w:rPr>
            </w:pPr>
            <w:r>
              <w:rPr>
                <w:b/>
                <w:lang w:val="en-GB"/>
              </w:rPr>
              <w:t xml:space="preserve">Organization </w:t>
            </w:r>
            <w:r w:rsidRPr="007D6C5A">
              <w:rPr>
                <w:b/>
                <w:lang w:val="en-GB"/>
              </w:rPr>
              <w:t>2:</w:t>
            </w:r>
          </w:p>
          <w:p w14:paraId="24216D03" w14:textId="77777777" w:rsidR="00A506C9" w:rsidRPr="007D6C5A" w:rsidRDefault="00A506C9" w:rsidP="006C5674">
            <w:pPr>
              <w:spacing w:after="240"/>
              <w:rPr>
                <w:lang w:val="en-GB"/>
              </w:rPr>
            </w:pPr>
            <w:r w:rsidRPr="007D6C5A">
              <w:rPr>
                <w:lang w:val="en-GB"/>
              </w:rPr>
              <w:t xml:space="preserve">Implementation phase: </w:t>
            </w:r>
          </w:p>
          <w:p w14:paraId="315FC6E9" w14:textId="77777777" w:rsidR="00A506C9" w:rsidRPr="007D6C5A" w:rsidRDefault="00A506C9" w:rsidP="006C5674">
            <w:pPr>
              <w:spacing w:after="240"/>
              <w:rPr>
                <w:lang w:val="en-GB"/>
              </w:rPr>
            </w:pPr>
          </w:p>
          <w:p w14:paraId="425EA2AD" w14:textId="77777777" w:rsidR="00A506C9" w:rsidRPr="007D6C5A" w:rsidRDefault="00A506C9" w:rsidP="006C5674">
            <w:pPr>
              <w:spacing w:after="240"/>
              <w:rPr>
                <w:lang w:val="en-GB"/>
              </w:rPr>
            </w:pPr>
            <w:r w:rsidRPr="007D6C5A">
              <w:rPr>
                <w:lang w:val="en-GB"/>
              </w:rPr>
              <w:t xml:space="preserve">Operation and maintenance phase: </w:t>
            </w:r>
          </w:p>
          <w:p w14:paraId="43938C02" w14:textId="77777777" w:rsidR="00A506C9" w:rsidRPr="007D6C5A" w:rsidRDefault="00A506C9" w:rsidP="006C5674">
            <w:pPr>
              <w:spacing w:after="240"/>
              <w:rPr>
                <w:lang w:val="en-GB"/>
              </w:rPr>
            </w:pPr>
          </w:p>
        </w:tc>
      </w:tr>
    </w:tbl>
    <w:p w14:paraId="51C57D3D" w14:textId="77777777" w:rsidR="00016730" w:rsidRPr="007D6C5A" w:rsidRDefault="00016730" w:rsidP="00C31BDD">
      <w:pPr>
        <w:rPr>
          <w:rFonts w:eastAsia="Calibri"/>
          <w:lang w:val="en-GB" w:eastAsia="en-US"/>
        </w:rPr>
      </w:pPr>
    </w:p>
    <w:p w14:paraId="20626714" w14:textId="77777777" w:rsidR="00AB631F" w:rsidRPr="00663E48" w:rsidRDefault="00AB631F" w:rsidP="005A651B">
      <w:pPr>
        <w:pStyle w:val="Ondertitel"/>
        <w:numPr>
          <w:ilvl w:val="1"/>
          <w:numId w:val="28"/>
        </w:numPr>
        <w:rPr>
          <w:rFonts w:eastAsia="Calibri"/>
          <w:b/>
          <w:lang w:val="en-GB"/>
        </w:rPr>
      </w:pPr>
      <w:bookmarkStart w:id="50" w:name="_Toc517881808"/>
      <w:r w:rsidRPr="00663E48">
        <w:rPr>
          <w:rFonts w:eastAsia="Calibri"/>
          <w:b/>
          <w:lang w:val="en-GB"/>
        </w:rPr>
        <w:t xml:space="preserve">Independent </w:t>
      </w:r>
      <w:r w:rsidR="00A506C9" w:rsidRPr="00663E48">
        <w:rPr>
          <w:rFonts w:eastAsia="Calibri"/>
          <w:b/>
          <w:lang w:val="en-GB"/>
        </w:rPr>
        <w:t>s</w:t>
      </w:r>
      <w:r w:rsidRPr="00663E48">
        <w:rPr>
          <w:rFonts w:eastAsia="Calibri"/>
          <w:b/>
          <w:lang w:val="en-GB"/>
        </w:rPr>
        <w:t>upervision</w:t>
      </w:r>
      <w:bookmarkEnd w:id="50"/>
      <w:r w:rsidRPr="00663E48">
        <w:rPr>
          <w:rFonts w:eastAsia="Calibri"/>
          <w:b/>
          <w:lang w:val="en-GB"/>
        </w:rPr>
        <w:t xml:space="preserve"> </w:t>
      </w:r>
    </w:p>
    <w:p w14:paraId="7A191C8A" w14:textId="77777777" w:rsidR="009F0EDB" w:rsidRPr="007D6C5A" w:rsidRDefault="009F0EDB" w:rsidP="009F0EDB">
      <w:pPr>
        <w:spacing w:after="240"/>
        <w:rPr>
          <w:rFonts w:eastAsia="Calibri"/>
          <w:lang w:val="en-GB" w:eastAsia="en-US"/>
        </w:rPr>
      </w:pPr>
      <w:r w:rsidRPr="007D6C5A">
        <w:rPr>
          <w:rFonts w:eastAsia="Calibri"/>
          <w:lang w:val="en-GB" w:eastAsia="en-US"/>
        </w:rPr>
        <w:t>One of the threshold criteria for DRIVE is that there will be independent supervision of the transaction. If the</w:t>
      </w:r>
      <w:r w:rsidR="0031586F">
        <w:rPr>
          <w:rFonts w:eastAsia="Calibri"/>
          <w:lang w:val="en-GB" w:eastAsia="en-US"/>
        </w:rPr>
        <w:t xml:space="preserve"> independent supervisor</w:t>
      </w:r>
      <w:r w:rsidRPr="007D6C5A">
        <w:rPr>
          <w:rFonts w:eastAsia="Calibri"/>
          <w:lang w:val="en-GB" w:eastAsia="en-US"/>
        </w:rPr>
        <w:t xml:space="preserve"> has already been selected, provide the contact information of this party. Also elaborate on the selection process and key conditions. If this specialist has not yet been selected, please indicate how and when supervision services will be enlisted. Note that in case the future supervision is not (yet) clear at the start of the Intake, this may imply that appraisal cannot yet start and steps need to be taken first by the applicant to ensure information on proper supervision. </w:t>
      </w:r>
    </w:p>
    <w:p w14:paraId="3068D5C4" w14:textId="77777777" w:rsidR="009F0EDB" w:rsidRPr="007D6C5A" w:rsidRDefault="009F0EDB" w:rsidP="00176CF4">
      <w:pPr>
        <w:rPr>
          <w:rFonts w:eastAsia="Calibri"/>
          <w:lang w:val="en-GB" w:eastAsia="en-US"/>
        </w:rPr>
      </w:pPr>
      <w:r w:rsidRPr="007D6C5A">
        <w:rPr>
          <w:rFonts w:eastAsia="Calibri"/>
          <w:lang w:val="en-GB" w:eastAsia="en-US"/>
        </w:rPr>
        <w:t>The engineer or employer's representative's tasks can be to review the tender documentation and to supervise the implementation of the contract and to issue performance statements when required. Please</w:t>
      </w:r>
      <w:r w:rsidR="00176CF4">
        <w:rPr>
          <w:rFonts w:eastAsia="Calibri"/>
          <w:lang w:val="en-GB" w:eastAsia="en-US"/>
        </w:rPr>
        <w:t xml:space="preserve"> </w:t>
      </w:r>
      <w:r w:rsidR="0031586F">
        <w:rPr>
          <w:rFonts w:eastAsia="Calibri"/>
          <w:lang w:val="en-GB" w:eastAsia="en-US"/>
        </w:rPr>
        <w:t xml:space="preserve">elaborate on the </w:t>
      </w:r>
      <w:r w:rsidR="00176CF4">
        <w:rPr>
          <w:rFonts w:eastAsia="Calibri"/>
          <w:lang w:val="en-GB" w:eastAsia="en-US"/>
        </w:rPr>
        <w:t>points below</w:t>
      </w:r>
      <w:r w:rsidRPr="007D6C5A">
        <w:rPr>
          <w:rFonts w:eastAsia="Calibri"/>
          <w:lang w:val="en-GB" w:eastAsia="en-US"/>
        </w:rPr>
        <w:t>.</w:t>
      </w:r>
    </w:p>
    <w:p w14:paraId="40DD8EF4" w14:textId="77777777" w:rsidR="009F0EDB" w:rsidRPr="007D6C5A" w:rsidRDefault="009F0EDB" w:rsidP="009F0EDB">
      <w:pPr>
        <w:pStyle w:val="Lijstalinea"/>
        <w:numPr>
          <w:ilvl w:val="0"/>
          <w:numId w:val="7"/>
        </w:numPr>
        <w:spacing w:after="240"/>
        <w:rPr>
          <w:rFonts w:eastAsia="Calibri"/>
          <w:lang w:val="en-GB" w:eastAsia="en-US"/>
        </w:rPr>
      </w:pPr>
      <w:r w:rsidRPr="007D6C5A">
        <w:rPr>
          <w:rFonts w:eastAsia="Calibri"/>
          <w:lang w:val="en-GB" w:eastAsia="en-US"/>
        </w:rPr>
        <w:t>Experience with similar projects in the past;</w:t>
      </w:r>
    </w:p>
    <w:p w14:paraId="0EC1FCD0" w14:textId="77777777" w:rsidR="009F0EDB" w:rsidRPr="007D6C5A" w:rsidRDefault="009F0EDB" w:rsidP="009F0EDB">
      <w:pPr>
        <w:pStyle w:val="Lijstalinea"/>
        <w:numPr>
          <w:ilvl w:val="0"/>
          <w:numId w:val="7"/>
        </w:numPr>
        <w:spacing w:after="240"/>
        <w:rPr>
          <w:rFonts w:eastAsia="Calibri"/>
          <w:lang w:val="en-GB" w:eastAsia="en-US"/>
        </w:rPr>
      </w:pPr>
      <w:r w:rsidRPr="007D6C5A">
        <w:rPr>
          <w:rFonts w:eastAsia="Calibri"/>
          <w:lang w:val="en-GB" w:eastAsia="en-US"/>
        </w:rPr>
        <w:t>Experience with similar technology;</w:t>
      </w:r>
    </w:p>
    <w:p w14:paraId="430C66B1" w14:textId="77777777" w:rsidR="009F0EDB" w:rsidRPr="007D6C5A" w:rsidRDefault="009F0EDB" w:rsidP="009F0EDB">
      <w:pPr>
        <w:pStyle w:val="Lijstalinea"/>
        <w:numPr>
          <w:ilvl w:val="0"/>
          <w:numId w:val="7"/>
        </w:numPr>
        <w:spacing w:after="240"/>
        <w:rPr>
          <w:rFonts w:eastAsia="Calibri"/>
          <w:lang w:val="en-GB" w:eastAsia="en-US"/>
        </w:rPr>
      </w:pPr>
      <w:r w:rsidRPr="007D6C5A">
        <w:rPr>
          <w:rFonts w:eastAsia="Calibri"/>
          <w:lang w:val="en-GB" w:eastAsia="en-US"/>
        </w:rPr>
        <w:t>Experience with working with foreign companies;</w:t>
      </w:r>
    </w:p>
    <w:p w14:paraId="4DCC77CE" w14:textId="77777777" w:rsidR="009F0EDB" w:rsidRPr="007D6C5A" w:rsidRDefault="009F0EDB" w:rsidP="009F0EDB">
      <w:pPr>
        <w:pStyle w:val="Lijstalinea"/>
        <w:numPr>
          <w:ilvl w:val="0"/>
          <w:numId w:val="7"/>
        </w:numPr>
        <w:spacing w:after="240"/>
        <w:rPr>
          <w:rFonts w:eastAsia="Calibri"/>
          <w:lang w:val="en-GB" w:eastAsia="en-US"/>
        </w:rPr>
      </w:pPr>
      <w:r w:rsidRPr="007D6C5A">
        <w:rPr>
          <w:rFonts w:eastAsia="Calibri"/>
          <w:lang w:val="en-GB" w:eastAsia="en-US"/>
        </w:rPr>
        <w:t xml:space="preserve">References; </w:t>
      </w:r>
    </w:p>
    <w:p w14:paraId="381CFC11" w14:textId="77777777" w:rsidR="009F0EDB" w:rsidRPr="007D6C5A" w:rsidRDefault="009F0EDB" w:rsidP="009F0EDB">
      <w:pPr>
        <w:pStyle w:val="Lijstalinea"/>
        <w:numPr>
          <w:ilvl w:val="0"/>
          <w:numId w:val="7"/>
        </w:numPr>
        <w:spacing w:after="240"/>
        <w:rPr>
          <w:rFonts w:eastAsia="Calibri"/>
          <w:lang w:val="en-GB" w:eastAsia="en-US"/>
        </w:rPr>
      </w:pPr>
      <w:r w:rsidRPr="007D6C5A">
        <w:rPr>
          <w:rFonts w:eastAsia="Calibri"/>
          <w:lang w:val="en-GB" w:eastAsia="en-US"/>
        </w:rPr>
        <w:t>Experience with issuing performance statements;</w:t>
      </w:r>
    </w:p>
    <w:p w14:paraId="4AFEF709" w14:textId="77777777" w:rsidR="009F0EDB" w:rsidRPr="007D6C5A" w:rsidRDefault="009F0EDB" w:rsidP="009F0EDB">
      <w:pPr>
        <w:pStyle w:val="Lijstalinea"/>
        <w:numPr>
          <w:ilvl w:val="0"/>
          <w:numId w:val="7"/>
        </w:numPr>
        <w:spacing w:after="240"/>
        <w:rPr>
          <w:rFonts w:eastAsia="Calibri"/>
          <w:lang w:val="en-GB" w:eastAsia="en-US"/>
        </w:rPr>
      </w:pPr>
      <w:r w:rsidRPr="007D6C5A">
        <w:rPr>
          <w:rFonts w:eastAsia="Calibri"/>
          <w:lang w:val="en-GB" w:eastAsia="en-US"/>
        </w:rPr>
        <w:t>Experience with reporting on performance indicators to stakeholders;</w:t>
      </w:r>
    </w:p>
    <w:p w14:paraId="3257EC76" w14:textId="77777777" w:rsidR="009F0EDB" w:rsidRPr="007D6C5A" w:rsidRDefault="009F0EDB" w:rsidP="009F0EDB">
      <w:pPr>
        <w:pStyle w:val="Lijstalinea"/>
        <w:numPr>
          <w:ilvl w:val="0"/>
          <w:numId w:val="7"/>
        </w:numPr>
        <w:spacing w:after="240"/>
        <w:rPr>
          <w:rFonts w:eastAsia="Calibri"/>
          <w:lang w:val="en-GB" w:eastAsia="en-US"/>
        </w:rPr>
      </w:pPr>
      <w:r w:rsidRPr="007D6C5A">
        <w:rPr>
          <w:rFonts w:eastAsia="Calibri"/>
          <w:lang w:val="en-GB" w:eastAsia="en-US"/>
        </w:rPr>
        <w:t xml:space="preserve">Technical, management, financial, corporate social responsibility and market knowledge, as well as any international experience. </w:t>
      </w:r>
    </w:p>
    <w:tbl>
      <w:tblPr>
        <w:tblStyle w:val="Tabelraster"/>
        <w:tblW w:w="9322" w:type="dxa"/>
        <w:tblLook w:val="04A0" w:firstRow="1" w:lastRow="0" w:firstColumn="1" w:lastColumn="0" w:noHBand="0" w:noVBand="1"/>
      </w:tblPr>
      <w:tblGrid>
        <w:gridCol w:w="9322"/>
      </w:tblGrid>
      <w:tr w:rsidR="009F0EDB" w:rsidRPr="007D6C5A" w14:paraId="4C6FDDC3" w14:textId="77777777" w:rsidTr="007E1A33">
        <w:trPr>
          <w:trHeight w:val="720"/>
        </w:trPr>
        <w:tc>
          <w:tcPr>
            <w:tcW w:w="9322" w:type="dxa"/>
          </w:tcPr>
          <w:p w14:paraId="72173CB0" w14:textId="77777777" w:rsidR="009F0EDB" w:rsidRPr="007D6C5A" w:rsidRDefault="009F0EDB" w:rsidP="007E1A33">
            <w:pPr>
              <w:spacing w:after="240"/>
              <w:rPr>
                <w:lang w:val="en-GB"/>
              </w:rPr>
            </w:pPr>
            <w:r w:rsidRPr="007D6C5A">
              <w:rPr>
                <w:lang w:val="en-GB"/>
              </w:rPr>
              <w:t>Please elaborate</w:t>
            </w:r>
            <w:r w:rsidR="000526C5" w:rsidRPr="007D6C5A">
              <w:rPr>
                <w:lang w:val="en-GB"/>
              </w:rPr>
              <w:t>:</w:t>
            </w:r>
          </w:p>
          <w:p w14:paraId="00801345" w14:textId="77777777" w:rsidR="009F0EDB" w:rsidRPr="007D6C5A" w:rsidRDefault="009F0EDB" w:rsidP="007E1A33">
            <w:pPr>
              <w:spacing w:after="240"/>
              <w:rPr>
                <w:lang w:val="en-GB"/>
              </w:rPr>
            </w:pPr>
          </w:p>
        </w:tc>
      </w:tr>
    </w:tbl>
    <w:p w14:paraId="7A9B554F" w14:textId="77777777" w:rsidR="00C31BDD" w:rsidRDefault="00C31BDD" w:rsidP="00DC0EDC">
      <w:pPr>
        <w:rPr>
          <w:rStyle w:val="Zwaar"/>
          <w:rFonts w:eastAsia="Calibri"/>
          <w:lang w:val="en-GB"/>
        </w:rPr>
      </w:pPr>
    </w:p>
    <w:p w14:paraId="3424AA57" w14:textId="77777777" w:rsidR="00C70109" w:rsidRDefault="00C70109" w:rsidP="00DC0EDC">
      <w:pPr>
        <w:rPr>
          <w:rStyle w:val="Zwaar"/>
          <w:rFonts w:eastAsia="Calibri"/>
          <w:lang w:val="en-GB"/>
        </w:rPr>
      </w:pPr>
    </w:p>
    <w:p w14:paraId="7DA7A225" w14:textId="77777777" w:rsidR="00C70109" w:rsidRDefault="00C70109" w:rsidP="00DC0EDC">
      <w:pPr>
        <w:rPr>
          <w:rStyle w:val="Zwaar"/>
          <w:rFonts w:eastAsia="Calibri"/>
          <w:lang w:val="en-GB"/>
        </w:rPr>
      </w:pPr>
    </w:p>
    <w:p w14:paraId="23045DC7" w14:textId="77777777" w:rsidR="009410A9" w:rsidRPr="005A651B" w:rsidRDefault="009410A9" w:rsidP="005A651B">
      <w:pPr>
        <w:pStyle w:val="Ondertitel"/>
        <w:numPr>
          <w:ilvl w:val="1"/>
          <w:numId w:val="28"/>
        </w:numPr>
        <w:rPr>
          <w:rStyle w:val="Zwaar"/>
          <w:rFonts w:eastAsia="Calibri"/>
          <w:bCs w:val="0"/>
        </w:rPr>
      </w:pPr>
      <w:bookmarkStart w:id="51" w:name="_Toc517881809"/>
      <w:r w:rsidRPr="005A651B">
        <w:rPr>
          <w:rStyle w:val="Zwaar"/>
          <w:rFonts w:eastAsia="Calibri"/>
          <w:bCs w:val="0"/>
        </w:rPr>
        <w:lastRenderedPageBreak/>
        <w:t>Monitoring plan</w:t>
      </w:r>
      <w:bookmarkEnd w:id="51"/>
      <w:r w:rsidRPr="005A651B">
        <w:rPr>
          <w:rStyle w:val="Zwaar"/>
          <w:rFonts w:eastAsia="Calibri"/>
          <w:bCs w:val="0"/>
        </w:rPr>
        <w:t xml:space="preserve"> </w:t>
      </w:r>
    </w:p>
    <w:p w14:paraId="798E6A57" w14:textId="77777777" w:rsidR="009410A9" w:rsidRPr="007D6C5A" w:rsidRDefault="00A506C9" w:rsidP="009410A9">
      <w:pPr>
        <w:spacing w:after="240"/>
        <w:rPr>
          <w:rFonts w:eastAsia="Calibri"/>
          <w:lang w:val="en-GB" w:eastAsia="en-US"/>
        </w:rPr>
      </w:pPr>
      <w:r w:rsidRPr="00A506C9">
        <w:rPr>
          <w:rFonts w:eastAsia="Calibri"/>
          <w:lang w:val="en-GB" w:eastAsia="en-US"/>
        </w:rPr>
        <w:t xml:space="preserve">Describe who will be responsible for </w:t>
      </w:r>
      <w:r w:rsidR="009410A9" w:rsidRPr="007D6C5A">
        <w:rPr>
          <w:rFonts w:eastAsia="Calibri"/>
          <w:lang w:val="en-GB" w:eastAsia="en-US"/>
        </w:rPr>
        <w:t>monitoring of results during project implementation</w:t>
      </w:r>
      <w:r>
        <w:rPr>
          <w:rFonts w:eastAsia="Calibri"/>
          <w:lang w:val="en-GB" w:eastAsia="en-US"/>
        </w:rPr>
        <w:t xml:space="preserve"> as well as the operation and maintenance phase.</w:t>
      </w:r>
      <w:r w:rsidR="009410A9" w:rsidRPr="007D6C5A">
        <w:rPr>
          <w:rFonts w:eastAsia="Calibri"/>
          <w:lang w:val="en-GB" w:eastAsia="en-US"/>
        </w:rPr>
        <w:t xml:space="preserve"> </w:t>
      </w:r>
    </w:p>
    <w:tbl>
      <w:tblPr>
        <w:tblStyle w:val="Tabelraster"/>
        <w:tblW w:w="9322" w:type="dxa"/>
        <w:tblLook w:val="04A0" w:firstRow="1" w:lastRow="0" w:firstColumn="1" w:lastColumn="0" w:noHBand="0" w:noVBand="1"/>
      </w:tblPr>
      <w:tblGrid>
        <w:gridCol w:w="9322"/>
      </w:tblGrid>
      <w:tr w:rsidR="009410A9" w:rsidRPr="00A506C9" w14:paraId="4996B7CF" w14:textId="77777777" w:rsidTr="00754246">
        <w:trPr>
          <w:trHeight w:val="893"/>
        </w:trPr>
        <w:tc>
          <w:tcPr>
            <w:tcW w:w="9322" w:type="dxa"/>
          </w:tcPr>
          <w:p w14:paraId="67927DA5" w14:textId="77777777" w:rsidR="009410A9" w:rsidRPr="007D6C5A" w:rsidRDefault="009410A9" w:rsidP="00754246">
            <w:pPr>
              <w:spacing w:after="240"/>
              <w:rPr>
                <w:lang w:val="en-GB"/>
              </w:rPr>
            </w:pPr>
            <w:r w:rsidRPr="007D6C5A">
              <w:rPr>
                <w:lang w:val="en-GB"/>
              </w:rPr>
              <w:t>Please elaborate</w:t>
            </w:r>
            <w:r w:rsidR="000526C5" w:rsidRPr="007D6C5A">
              <w:rPr>
                <w:lang w:val="en-GB"/>
              </w:rPr>
              <w:t>:</w:t>
            </w:r>
          </w:p>
          <w:p w14:paraId="79EB0E76" w14:textId="77777777" w:rsidR="009410A9" w:rsidRPr="007D6C5A" w:rsidRDefault="009410A9" w:rsidP="00754246">
            <w:pPr>
              <w:spacing w:after="240"/>
              <w:rPr>
                <w:lang w:val="en-GB"/>
              </w:rPr>
            </w:pPr>
          </w:p>
        </w:tc>
      </w:tr>
    </w:tbl>
    <w:p w14:paraId="36164C41" w14:textId="77777777" w:rsidR="009410A9" w:rsidRPr="007D6C5A" w:rsidRDefault="009410A9" w:rsidP="00C31BDD">
      <w:pPr>
        <w:rPr>
          <w:rFonts w:eastAsia="Calibri"/>
          <w:b/>
          <w:highlight w:val="yellow"/>
          <w:lang w:val="en-GB" w:eastAsia="en-US"/>
        </w:rPr>
      </w:pPr>
    </w:p>
    <w:p w14:paraId="10781B1B" w14:textId="77777777" w:rsidR="008973DE" w:rsidRPr="00A506C9" w:rsidRDefault="006E6897" w:rsidP="005A651B">
      <w:pPr>
        <w:pStyle w:val="Ondertitel"/>
        <w:numPr>
          <w:ilvl w:val="1"/>
          <w:numId w:val="28"/>
        </w:numPr>
        <w:rPr>
          <w:rStyle w:val="Zwaar"/>
          <w:rFonts w:eastAsia="Calibri"/>
          <w:bCs w:val="0"/>
          <w:lang w:val="en-GB"/>
        </w:rPr>
      </w:pPr>
      <w:bookmarkStart w:id="52" w:name="_Toc517881810"/>
      <w:r w:rsidRPr="00A506C9">
        <w:rPr>
          <w:rStyle w:val="Zwaar"/>
          <w:rFonts w:eastAsia="Calibri"/>
          <w:bCs w:val="0"/>
          <w:lang w:val="en-GB"/>
        </w:rPr>
        <w:t xml:space="preserve">Project </w:t>
      </w:r>
      <w:r w:rsidR="008973DE" w:rsidRPr="00A506C9">
        <w:rPr>
          <w:rStyle w:val="Zwaar"/>
          <w:rFonts w:eastAsia="Calibri"/>
          <w:bCs w:val="0"/>
          <w:lang w:val="en-GB"/>
        </w:rPr>
        <w:t>installation</w:t>
      </w:r>
      <w:bookmarkEnd w:id="52"/>
    </w:p>
    <w:p w14:paraId="6AB484D7" w14:textId="77777777" w:rsidR="008973DE" w:rsidRPr="007D6C5A" w:rsidRDefault="008973DE" w:rsidP="004B271E">
      <w:pPr>
        <w:spacing w:after="240"/>
        <w:rPr>
          <w:rFonts w:eastAsia="Calibri"/>
          <w:lang w:val="en-GB" w:eastAsia="en-US"/>
        </w:rPr>
      </w:pPr>
      <w:r w:rsidRPr="007D6C5A">
        <w:rPr>
          <w:rFonts w:eastAsia="Calibri"/>
          <w:lang w:val="en-GB" w:eastAsia="en-US"/>
        </w:rPr>
        <w:t xml:space="preserve">How will the equipment be installed, commissioned and inspected? Please indicate what contractual and financial incentives will be used when the test results are positive. </w:t>
      </w:r>
    </w:p>
    <w:tbl>
      <w:tblPr>
        <w:tblStyle w:val="Tabelraster"/>
        <w:tblW w:w="9322" w:type="dxa"/>
        <w:tblLook w:val="04A0" w:firstRow="1" w:lastRow="0" w:firstColumn="1" w:lastColumn="0" w:noHBand="0" w:noVBand="1"/>
      </w:tblPr>
      <w:tblGrid>
        <w:gridCol w:w="9322"/>
      </w:tblGrid>
      <w:tr w:rsidR="008973DE" w:rsidRPr="007D6C5A" w14:paraId="0D78917B" w14:textId="77777777" w:rsidTr="00A3448A">
        <w:tc>
          <w:tcPr>
            <w:tcW w:w="9322" w:type="dxa"/>
          </w:tcPr>
          <w:p w14:paraId="2A59287D" w14:textId="77777777" w:rsidR="008973DE" w:rsidRPr="007D6C5A" w:rsidRDefault="00324007" w:rsidP="001D72D2">
            <w:pPr>
              <w:spacing w:after="240"/>
              <w:rPr>
                <w:lang w:val="en-GB"/>
              </w:rPr>
            </w:pPr>
            <w:r w:rsidRPr="007D6C5A">
              <w:rPr>
                <w:lang w:val="en-GB"/>
              </w:rPr>
              <w:t>Please elaborate</w:t>
            </w:r>
            <w:r w:rsidR="00D754F4" w:rsidRPr="007D6C5A">
              <w:rPr>
                <w:lang w:val="en-GB"/>
              </w:rPr>
              <w:t>:</w:t>
            </w:r>
          </w:p>
          <w:p w14:paraId="39730AF8" w14:textId="77777777" w:rsidR="00E5005C" w:rsidRPr="007D6C5A" w:rsidRDefault="00E5005C" w:rsidP="001D72D2">
            <w:pPr>
              <w:spacing w:after="240"/>
              <w:rPr>
                <w:lang w:val="en-GB"/>
              </w:rPr>
            </w:pPr>
          </w:p>
        </w:tc>
      </w:tr>
    </w:tbl>
    <w:p w14:paraId="6571D6CD" w14:textId="77777777" w:rsidR="00C31BDD" w:rsidRPr="007D6C5A" w:rsidRDefault="00C31BDD" w:rsidP="00DC0EDC">
      <w:pPr>
        <w:rPr>
          <w:rStyle w:val="Zwaar"/>
          <w:rFonts w:eastAsia="Calibri"/>
          <w:lang w:val="en-GB"/>
        </w:rPr>
      </w:pPr>
    </w:p>
    <w:p w14:paraId="5B4A5C60" w14:textId="77777777" w:rsidR="002F4459" w:rsidRPr="005A651B" w:rsidRDefault="002F4459" w:rsidP="005A651B">
      <w:pPr>
        <w:pStyle w:val="Ondertitel"/>
        <w:numPr>
          <w:ilvl w:val="1"/>
          <w:numId w:val="28"/>
        </w:numPr>
        <w:rPr>
          <w:rStyle w:val="Zwaar"/>
          <w:rFonts w:eastAsia="Calibri"/>
          <w:bCs w:val="0"/>
        </w:rPr>
      </w:pPr>
      <w:bookmarkStart w:id="53" w:name="_Toc517881811"/>
      <w:r w:rsidRPr="005A651B">
        <w:rPr>
          <w:rStyle w:val="Zwaar"/>
          <w:rFonts w:eastAsia="Calibri"/>
          <w:bCs w:val="0"/>
        </w:rPr>
        <w:t>Time planning</w:t>
      </w:r>
      <w:bookmarkEnd w:id="53"/>
    </w:p>
    <w:p w14:paraId="4EC6A9EA" w14:textId="77777777" w:rsidR="00A64BED" w:rsidRPr="007D6C5A" w:rsidRDefault="00A64BED" w:rsidP="001D72D2">
      <w:pPr>
        <w:spacing w:after="240"/>
        <w:rPr>
          <w:rFonts w:eastAsia="Calibri"/>
          <w:lang w:val="en-GB" w:eastAsia="en-US"/>
        </w:rPr>
      </w:pPr>
      <w:r w:rsidRPr="007D6C5A">
        <w:rPr>
          <w:rFonts w:eastAsia="Calibri"/>
          <w:lang w:val="en-GB" w:eastAsia="en-US"/>
        </w:rPr>
        <w:t xml:space="preserve">Provide a detailed time planning for the implementation of the total infrastructure project. Include key go/no-go moments such as financing, permits, tender, </w:t>
      </w:r>
      <w:r w:rsidR="00A23544">
        <w:rPr>
          <w:rFonts w:eastAsia="Calibri"/>
          <w:lang w:val="en-GB" w:eastAsia="en-US"/>
        </w:rPr>
        <w:t xml:space="preserve">construction </w:t>
      </w:r>
      <w:r w:rsidRPr="007D6C5A">
        <w:rPr>
          <w:rFonts w:eastAsia="Calibri"/>
          <w:lang w:val="en-GB" w:eastAsia="en-US"/>
        </w:rPr>
        <w:t>etc. If available add a Gantt chart in an annex.</w:t>
      </w:r>
    </w:p>
    <w:tbl>
      <w:tblPr>
        <w:tblStyle w:val="Tabelraster"/>
        <w:tblW w:w="9322" w:type="dxa"/>
        <w:tblLook w:val="04A0" w:firstRow="1" w:lastRow="0" w:firstColumn="1" w:lastColumn="0" w:noHBand="0" w:noVBand="1"/>
      </w:tblPr>
      <w:tblGrid>
        <w:gridCol w:w="9322"/>
      </w:tblGrid>
      <w:tr w:rsidR="00E5005C" w:rsidRPr="007D6C5A" w14:paraId="6B77826B" w14:textId="77777777" w:rsidTr="00A3448A">
        <w:tc>
          <w:tcPr>
            <w:tcW w:w="9322" w:type="dxa"/>
          </w:tcPr>
          <w:p w14:paraId="36714416" w14:textId="77777777" w:rsidR="00324007" w:rsidRPr="007D6C5A" w:rsidRDefault="00324007" w:rsidP="00AB6152">
            <w:pPr>
              <w:spacing w:after="240"/>
              <w:rPr>
                <w:lang w:val="en-GB"/>
              </w:rPr>
            </w:pPr>
            <w:r w:rsidRPr="007D6C5A">
              <w:rPr>
                <w:lang w:val="en-GB"/>
              </w:rPr>
              <w:t>Please elaborate</w:t>
            </w:r>
            <w:r w:rsidR="00D754F4" w:rsidRPr="007D6C5A">
              <w:rPr>
                <w:lang w:val="en-GB"/>
              </w:rPr>
              <w:t>:</w:t>
            </w:r>
          </w:p>
          <w:p w14:paraId="324DBDCF" w14:textId="77777777" w:rsidR="00E5005C" w:rsidRPr="007D6C5A" w:rsidRDefault="00E5005C" w:rsidP="00AB6152">
            <w:pPr>
              <w:spacing w:after="240"/>
              <w:rPr>
                <w:lang w:val="en-GB"/>
              </w:rPr>
            </w:pPr>
          </w:p>
        </w:tc>
      </w:tr>
    </w:tbl>
    <w:p w14:paraId="62D32301" w14:textId="77777777" w:rsidR="00324007" w:rsidRPr="007D6C5A" w:rsidRDefault="00324007" w:rsidP="00324007">
      <w:pPr>
        <w:pStyle w:val="Lijstalinea"/>
        <w:spacing w:after="240"/>
        <w:ind w:left="390"/>
        <w:rPr>
          <w:rFonts w:eastAsia="Calibri"/>
          <w:b/>
          <w:lang w:val="en-GB" w:eastAsia="en-US"/>
        </w:rPr>
      </w:pPr>
    </w:p>
    <w:p w14:paraId="58F2B900" w14:textId="77777777" w:rsidR="00D754F4" w:rsidRPr="007D6C5A" w:rsidRDefault="00D754F4">
      <w:pPr>
        <w:spacing w:line="240" w:lineRule="auto"/>
        <w:rPr>
          <w:rFonts w:eastAsia="Calibri"/>
          <w:b/>
          <w:lang w:val="en-GB" w:eastAsia="en-US"/>
        </w:rPr>
      </w:pPr>
      <w:bookmarkStart w:id="54" w:name="PartIV"/>
    </w:p>
    <w:p w14:paraId="72B01475" w14:textId="77777777" w:rsidR="00FD7FA9" w:rsidRPr="007D6C5A" w:rsidRDefault="00FD7FA9">
      <w:pPr>
        <w:spacing w:line="240" w:lineRule="auto"/>
        <w:rPr>
          <w:rFonts w:eastAsia="Calibri"/>
          <w:b/>
          <w:lang w:val="en-GB" w:eastAsia="en-US"/>
        </w:rPr>
      </w:pPr>
      <w:r w:rsidRPr="007D6C5A">
        <w:rPr>
          <w:rFonts w:eastAsia="Calibri"/>
          <w:b/>
          <w:lang w:val="en-GB" w:eastAsia="en-US"/>
        </w:rPr>
        <w:br w:type="page"/>
      </w:r>
    </w:p>
    <w:p w14:paraId="680DB613" w14:textId="77777777" w:rsidR="00DC7967" w:rsidRPr="00D5240A" w:rsidRDefault="00CC0EB7" w:rsidP="00D5240A">
      <w:pPr>
        <w:pStyle w:val="Titel"/>
        <w:numPr>
          <w:ilvl w:val="0"/>
          <w:numId w:val="24"/>
        </w:numPr>
        <w:spacing w:after="160"/>
        <w:rPr>
          <w:rFonts w:eastAsia="Calibri"/>
          <w:sz w:val="28"/>
          <w:szCs w:val="28"/>
          <w:lang w:val="en-GB" w:eastAsia="en-US"/>
        </w:rPr>
      </w:pPr>
      <w:bookmarkStart w:id="55" w:name="_Toc517881812"/>
      <w:r w:rsidRPr="00D5240A">
        <w:rPr>
          <w:rFonts w:eastAsia="Calibri"/>
          <w:sz w:val="28"/>
          <w:szCs w:val="28"/>
          <w:lang w:val="en-GB" w:eastAsia="en-US"/>
        </w:rPr>
        <w:lastRenderedPageBreak/>
        <w:t>Budget and f</w:t>
      </w:r>
      <w:r w:rsidR="00DC7967" w:rsidRPr="00D5240A">
        <w:rPr>
          <w:rFonts w:eastAsia="Calibri"/>
          <w:sz w:val="28"/>
          <w:szCs w:val="28"/>
          <w:lang w:val="en-GB" w:eastAsia="en-US"/>
        </w:rPr>
        <w:t>inancing plan</w:t>
      </w:r>
      <w:bookmarkEnd w:id="55"/>
    </w:p>
    <w:p w14:paraId="710EF48E" w14:textId="77777777" w:rsidR="00E5005C" w:rsidRPr="007D6C5A" w:rsidRDefault="00CC0EB7" w:rsidP="006D4964">
      <w:pPr>
        <w:spacing w:after="240"/>
        <w:rPr>
          <w:rFonts w:eastAsia="Calibri"/>
          <w:lang w:val="en-GB" w:eastAsia="en-US"/>
        </w:rPr>
      </w:pPr>
      <w:r w:rsidRPr="007D6C5A">
        <w:rPr>
          <w:rFonts w:eastAsia="Calibri"/>
          <w:lang w:val="en-GB" w:eastAsia="en-US"/>
        </w:rPr>
        <w:t xml:space="preserve">This chapter is used to describe the project costs, financing, </w:t>
      </w:r>
      <w:r w:rsidR="006D4964" w:rsidRPr="007D6C5A">
        <w:rPr>
          <w:rFonts w:eastAsia="Calibri"/>
          <w:lang w:val="en-GB" w:eastAsia="en-US"/>
        </w:rPr>
        <w:t xml:space="preserve">financial sustainability and economic viability. The quantitative aspects can be filled out in the Excel file “Financial Analysis Tool DRIVE” (see: </w:t>
      </w:r>
      <w:r w:rsidR="00DB1F79">
        <w:fldChar w:fldCharType="begin"/>
      </w:r>
      <w:r w:rsidR="00DB1F79" w:rsidRPr="00DB1F79">
        <w:rPr>
          <w:lang w:val="en-US"/>
        </w:rPr>
        <w:instrText xml:space="preserve"> HYPERLINK "http://engli</w:instrText>
      </w:r>
      <w:r w:rsidR="00DB1F79" w:rsidRPr="00DB1F79">
        <w:rPr>
          <w:lang w:val="en-US"/>
        </w:rPr>
        <w:instrText xml:space="preserve">sh.rvo.nl/subsidies-programmes/how-apply-drive" </w:instrText>
      </w:r>
      <w:r w:rsidR="00DB1F79">
        <w:fldChar w:fldCharType="separate"/>
      </w:r>
      <w:r w:rsidR="006D4964" w:rsidRPr="007D6C5A">
        <w:rPr>
          <w:rStyle w:val="Hyperlink"/>
          <w:rFonts w:eastAsia="Calibri"/>
          <w:lang w:val="en-GB" w:eastAsia="en-US"/>
        </w:rPr>
        <w:t>http://english.rvo.nl/subsidies-programmes/how-apply-drive</w:t>
      </w:r>
      <w:r w:rsidR="00DB1F79">
        <w:rPr>
          <w:rStyle w:val="Hyperlink"/>
          <w:rFonts w:eastAsia="Calibri"/>
          <w:lang w:val="en-GB" w:eastAsia="en-US"/>
        </w:rPr>
        <w:fldChar w:fldCharType="end"/>
      </w:r>
      <w:r w:rsidR="006D4964" w:rsidRPr="007D6C5A">
        <w:rPr>
          <w:rFonts w:eastAsia="Calibri"/>
          <w:lang w:val="en-GB" w:eastAsia="en-US"/>
        </w:rPr>
        <w:t xml:space="preserve">). </w:t>
      </w:r>
      <w:r w:rsidR="001A7834" w:rsidRPr="007D6C5A">
        <w:rPr>
          <w:rFonts w:eastAsia="Calibri"/>
          <w:lang w:val="en-GB" w:eastAsia="en-US"/>
        </w:rPr>
        <w:t xml:space="preserve">Use active formulas in Excel, so that the data are traceable. Kindly also make sure that all figures presented in the excel file, this Intake form and the studies conducted for the project are consistent. </w:t>
      </w:r>
      <w:r w:rsidR="001D4BA6" w:rsidRPr="007D6C5A">
        <w:rPr>
          <w:rFonts w:eastAsia="Calibri"/>
          <w:lang w:val="en-GB" w:eastAsia="en-US"/>
        </w:rPr>
        <w:t>Also, please make sure that all revenues and cost items are presented  in constant prices, i.e. not taking into account future inflation.</w:t>
      </w:r>
      <w:r w:rsidR="007D6C5A" w:rsidRPr="007D6C5A">
        <w:rPr>
          <w:rFonts w:eastAsia="Calibri"/>
          <w:lang w:val="en-GB" w:eastAsia="en-US"/>
        </w:rPr>
        <w:t xml:space="preserve"> </w:t>
      </w:r>
      <w:r w:rsidR="006D4964" w:rsidRPr="007D6C5A">
        <w:rPr>
          <w:rFonts w:eastAsia="Calibri"/>
          <w:lang w:val="en-GB" w:eastAsia="en-US"/>
        </w:rPr>
        <w:t xml:space="preserve">The more qualitative aspects of the budget and financing plan will be </w:t>
      </w:r>
      <w:r w:rsidR="001A7834" w:rsidRPr="007D6C5A">
        <w:rPr>
          <w:rFonts w:eastAsia="Calibri"/>
          <w:lang w:val="en-GB" w:eastAsia="en-US"/>
        </w:rPr>
        <w:t xml:space="preserve">described </w:t>
      </w:r>
      <w:r w:rsidR="006D4964" w:rsidRPr="007D6C5A">
        <w:rPr>
          <w:rFonts w:eastAsia="Calibri"/>
          <w:lang w:val="en-GB" w:eastAsia="en-US"/>
        </w:rPr>
        <w:t xml:space="preserve">in the Intake </w:t>
      </w:r>
      <w:r w:rsidR="001A7834" w:rsidRPr="007D6C5A">
        <w:rPr>
          <w:rFonts w:eastAsia="Calibri"/>
          <w:lang w:val="en-GB" w:eastAsia="en-US"/>
        </w:rPr>
        <w:t>f</w:t>
      </w:r>
      <w:r w:rsidR="006D4964" w:rsidRPr="007D6C5A">
        <w:rPr>
          <w:rFonts w:eastAsia="Calibri"/>
          <w:lang w:val="en-GB" w:eastAsia="en-US"/>
        </w:rPr>
        <w:t>orm</w:t>
      </w:r>
      <w:bookmarkEnd w:id="54"/>
      <w:r w:rsidR="006D4964" w:rsidRPr="007D6C5A">
        <w:rPr>
          <w:rFonts w:eastAsia="Calibri"/>
          <w:lang w:val="en-GB" w:eastAsia="en-US"/>
        </w:rPr>
        <w:t xml:space="preserve"> as follows. </w:t>
      </w:r>
    </w:p>
    <w:tbl>
      <w:tblPr>
        <w:tblW w:w="9322" w:type="dxa"/>
        <w:tblLook w:val="01E0" w:firstRow="1" w:lastRow="1" w:firstColumn="1" w:lastColumn="1" w:noHBand="0" w:noVBand="0"/>
      </w:tblPr>
      <w:tblGrid>
        <w:gridCol w:w="5778"/>
        <w:gridCol w:w="3544"/>
      </w:tblGrid>
      <w:tr w:rsidR="00F33DCC" w:rsidRPr="007D6C5A" w14:paraId="3BA3803C" w14:textId="77777777" w:rsidTr="00C42885">
        <w:trPr>
          <w:trHeight w:val="178"/>
        </w:trPr>
        <w:tc>
          <w:tcPr>
            <w:tcW w:w="5778" w:type="dxa"/>
            <w:tcBorders>
              <w:top w:val="single" w:sz="4" w:space="0" w:color="auto"/>
              <w:left w:val="single" w:sz="4" w:space="0" w:color="auto"/>
              <w:bottom w:val="single" w:sz="4" w:space="0" w:color="auto"/>
              <w:right w:val="single" w:sz="4" w:space="0" w:color="auto"/>
            </w:tcBorders>
          </w:tcPr>
          <w:p w14:paraId="65C8DCE0" w14:textId="77777777" w:rsidR="00F33DCC" w:rsidRPr="007D6C5A" w:rsidRDefault="00F33DCC" w:rsidP="00F33DCC">
            <w:pPr>
              <w:spacing w:before="60" w:after="60"/>
              <w:rPr>
                <w:rFonts w:eastAsia="Calibri"/>
                <w:b/>
                <w:lang w:val="en-GB" w:eastAsia="en-US"/>
              </w:rPr>
            </w:pPr>
            <w:r w:rsidRPr="007D6C5A">
              <w:rPr>
                <w:rFonts w:eastAsia="Calibri"/>
                <w:b/>
                <w:lang w:val="en-GB" w:eastAsia="en-US"/>
              </w:rPr>
              <w:t>All sheets of the e</w:t>
            </w:r>
            <w:r w:rsidR="00A73F87">
              <w:rPr>
                <w:rFonts w:eastAsia="Calibri"/>
                <w:b/>
                <w:lang w:val="en-GB" w:eastAsia="en-US"/>
              </w:rPr>
              <w:t>xcel file have been filled out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CE6FCA" w14:textId="77777777" w:rsidR="00F33DCC" w:rsidRPr="007D6C5A" w:rsidRDefault="00F33DCC" w:rsidP="00135594">
            <w:pPr>
              <w:spacing w:before="60" w:after="60"/>
              <w:rPr>
                <w:b/>
                <w:lang w:val="en-GB"/>
              </w:rPr>
            </w:pPr>
            <w:r w:rsidRPr="007D6C5A">
              <w:rPr>
                <w:b/>
                <w:lang w:val="en-GB"/>
              </w:rPr>
              <w:t>Yes / No</w:t>
            </w:r>
          </w:p>
        </w:tc>
      </w:tr>
      <w:tr w:rsidR="00F33DCC" w:rsidRPr="00DB1F79" w14:paraId="6B5494A1" w14:textId="77777777" w:rsidTr="001D589B">
        <w:trPr>
          <w:trHeight w:val="967"/>
        </w:trPr>
        <w:tc>
          <w:tcPr>
            <w:tcW w:w="9322" w:type="dxa"/>
            <w:gridSpan w:val="2"/>
            <w:tcBorders>
              <w:top w:val="single" w:sz="4" w:space="0" w:color="auto"/>
              <w:left w:val="single" w:sz="4" w:space="0" w:color="auto"/>
              <w:bottom w:val="single" w:sz="4" w:space="0" w:color="auto"/>
              <w:right w:val="single" w:sz="4" w:space="0" w:color="auto"/>
            </w:tcBorders>
          </w:tcPr>
          <w:p w14:paraId="0A7B4E33" w14:textId="77777777" w:rsidR="00F33DCC" w:rsidRPr="007D6C5A" w:rsidRDefault="00F33DCC" w:rsidP="00135594">
            <w:pPr>
              <w:spacing w:before="60" w:after="240"/>
              <w:rPr>
                <w:lang w:val="en-GB"/>
              </w:rPr>
            </w:pPr>
            <w:r w:rsidRPr="007D6C5A">
              <w:rPr>
                <w:lang w:val="en-GB"/>
              </w:rPr>
              <w:t>If no, which sections have not been answered and why is this information not available?</w:t>
            </w:r>
          </w:p>
          <w:p w14:paraId="3773AA2F" w14:textId="77777777" w:rsidR="00F33DCC" w:rsidRPr="007D6C5A" w:rsidRDefault="00F33DCC" w:rsidP="00135594">
            <w:pPr>
              <w:spacing w:after="240"/>
              <w:rPr>
                <w:lang w:val="en-GB"/>
              </w:rPr>
            </w:pPr>
          </w:p>
        </w:tc>
      </w:tr>
    </w:tbl>
    <w:p w14:paraId="26D6D03D" w14:textId="77777777" w:rsidR="007E1A33" w:rsidRPr="007C49A7" w:rsidRDefault="007E1A33" w:rsidP="007C49A7">
      <w:pPr>
        <w:pStyle w:val="Ondertitel"/>
        <w:numPr>
          <w:ilvl w:val="1"/>
          <w:numId w:val="43"/>
        </w:numPr>
        <w:spacing w:before="240"/>
        <w:rPr>
          <w:rStyle w:val="Zwaar"/>
          <w:rFonts w:eastAsia="Calibri"/>
          <w:bCs w:val="0"/>
        </w:rPr>
      </w:pPr>
      <w:bookmarkStart w:id="56" w:name="_Toc517881813"/>
      <w:r w:rsidRPr="007C49A7">
        <w:rPr>
          <w:rStyle w:val="Zwaar"/>
          <w:rFonts w:eastAsia="Calibri"/>
          <w:bCs w:val="0"/>
        </w:rPr>
        <w:t xml:space="preserve">Project </w:t>
      </w:r>
      <w:proofErr w:type="spellStart"/>
      <w:r w:rsidRPr="007C49A7">
        <w:rPr>
          <w:rStyle w:val="Zwaar"/>
          <w:rFonts w:eastAsia="Calibri"/>
          <w:bCs w:val="0"/>
        </w:rPr>
        <w:t>costs</w:t>
      </w:r>
      <w:bookmarkEnd w:id="56"/>
      <w:proofErr w:type="spellEnd"/>
    </w:p>
    <w:p w14:paraId="19FF6F6E" w14:textId="77777777" w:rsidR="004F3AC1" w:rsidRPr="007D6C5A" w:rsidRDefault="007E1A33" w:rsidP="004F3AC1">
      <w:pPr>
        <w:spacing w:after="240"/>
        <w:rPr>
          <w:rFonts w:eastAsia="Calibri"/>
          <w:lang w:val="en-GB" w:eastAsia="en-US"/>
        </w:rPr>
      </w:pPr>
      <w:r w:rsidRPr="007D6C5A">
        <w:rPr>
          <w:rFonts w:eastAsia="Calibri"/>
          <w:lang w:val="en-GB" w:eastAsia="en-US"/>
        </w:rPr>
        <w:t xml:space="preserve">The </w:t>
      </w:r>
      <w:r w:rsidR="006D4964" w:rsidRPr="007D6C5A">
        <w:rPr>
          <w:rFonts w:eastAsia="Calibri"/>
          <w:lang w:val="en-GB" w:eastAsia="en-US"/>
        </w:rPr>
        <w:t xml:space="preserve">project </w:t>
      </w:r>
      <w:r w:rsidRPr="007D6C5A">
        <w:rPr>
          <w:rFonts w:eastAsia="Calibri"/>
          <w:lang w:val="en-GB" w:eastAsia="en-US"/>
        </w:rPr>
        <w:t>cost</w:t>
      </w:r>
      <w:r w:rsidR="006D4964" w:rsidRPr="007D6C5A">
        <w:rPr>
          <w:rFonts w:eastAsia="Calibri"/>
          <w:lang w:val="en-GB" w:eastAsia="en-US"/>
        </w:rPr>
        <w:t>s</w:t>
      </w:r>
      <w:r w:rsidRPr="007D6C5A">
        <w:rPr>
          <w:rFonts w:eastAsia="Calibri"/>
          <w:lang w:val="en-GB" w:eastAsia="en-US"/>
        </w:rPr>
        <w:t xml:space="preserve"> </w:t>
      </w:r>
      <w:r w:rsidR="006D4964" w:rsidRPr="007D6C5A">
        <w:rPr>
          <w:rFonts w:eastAsia="Calibri"/>
          <w:lang w:val="en-GB" w:eastAsia="en-US"/>
        </w:rPr>
        <w:t xml:space="preserve">estimates are based </w:t>
      </w:r>
      <w:r w:rsidRPr="007D6C5A">
        <w:rPr>
          <w:rFonts w:eastAsia="Calibri"/>
          <w:lang w:val="en-GB" w:eastAsia="en-US"/>
        </w:rPr>
        <w:t xml:space="preserve">on a detailed Bill of Quantities </w:t>
      </w:r>
      <w:r w:rsidR="006D4964" w:rsidRPr="007D6C5A">
        <w:rPr>
          <w:rFonts w:eastAsia="Calibri"/>
          <w:lang w:val="en-GB" w:eastAsia="en-US"/>
        </w:rPr>
        <w:t>to be filled out in the sheet ‘</w:t>
      </w:r>
      <w:proofErr w:type="spellStart"/>
      <w:r w:rsidR="006D4964" w:rsidRPr="007D6C5A">
        <w:rPr>
          <w:rFonts w:eastAsia="Calibri"/>
          <w:lang w:val="en-GB" w:eastAsia="en-US"/>
        </w:rPr>
        <w:t>BoQ</w:t>
      </w:r>
      <w:proofErr w:type="spellEnd"/>
      <w:r w:rsidR="006D4964" w:rsidRPr="007D6C5A">
        <w:rPr>
          <w:rFonts w:eastAsia="Calibri"/>
          <w:lang w:val="en-GB" w:eastAsia="en-US"/>
        </w:rPr>
        <w:t xml:space="preserve"> – Implementations costs’ in the </w:t>
      </w:r>
      <w:r w:rsidRPr="007D6C5A">
        <w:rPr>
          <w:rFonts w:eastAsia="Calibri"/>
          <w:lang w:val="en-GB" w:eastAsia="en-US"/>
        </w:rPr>
        <w:t xml:space="preserve">Excel file. </w:t>
      </w:r>
      <w:r w:rsidR="00E82F7F">
        <w:rPr>
          <w:rFonts w:eastAsia="Calibri"/>
          <w:lang w:val="en-GB" w:eastAsia="en-US"/>
        </w:rPr>
        <w:t xml:space="preserve">Please note that DRIVE will also request information regarding the project costs of similar projects in the recipient country or similar countries. </w:t>
      </w:r>
    </w:p>
    <w:p w14:paraId="77629C6F" w14:textId="77777777" w:rsidR="00DC7967" w:rsidRPr="007C49A7" w:rsidRDefault="00DC7967" w:rsidP="007C49A7">
      <w:pPr>
        <w:pStyle w:val="Ondertitel"/>
        <w:numPr>
          <w:ilvl w:val="1"/>
          <w:numId w:val="43"/>
        </w:numPr>
        <w:rPr>
          <w:rStyle w:val="Zwaar"/>
          <w:rFonts w:eastAsia="Calibri"/>
          <w:bCs w:val="0"/>
          <w:lang w:val="en-GB"/>
        </w:rPr>
      </w:pPr>
      <w:bookmarkStart w:id="57" w:name="_Toc517881814"/>
      <w:r w:rsidRPr="007C49A7">
        <w:rPr>
          <w:rStyle w:val="Zwaar"/>
          <w:rFonts w:eastAsia="Calibri"/>
          <w:bCs w:val="0"/>
          <w:lang w:val="en-GB"/>
        </w:rPr>
        <w:t>DRIVE support requested (instruments)</w:t>
      </w:r>
      <w:bookmarkEnd w:id="57"/>
    </w:p>
    <w:p w14:paraId="1D18477C" w14:textId="77777777" w:rsidR="00D13BF1" w:rsidRPr="007C3C6C" w:rsidRDefault="006D4964" w:rsidP="003B7A89">
      <w:pPr>
        <w:spacing w:after="120"/>
        <w:rPr>
          <w:rFonts w:eastAsia="Calibri"/>
          <w:lang w:val="en-GB" w:eastAsia="en-US"/>
        </w:rPr>
      </w:pPr>
      <w:r w:rsidRPr="007C3C6C">
        <w:rPr>
          <w:rFonts w:eastAsia="Calibri"/>
          <w:lang w:val="en-GB" w:eastAsia="en-US"/>
        </w:rPr>
        <w:t>W</w:t>
      </w:r>
      <w:r w:rsidR="00D13BF1" w:rsidRPr="007C3C6C">
        <w:rPr>
          <w:rFonts w:eastAsia="Calibri"/>
          <w:lang w:val="en-GB" w:eastAsia="en-US"/>
        </w:rPr>
        <w:t>hich financial DRIVE instrument(s)</w:t>
      </w:r>
      <w:r w:rsidRPr="007C3C6C">
        <w:rPr>
          <w:rFonts w:eastAsia="Calibri"/>
          <w:lang w:val="en-GB" w:eastAsia="en-US"/>
        </w:rPr>
        <w:t xml:space="preserve"> are you applying for</w:t>
      </w:r>
      <w:r w:rsidR="00D13BF1" w:rsidRPr="007C3C6C">
        <w:rPr>
          <w:rFonts w:eastAsia="Calibri"/>
          <w:lang w:val="en-GB" w:eastAsia="en-US"/>
        </w:rPr>
        <w:t>?</w:t>
      </w:r>
      <w:r w:rsidR="00E5005C" w:rsidRPr="007C3C6C">
        <w:rPr>
          <w:rFonts w:eastAsia="Calibri"/>
          <w:lang w:val="en-GB" w:eastAsia="en-US"/>
        </w:rPr>
        <w:t xml:space="preserve"> </w:t>
      </w:r>
      <w:r w:rsidR="00D13BF1" w:rsidRPr="007C3C6C">
        <w:rPr>
          <w:rFonts w:eastAsia="Calibri"/>
          <w:lang w:val="en-GB" w:eastAsia="en-US"/>
        </w:rPr>
        <w:t xml:space="preserve">More than one option </w:t>
      </w:r>
      <w:r w:rsidR="00E5005C" w:rsidRPr="007C3C6C">
        <w:rPr>
          <w:rFonts w:eastAsia="Calibri"/>
          <w:lang w:val="en-GB" w:eastAsia="en-US"/>
        </w:rPr>
        <w:t xml:space="preserve">is </w:t>
      </w:r>
      <w:r w:rsidR="00D13BF1" w:rsidRPr="007C3C6C">
        <w:rPr>
          <w:rFonts w:eastAsia="Calibri"/>
          <w:lang w:val="en-GB" w:eastAsia="en-US"/>
        </w:rPr>
        <w:t>possible</w:t>
      </w:r>
      <w:r w:rsidR="0023015F" w:rsidRPr="007C3C6C">
        <w:rPr>
          <w:rFonts w:eastAsia="Calibri"/>
          <w:lang w:val="en-GB" w:eastAsia="en-US"/>
        </w:rPr>
        <w:t>:</w:t>
      </w:r>
      <w:r w:rsidR="00D13BF1" w:rsidRPr="007C3C6C">
        <w:rPr>
          <w:rFonts w:eastAsia="Calibri"/>
          <w:lang w:val="en-GB" w:eastAsia="en-US"/>
        </w:rPr>
        <w:t xml:space="preserve"> </w:t>
      </w:r>
    </w:p>
    <w:p w14:paraId="477B2EF2" w14:textId="77777777" w:rsidR="002A4970" w:rsidRPr="007D6C5A" w:rsidRDefault="002A4970" w:rsidP="003B7A89">
      <w:pPr>
        <w:spacing w:after="120"/>
        <w:rPr>
          <w:rFonts w:eastAsia="Calibri"/>
          <w:lang w:val="en-GB" w:eastAsia="en-US"/>
        </w:rPr>
      </w:pPr>
      <w:r w:rsidRPr="007D6C5A">
        <w:rPr>
          <w:rFonts w:eastAsia="Calibri"/>
          <w:lang w:val="en-GB" w:eastAsia="en-US"/>
        </w:rPr>
        <w:sym w:font="Symbol" w:char="F07F"/>
      </w:r>
      <w:r w:rsidRPr="007D6C5A">
        <w:rPr>
          <w:rFonts w:eastAsia="Calibri"/>
          <w:lang w:val="en-GB" w:eastAsia="en-US"/>
        </w:rPr>
        <w:t xml:space="preserve"> </w:t>
      </w:r>
      <w:r w:rsidR="00BA36E1" w:rsidRPr="007D6C5A">
        <w:rPr>
          <w:rFonts w:eastAsia="Calibri"/>
          <w:lang w:val="en-GB" w:eastAsia="en-US"/>
        </w:rPr>
        <w:t>Subsidy without repayment obligation</w:t>
      </w:r>
      <w:r w:rsidR="00266DEB" w:rsidRPr="007D6C5A">
        <w:rPr>
          <w:rFonts w:eastAsia="Calibri"/>
          <w:lang w:val="en-GB" w:eastAsia="en-US"/>
        </w:rPr>
        <w:t xml:space="preserve">: </w:t>
      </w:r>
    </w:p>
    <w:p w14:paraId="5BC4DE04" w14:textId="77777777" w:rsidR="00BA36E1" w:rsidRPr="007D6C5A" w:rsidRDefault="00BA36E1" w:rsidP="001D589B">
      <w:pPr>
        <w:spacing w:after="120"/>
        <w:ind w:left="454" w:firstLine="227"/>
        <w:rPr>
          <w:rFonts w:eastAsia="Calibri"/>
          <w:lang w:val="en-GB" w:eastAsia="en-US"/>
        </w:rPr>
      </w:pPr>
      <w:r w:rsidRPr="007D6C5A">
        <w:rPr>
          <w:rFonts w:eastAsia="Calibri"/>
          <w:lang w:val="en-GB" w:eastAsia="en-US"/>
        </w:rPr>
        <w:sym w:font="Symbol" w:char="F07F"/>
      </w:r>
      <w:r w:rsidRPr="007D6C5A">
        <w:rPr>
          <w:rFonts w:eastAsia="Calibri"/>
          <w:lang w:val="en-GB" w:eastAsia="en-US"/>
        </w:rPr>
        <w:t xml:space="preserve"> subsidy for the transaction costs (contract price)</w:t>
      </w:r>
      <w:r w:rsidR="00266DEB" w:rsidRPr="007D6C5A">
        <w:rPr>
          <w:rFonts w:eastAsia="Calibri"/>
          <w:lang w:val="en-GB" w:eastAsia="en-US"/>
        </w:rPr>
        <w:t>;</w:t>
      </w:r>
    </w:p>
    <w:p w14:paraId="2A863312" w14:textId="77777777" w:rsidR="00BA36E1" w:rsidRPr="007D6C5A" w:rsidRDefault="00BA36E1" w:rsidP="001D589B">
      <w:pPr>
        <w:spacing w:after="120"/>
        <w:ind w:left="454" w:firstLine="227"/>
        <w:rPr>
          <w:rFonts w:eastAsia="Calibri"/>
          <w:lang w:val="en-GB" w:eastAsia="en-US"/>
        </w:rPr>
      </w:pPr>
      <w:r w:rsidRPr="007D6C5A">
        <w:rPr>
          <w:rFonts w:eastAsia="Calibri"/>
          <w:lang w:val="en-GB" w:eastAsia="en-US"/>
        </w:rPr>
        <w:sym w:font="Symbol" w:char="F07F"/>
      </w:r>
      <w:r w:rsidRPr="007D6C5A">
        <w:rPr>
          <w:rFonts w:eastAsia="Calibri"/>
          <w:lang w:val="en-GB" w:eastAsia="en-US"/>
        </w:rPr>
        <w:t xml:space="preserve"> subsidy for financing costs of the local authority (</w:t>
      </w:r>
      <w:r w:rsidR="00266DEB" w:rsidRPr="007D6C5A">
        <w:rPr>
          <w:rFonts w:eastAsia="Calibri"/>
          <w:lang w:val="en-GB" w:eastAsia="en-US"/>
        </w:rPr>
        <w:t>premiums);</w:t>
      </w:r>
    </w:p>
    <w:p w14:paraId="7961F76D" w14:textId="77777777" w:rsidR="00D13BF1" w:rsidRPr="007D6C5A" w:rsidRDefault="00D13BF1" w:rsidP="003B7A89">
      <w:pPr>
        <w:spacing w:after="120"/>
        <w:rPr>
          <w:rFonts w:eastAsia="Calibri"/>
          <w:lang w:val="en-GB" w:eastAsia="en-US"/>
        </w:rPr>
      </w:pPr>
      <w:r w:rsidRPr="007D6C5A">
        <w:rPr>
          <w:rFonts w:eastAsia="Calibri"/>
          <w:lang w:val="en-GB" w:eastAsia="en-US"/>
        </w:rPr>
        <w:sym w:font="Symbol" w:char="F07F"/>
      </w:r>
      <w:r w:rsidRPr="007D6C5A">
        <w:rPr>
          <w:rFonts w:eastAsia="Calibri"/>
          <w:lang w:val="en-GB" w:eastAsia="en-US"/>
        </w:rPr>
        <w:t xml:space="preserve"> Guarantee by RVO.nl for a loan </w:t>
      </w:r>
      <w:r w:rsidR="00F8518C" w:rsidRPr="007D6C5A">
        <w:rPr>
          <w:rFonts w:eastAsia="Calibri"/>
          <w:lang w:val="en-GB" w:eastAsia="en-US"/>
        </w:rPr>
        <w:t xml:space="preserve">to </w:t>
      </w:r>
      <w:r w:rsidR="004E5C79">
        <w:rPr>
          <w:rFonts w:eastAsia="Calibri"/>
          <w:lang w:val="en-GB" w:eastAsia="en-US"/>
        </w:rPr>
        <w:t xml:space="preserve">a </w:t>
      </w:r>
      <w:r w:rsidRPr="007D6C5A">
        <w:rPr>
          <w:rFonts w:eastAsia="Calibri"/>
          <w:lang w:val="en-GB" w:eastAsia="en-US"/>
        </w:rPr>
        <w:t>local authority</w:t>
      </w:r>
      <w:r w:rsidR="00F8518C" w:rsidRPr="007D6C5A">
        <w:rPr>
          <w:rFonts w:eastAsia="Calibri"/>
          <w:lang w:val="en-GB" w:eastAsia="en-US"/>
        </w:rPr>
        <w:t xml:space="preserve"> and</w:t>
      </w:r>
      <w:r w:rsidR="00266DEB" w:rsidRPr="007D6C5A">
        <w:rPr>
          <w:rFonts w:eastAsia="Calibri"/>
          <w:lang w:val="en-GB" w:eastAsia="en-US"/>
        </w:rPr>
        <w:t>/</w:t>
      </w:r>
      <w:r w:rsidR="00F8518C" w:rsidRPr="007D6C5A">
        <w:rPr>
          <w:rFonts w:eastAsia="Calibri"/>
          <w:lang w:val="en-GB" w:eastAsia="en-US"/>
        </w:rPr>
        <w:t>or another institution</w:t>
      </w:r>
      <w:r w:rsidR="00266DEB" w:rsidRPr="007D6C5A">
        <w:rPr>
          <w:rFonts w:eastAsia="Calibri"/>
          <w:lang w:val="en-GB" w:eastAsia="en-US"/>
        </w:rPr>
        <w:br/>
        <w:t xml:space="preserve"> </w:t>
      </w:r>
      <w:r w:rsidR="00F8518C" w:rsidRPr="007D6C5A">
        <w:rPr>
          <w:rFonts w:eastAsia="Calibri"/>
          <w:lang w:val="en-GB" w:eastAsia="en-US"/>
        </w:rPr>
        <w:t xml:space="preserve"> </w:t>
      </w:r>
      <w:r w:rsidR="00266DEB" w:rsidRPr="007D6C5A">
        <w:rPr>
          <w:rFonts w:eastAsia="Calibri"/>
          <w:lang w:val="en-GB" w:eastAsia="en-US"/>
        </w:rPr>
        <w:t xml:space="preserve"> </w:t>
      </w:r>
      <w:r w:rsidR="00F8518C" w:rsidRPr="007D6C5A">
        <w:rPr>
          <w:rFonts w:eastAsia="Calibri"/>
          <w:lang w:val="en-GB" w:eastAsia="en-US"/>
        </w:rPr>
        <w:t>that lends to the loca</w:t>
      </w:r>
      <w:r w:rsidR="00E82F7F">
        <w:rPr>
          <w:rFonts w:eastAsia="Calibri"/>
          <w:lang w:val="en-GB" w:eastAsia="en-US"/>
        </w:rPr>
        <w:t>l authority</w:t>
      </w:r>
      <w:r w:rsidR="00F8518C" w:rsidRPr="007D6C5A">
        <w:rPr>
          <w:rFonts w:eastAsia="Calibri"/>
          <w:lang w:val="en-GB" w:eastAsia="en-US"/>
        </w:rPr>
        <w:t xml:space="preserve"> </w:t>
      </w:r>
    </w:p>
    <w:p w14:paraId="3E5E1226" w14:textId="77777777" w:rsidR="00D13BF1" w:rsidRPr="007D6C5A" w:rsidRDefault="00D13BF1" w:rsidP="003B7A89">
      <w:pPr>
        <w:spacing w:after="120"/>
        <w:rPr>
          <w:rFonts w:eastAsia="Calibri"/>
          <w:lang w:val="en-GB" w:eastAsia="en-US"/>
        </w:rPr>
      </w:pPr>
      <w:r w:rsidRPr="007D6C5A">
        <w:rPr>
          <w:rFonts w:eastAsia="Calibri"/>
          <w:lang w:val="en-GB" w:eastAsia="en-US"/>
        </w:rPr>
        <w:sym w:font="Symbol" w:char="F07F"/>
      </w:r>
      <w:r w:rsidRPr="007D6C5A">
        <w:rPr>
          <w:rFonts w:eastAsia="Calibri"/>
          <w:lang w:val="en-GB" w:eastAsia="en-US"/>
        </w:rPr>
        <w:t xml:space="preserve"> Loan by RVO.nl to the local authority</w:t>
      </w:r>
      <w:r w:rsidR="000A46DE" w:rsidRPr="007D6C5A">
        <w:rPr>
          <w:rFonts w:eastAsia="Calibri"/>
          <w:lang w:val="en-GB" w:eastAsia="en-US"/>
        </w:rPr>
        <w:t xml:space="preserve"> directly </w:t>
      </w:r>
      <w:r w:rsidR="00266DEB" w:rsidRPr="007D6C5A">
        <w:rPr>
          <w:rFonts w:eastAsia="Calibri"/>
          <w:lang w:val="en-GB" w:eastAsia="en-US"/>
        </w:rPr>
        <w:t>and/</w:t>
      </w:r>
      <w:r w:rsidR="000A46DE" w:rsidRPr="007D6C5A">
        <w:rPr>
          <w:rFonts w:eastAsia="Calibri"/>
          <w:lang w:val="en-GB" w:eastAsia="en-US"/>
        </w:rPr>
        <w:t>or to another institution that</w:t>
      </w:r>
      <w:r w:rsidR="00266DEB" w:rsidRPr="007D6C5A">
        <w:rPr>
          <w:rFonts w:eastAsia="Calibri"/>
          <w:lang w:val="en-GB" w:eastAsia="en-US"/>
        </w:rPr>
        <w:br/>
        <w:t xml:space="preserve">  </w:t>
      </w:r>
      <w:r w:rsidR="000A46DE" w:rsidRPr="007D6C5A">
        <w:rPr>
          <w:rFonts w:eastAsia="Calibri"/>
          <w:lang w:val="en-GB" w:eastAsia="en-US"/>
        </w:rPr>
        <w:t xml:space="preserve"> lends to the local authority  </w:t>
      </w:r>
    </w:p>
    <w:p w14:paraId="39EB17E4" w14:textId="77777777" w:rsidR="003B7A89" w:rsidRPr="007D6C5A" w:rsidRDefault="002F1209" w:rsidP="007E1A33">
      <w:pPr>
        <w:rPr>
          <w:rFonts w:eastAsia="Calibri"/>
          <w:lang w:val="en-GB" w:eastAsia="en-US"/>
        </w:rPr>
      </w:pPr>
      <w:r w:rsidRPr="007D6C5A">
        <w:rPr>
          <w:rFonts w:eastAsia="Calibri"/>
          <w:lang w:val="en-GB" w:eastAsia="en-US"/>
        </w:rPr>
        <w:t>Please note that a</w:t>
      </w:r>
      <w:r w:rsidR="005A06C2" w:rsidRPr="007D6C5A">
        <w:rPr>
          <w:rFonts w:eastAsia="Calibri"/>
          <w:lang w:val="en-GB" w:eastAsia="en-US"/>
        </w:rPr>
        <w:t xml:space="preserve"> guarantee and/or a loan</w:t>
      </w:r>
      <w:r w:rsidR="00D13BF1" w:rsidRPr="007D6C5A">
        <w:rPr>
          <w:rFonts w:eastAsia="Calibri"/>
          <w:lang w:val="en-GB" w:eastAsia="en-US"/>
        </w:rPr>
        <w:t xml:space="preserve"> will only be considered if the </w:t>
      </w:r>
      <w:r w:rsidR="00266DEB" w:rsidRPr="007D6C5A">
        <w:rPr>
          <w:rFonts w:eastAsia="Calibri"/>
          <w:lang w:val="en-GB" w:eastAsia="en-US"/>
        </w:rPr>
        <w:t xml:space="preserve">subsidy without repayment obligation </w:t>
      </w:r>
      <w:r w:rsidR="00D13BF1" w:rsidRPr="007D6C5A">
        <w:rPr>
          <w:rFonts w:eastAsia="Calibri"/>
          <w:lang w:val="en-GB" w:eastAsia="en-US"/>
        </w:rPr>
        <w:t>do</w:t>
      </w:r>
      <w:r w:rsidR="00266DEB" w:rsidRPr="007D6C5A">
        <w:rPr>
          <w:rFonts w:eastAsia="Calibri"/>
          <w:lang w:val="en-GB" w:eastAsia="en-US"/>
        </w:rPr>
        <w:t>es</w:t>
      </w:r>
      <w:r w:rsidR="00D13BF1" w:rsidRPr="007D6C5A">
        <w:rPr>
          <w:rFonts w:eastAsia="Calibri"/>
          <w:lang w:val="en-GB" w:eastAsia="en-US"/>
        </w:rPr>
        <w:t xml:space="preserve"> not lead to comp</w:t>
      </w:r>
      <w:r w:rsidR="005A06C2" w:rsidRPr="007D6C5A">
        <w:rPr>
          <w:rFonts w:eastAsia="Calibri"/>
          <w:lang w:val="en-GB" w:eastAsia="en-US"/>
        </w:rPr>
        <w:t>lete and concessional financing of the project.</w:t>
      </w:r>
      <w:r w:rsidR="00832C3F" w:rsidRPr="007D6C5A">
        <w:rPr>
          <w:rFonts w:eastAsia="Calibri"/>
          <w:lang w:val="en-GB" w:eastAsia="en-US"/>
        </w:rPr>
        <w:t xml:space="preserve"> </w:t>
      </w:r>
      <w:r w:rsidR="00266DEB" w:rsidRPr="007D6C5A">
        <w:rPr>
          <w:rFonts w:eastAsia="Calibri"/>
          <w:lang w:val="en-GB" w:eastAsia="en-US"/>
        </w:rPr>
        <w:t xml:space="preserve">Please note that </w:t>
      </w:r>
      <w:r w:rsidR="00832C3F" w:rsidRPr="007D6C5A">
        <w:rPr>
          <w:rFonts w:eastAsia="Calibri"/>
          <w:lang w:val="en-GB" w:eastAsia="en-US"/>
        </w:rPr>
        <w:t xml:space="preserve">for the part not covered </w:t>
      </w:r>
      <w:r w:rsidR="00266DEB" w:rsidRPr="007D6C5A">
        <w:rPr>
          <w:rFonts w:eastAsia="Calibri"/>
          <w:lang w:val="en-GB" w:eastAsia="en-US"/>
        </w:rPr>
        <w:t xml:space="preserve">by the DRIVE contribution, </w:t>
      </w:r>
      <w:r w:rsidR="00832C3F" w:rsidRPr="007D6C5A">
        <w:rPr>
          <w:rFonts w:eastAsia="Calibri"/>
          <w:lang w:val="en-GB" w:eastAsia="en-US"/>
        </w:rPr>
        <w:t>residual financing should be secured.</w:t>
      </w:r>
      <w:r w:rsidR="005A06C2" w:rsidRPr="007D6C5A">
        <w:rPr>
          <w:rFonts w:eastAsia="Calibri"/>
          <w:lang w:val="en-GB" w:eastAsia="en-US"/>
        </w:rPr>
        <w:t xml:space="preserve"> </w:t>
      </w:r>
    </w:p>
    <w:p w14:paraId="0B0068BD" w14:textId="77777777" w:rsidR="00593FD0" w:rsidRPr="007D6C5A" w:rsidRDefault="00593FD0" w:rsidP="007E1A33">
      <w:pPr>
        <w:rPr>
          <w:rFonts w:eastAsia="Calibri"/>
          <w:lang w:val="en-GB" w:eastAsia="en-US"/>
        </w:rPr>
      </w:pPr>
    </w:p>
    <w:tbl>
      <w:tblPr>
        <w:tblW w:w="9322" w:type="dxa"/>
        <w:tblLook w:val="01E0" w:firstRow="1" w:lastRow="1" w:firstColumn="1" w:lastColumn="1" w:noHBand="0" w:noVBand="0"/>
      </w:tblPr>
      <w:tblGrid>
        <w:gridCol w:w="4661"/>
        <w:gridCol w:w="4661"/>
      </w:tblGrid>
      <w:tr w:rsidR="007E1A33" w:rsidRPr="007D6C5A" w14:paraId="44EF9A7A" w14:textId="77777777" w:rsidTr="00F33DCC">
        <w:trPr>
          <w:trHeight w:val="527"/>
        </w:trPr>
        <w:tc>
          <w:tcPr>
            <w:tcW w:w="4661" w:type="dxa"/>
            <w:tcBorders>
              <w:top w:val="single" w:sz="4" w:space="0" w:color="auto"/>
              <w:left w:val="single" w:sz="4" w:space="0" w:color="auto"/>
              <w:bottom w:val="single" w:sz="4" w:space="0" w:color="auto"/>
              <w:right w:val="single" w:sz="4" w:space="0" w:color="auto"/>
            </w:tcBorders>
          </w:tcPr>
          <w:p w14:paraId="29BEC525" w14:textId="77777777" w:rsidR="007E1A33" w:rsidRPr="007D6C5A" w:rsidRDefault="007E1A33" w:rsidP="00F33DCC">
            <w:pPr>
              <w:spacing w:before="60" w:after="60"/>
              <w:rPr>
                <w:rFonts w:eastAsia="Calibri"/>
                <w:b/>
                <w:lang w:val="en-GB" w:eastAsia="en-US"/>
              </w:rPr>
            </w:pPr>
            <w:r w:rsidRPr="007D6C5A">
              <w:rPr>
                <w:rFonts w:eastAsia="Calibri"/>
                <w:b/>
                <w:lang w:val="en-GB" w:eastAsia="en-US"/>
              </w:rPr>
              <w:t>Has an application for credit insurance been submitted?</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69DF5E9" w14:textId="77777777" w:rsidR="007E1A33" w:rsidRPr="007D6C5A" w:rsidRDefault="007E1A33" w:rsidP="00F33DCC">
            <w:pPr>
              <w:spacing w:before="60" w:after="60"/>
              <w:rPr>
                <w:b/>
                <w:lang w:val="en-GB"/>
              </w:rPr>
            </w:pPr>
            <w:r w:rsidRPr="007D6C5A">
              <w:rPr>
                <w:b/>
                <w:lang w:val="en-GB"/>
              </w:rPr>
              <w:t>Yes / No</w:t>
            </w:r>
          </w:p>
        </w:tc>
      </w:tr>
      <w:tr w:rsidR="007E1A33" w:rsidRPr="00DB1F79" w14:paraId="7C85B9FD" w14:textId="77777777" w:rsidTr="006D4964">
        <w:trPr>
          <w:trHeight w:val="1274"/>
        </w:trPr>
        <w:tc>
          <w:tcPr>
            <w:tcW w:w="9322" w:type="dxa"/>
            <w:gridSpan w:val="2"/>
            <w:tcBorders>
              <w:top w:val="single" w:sz="4" w:space="0" w:color="auto"/>
              <w:left w:val="single" w:sz="4" w:space="0" w:color="auto"/>
              <w:bottom w:val="single" w:sz="4" w:space="0" w:color="auto"/>
              <w:right w:val="single" w:sz="4" w:space="0" w:color="auto"/>
            </w:tcBorders>
          </w:tcPr>
          <w:p w14:paraId="370601F4" w14:textId="77777777" w:rsidR="007E1A33" w:rsidRPr="007D6C5A" w:rsidRDefault="007E1A33" w:rsidP="001D589B">
            <w:pPr>
              <w:spacing w:before="60" w:after="240"/>
              <w:rPr>
                <w:lang w:val="en-GB"/>
              </w:rPr>
            </w:pPr>
            <w:r w:rsidRPr="007D6C5A">
              <w:rPr>
                <w:lang w:val="en-GB"/>
              </w:rPr>
              <w:t xml:space="preserve">Please elaborate. If </w:t>
            </w:r>
            <w:r w:rsidR="003254AE" w:rsidRPr="007D6C5A">
              <w:rPr>
                <w:lang w:val="en-GB"/>
              </w:rPr>
              <w:t xml:space="preserve">answered </w:t>
            </w:r>
            <w:r w:rsidRPr="007D6C5A">
              <w:rPr>
                <w:lang w:val="en-GB"/>
              </w:rPr>
              <w:t>yes, provide the amount, credit insurance company/organization, current status, coverage requested, contact details etc. If no, why has the credit insurance not been submitted?</w:t>
            </w:r>
          </w:p>
        </w:tc>
      </w:tr>
    </w:tbl>
    <w:p w14:paraId="313D22A3" w14:textId="77777777" w:rsidR="0076171B" w:rsidRDefault="0076171B" w:rsidP="00DC0EDC">
      <w:pPr>
        <w:rPr>
          <w:rFonts w:eastAsia="Calibri"/>
          <w:lang w:val="en-GB" w:eastAsia="en-US"/>
        </w:rPr>
      </w:pPr>
    </w:p>
    <w:p w14:paraId="11668748" w14:textId="77777777" w:rsidR="007C49A7" w:rsidRDefault="007C49A7" w:rsidP="00DC0EDC">
      <w:pPr>
        <w:rPr>
          <w:rFonts w:eastAsia="Calibri"/>
          <w:lang w:val="en-GB" w:eastAsia="en-US"/>
        </w:rPr>
      </w:pPr>
    </w:p>
    <w:p w14:paraId="2560943F" w14:textId="77777777" w:rsidR="00DC0EDC" w:rsidRDefault="00DC0EDC" w:rsidP="00DC0EDC">
      <w:pPr>
        <w:rPr>
          <w:rFonts w:eastAsia="Calibri"/>
          <w:lang w:val="en-GB" w:eastAsia="en-US"/>
        </w:rPr>
      </w:pPr>
    </w:p>
    <w:p w14:paraId="05240C7B" w14:textId="77777777" w:rsidR="00DC0EDC" w:rsidRDefault="00DC0EDC" w:rsidP="00DC0EDC">
      <w:pPr>
        <w:rPr>
          <w:rFonts w:eastAsia="Calibri"/>
          <w:lang w:val="en-GB" w:eastAsia="en-US"/>
        </w:rPr>
      </w:pPr>
    </w:p>
    <w:p w14:paraId="52FF8B1F" w14:textId="77777777" w:rsidR="00535189" w:rsidRDefault="00535189" w:rsidP="00DC0EDC">
      <w:pPr>
        <w:rPr>
          <w:rFonts w:eastAsia="Calibri"/>
          <w:lang w:val="en-GB" w:eastAsia="en-US"/>
        </w:rPr>
      </w:pPr>
    </w:p>
    <w:p w14:paraId="30890632" w14:textId="77777777" w:rsidR="00DC0EDC" w:rsidRDefault="00DC0EDC" w:rsidP="00DC0EDC">
      <w:pPr>
        <w:rPr>
          <w:rFonts w:eastAsia="Calibri"/>
          <w:lang w:val="en-GB" w:eastAsia="en-US"/>
        </w:rPr>
      </w:pPr>
    </w:p>
    <w:p w14:paraId="13BF6F27" w14:textId="77777777" w:rsidR="00DC0EDC" w:rsidRDefault="00DC0EDC" w:rsidP="00DC0EDC">
      <w:pPr>
        <w:rPr>
          <w:rFonts w:eastAsia="Calibri"/>
          <w:lang w:val="en-GB" w:eastAsia="en-US"/>
        </w:rPr>
      </w:pPr>
    </w:p>
    <w:p w14:paraId="3217ED7B" w14:textId="77777777" w:rsidR="00DC0EDC" w:rsidRDefault="00DC0EDC" w:rsidP="00DC0EDC">
      <w:pPr>
        <w:rPr>
          <w:rFonts w:eastAsia="Calibri"/>
          <w:lang w:val="en-GB" w:eastAsia="en-US"/>
        </w:rPr>
      </w:pPr>
    </w:p>
    <w:p w14:paraId="5AFE5801" w14:textId="77777777" w:rsidR="00B07E9B" w:rsidRDefault="00B07E9B" w:rsidP="00DC0EDC">
      <w:pPr>
        <w:rPr>
          <w:rFonts w:eastAsia="Calibri"/>
          <w:lang w:val="en-GB" w:eastAsia="en-US"/>
        </w:rPr>
      </w:pPr>
    </w:p>
    <w:p w14:paraId="6A8313C6" w14:textId="77777777" w:rsidR="00DC7967" w:rsidRPr="007C49A7" w:rsidRDefault="00DC7967" w:rsidP="007C49A7">
      <w:pPr>
        <w:pStyle w:val="Ondertitel"/>
        <w:numPr>
          <w:ilvl w:val="1"/>
          <w:numId w:val="43"/>
        </w:numPr>
        <w:rPr>
          <w:rStyle w:val="Zwaar"/>
          <w:rFonts w:eastAsia="Calibri"/>
          <w:bCs w:val="0"/>
          <w:lang w:val="en-GB"/>
        </w:rPr>
      </w:pPr>
      <w:bookmarkStart w:id="58" w:name="_Toc517881815"/>
      <w:r w:rsidRPr="007C49A7">
        <w:rPr>
          <w:rStyle w:val="Zwaar"/>
          <w:rFonts w:eastAsia="Calibri"/>
          <w:bCs w:val="0"/>
          <w:lang w:val="en-GB"/>
        </w:rPr>
        <w:lastRenderedPageBreak/>
        <w:t>Financing of the project investment</w:t>
      </w:r>
      <w:bookmarkEnd w:id="58"/>
      <w:r w:rsidRPr="007C49A7">
        <w:rPr>
          <w:rStyle w:val="Zwaar"/>
          <w:rFonts w:eastAsia="Calibri"/>
          <w:bCs w:val="0"/>
          <w:lang w:val="en-GB"/>
        </w:rPr>
        <w:t xml:space="preserve"> </w:t>
      </w:r>
    </w:p>
    <w:p w14:paraId="419A84F9" w14:textId="77777777" w:rsidR="00E5005C" w:rsidRDefault="001A7834" w:rsidP="001D72D2">
      <w:pPr>
        <w:spacing w:after="240"/>
        <w:rPr>
          <w:rFonts w:eastAsia="Calibri"/>
          <w:lang w:val="en-GB" w:eastAsia="en-US"/>
        </w:rPr>
      </w:pPr>
      <w:r w:rsidRPr="007D6C5A">
        <w:rPr>
          <w:rFonts w:eastAsia="Calibri"/>
          <w:lang w:val="en-GB" w:eastAsia="en-US"/>
        </w:rPr>
        <w:t xml:space="preserve">This section described the financing of the project investment. </w:t>
      </w:r>
      <w:r w:rsidR="00190C1B" w:rsidRPr="007D6C5A">
        <w:rPr>
          <w:rFonts w:eastAsia="Calibri"/>
          <w:lang w:val="en-GB" w:eastAsia="en-US"/>
        </w:rPr>
        <w:t>Use</w:t>
      </w:r>
      <w:r w:rsidR="00B77C48" w:rsidRPr="007D6C5A">
        <w:rPr>
          <w:rFonts w:eastAsia="Calibri"/>
          <w:lang w:val="en-GB" w:eastAsia="en-US"/>
        </w:rPr>
        <w:t xml:space="preserve"> </w:t>
      </w:r>
      <w:r w:rsidR="00D325F3" w:rsidRPr="007D6C5A">
        <w:rPr>
          <w:rFonts w:eastAsia="Calibri"/>
          <w:lang w:val="en-GB" w:eastAsia="en-US"/>
        </w:rPr>
        <w:t xml:space="preserve">the </w:t>
      </w:r>
      <w:r w:rsidR="001D589B" w:rsidRPr="007D6C5A">
        <w:rPr>
          <w:rFonts w:eastAsia="Calibri"/>
          <w:lang w:val="en-GB" w:eastAsia="en-US"/>
        </w:rPr>
        <w:t xml:space="preserve">sheet ‘DRIVE project costs and subsidy’ sheet in the </w:t>
      </w:r>
      <w:r w:rsidR="00D325F3" w:rsidRPr="007D6C5A">
        <w:rPr>
          <w:rFonts w:eastAsia="Calibri"/>
          <w:lang w:val="en-GB" w:eastAsia="en-US"/>
        </w:rPr>
        <w:t xml:space="preserve">same </w:t>
      </w:r>
      <w:r w:rsidR="00B77C48" w:rsidRPr="007D6C5A">
        <w:rPr>
          <w:rFonts w:eastAsia="Calibri"/>
          <w:lang w:val="en-GB" w:eastAsia="en-US"/>
        </w:rPr>
        <w:t>E</w:t>
      </w:r>
      <w:r w:rsidR="00190C1B" w:rsidRPr="007D6C5A">
        <w:rPr>
          <w:rFonts w:eastAsia="Calibri"/>
          <w:lang w:val="en-GB" w:eastAsia="en-US"/>
        </w:rPr>
        <w:t>xcel file</w:t>
      </w:r>
      <w:r w:rsidR="001D589B" w:rsidRPr="007D6C5A">
        <w:rPr>
          <w:rFonts w:eastAsia="Calibri"/>
          <w:lang w:val="en-GB" w:eastAsia="en-US"/>
        </w:rPr>
        <w:t xml:space="preserve"> to fill out the </w:t>
      </w:r>
      <w:r w:rsidR="00B77C48" w:rsidRPr="007D6C5A">
        <w:rPr>
          <w:rFonts w:eastAsia="Calibri"/>
          <w:lang w:val="en-GB" w:eastAsia="en-US"/>
        </w:rPr>
        <w:t>financing of the project</w:t>
      </w:r>
      <w:r w:rsidR="001D72D2" w:rsidRPr="007D6C5A">
        <w:rPr>
          <w:rFonts w:eastAsia="Calibri"/>
          <w:lang w:val="en-GB" w:eastAsia="en-US"/>
        </w:rPr>
        <w:t>.</w:t>
      </w:r>
      <w:r w:rsidR="001D589B" w:rsidRPr="007D6C5A">
        <w:rPr>
          <w:rFonts w:eastAsia="Calibri"/>
          <w:lang w:val="en-GB" w:eastAsia="en-US"/>
        </w:rPr>
        <w:t xml:space="preserve"> The questions below aim to link the quantitative information filled out in the excel file with qualitative descriptions. </w:t>
      </w:r>
    </w:p>
    <w:p w14:paraId="5FEC0977" w14:textId="77777777" w:rsidR="000E0FB6" w:rsidRPr="00663E48" w:rsidRDefault="00710AEF" w:rsidP="00663E48">
      <w:pPr>
        <w:pStyle w:val="Lijstalinea"/>
        <w:numPr>
          <w:ilvl w:val="2"/>
          <w:numId w:val="43"/>
        </w:numPr>
        <w:rPr>
          <w:rFonts w:eastAsia="Calibri"/>
          <w:b/>
          <w:i/>
          <w:u w:val="single"/>
          <w:lang w:val="en-GB" w:eastAsia="en-US"/>
        </w:rPr>
      </w:pPr>
      <w:r w:rsidRPr="00663E48">
        <w:rPr>
          <w:rFonts w:eastAsia="Calibri"/>
          <w:b/>
          <w:i/>
          <w:u w:val="single"/>
          <w:lang w:val="en-GB" w:eastAsia="en-US"/>
        </w:rPr>
        <w:t xml:space="preserve">Financing </w:t>
      </w:r>
      <w:r w:rsidR="000E0FB6" w:rsidRPr="00663E48">
        <w:rPr>
          <w:rFonts w:eastAsia="Calibri"/>
          <w:b/>
          <w:i/>
          <w:u w:val="single"/>
          <w:lang w:val="en-GB" w:eastAsia="en-US"/>
        </w:rPr>
        <w:t>entities involved in the project</w:t>
      </w:r>
    </w:p>
    <w:p w14:paraId="7D33FF3B" w14:textId="77777777" w:rsidR="00A06C2D" w:rsidRPr="007D6C5A" w:rsidRDefault="00A06C2D" w:rsidP="001D72D2">
      <w:pPr>
        <w:spacing w:after="240"/>
        <w:rPr>
          <w:rFonts w:eastAsia="Calibri"/>
          <w:lang w:val="en-GB" w:eastAsia="en-US"/>
        </w:rPr>
      </w:pPr>
      <w:r w:rsidRPr="007D6C5A">
        <w:rPr>
          <w:rFonts w:eastAsia="Calibri"/>
          <w:lang w:val="en-GB" w:eastAsia="en-US"/>
        </w:rPr>
        <w:t xml:space="preserve">Describe the entities involved in </w:t>
      </w:r>
      <w:r w:rsidR="001D589B" w:rsidRPr="007D6C5A">
        <w:rPr>
          <w:rFonts w:eastAsia="Calibri"/>
          <w:lang w:val="en-GB" w:eastAsia="en-US"/>
        </w:rPr>
        <w:t>the financing of the</w:t>
      </w:r>
      <w:r w:rsidRPr="007D6C5A">
        <w:rPr>
          <w:rFonts w:eastAsia="Calibri"/>
          <w:lang w:val="en-GB" w:eastAsia="en-US"/>
        </w:rPr>
        <w:t xml:space="preserve"> </w:t>
      </w:r>
      <w:r w:rsidR="001D589B" w:rsidRPr="007D6C5A">
        <w:rPr>
          <w:rFonts w:eastAsia="Calibri"/>
          <w:lang w:val="en-GB" w:eastAsia="en-US"/>
        </w:rPr>
        <w:t xml:space="preserve">eligible and non-eligible costs of the </w:t>
      </w:r>
      <w:r w:rsidRPr="007D6C5A">
        <w:rPr>
          <w:rFonts w:eastAsia="Calibri"/>
          <w:lang w:val="en-GB" w:eastAsia="en-US"/>
        </w:rPr>
        <w:t>project. Make a distinction between (at least) borrower (e.g. M</w:t>
      </w:r>
      <w:r w:rsidR="000E0FB6" w:rsidRPr="007D6C5A">
        <w:rPr>
          <w:rFonts w:eastAsia="Calibri"/>
          <w:lang w:val="en-GB" w:eastAsia="en-US"/>
        </w:rPr>
        <w:t>inistry of Finance</w:t>
      </w:r>
      <w:r w:rsidRPr="007D6C5A">
        <w:rPr>
          <w:rFonts w:eastAsia="Calibri"/>
          <w:lang w:val="en-GB" w:eastAsia="en-US"/>
        </w:rPr>
        <w:t xml:space="preserve">), owner of the assets (e.g. Ministry of Water), </w:t>
      </w:r>
      <w:r w:rsidR="00343676" w:rsidRPr="007D6C5A">
        <w:rPr>
          <w:rFonts w:eastAsia="Calibri"/>
          <w:lang w:val="en-GB" w:eastAsia="en-US"/>
        </w:rPr>
        <w:t>Line Ministry (e.g. Ministry of Health),</w:t>
      </w:r>
      <w:r w:rsidRPr="007D6C5A">
        <w:rPr>
          <w:rFonts w:eastAsia="Calibri"/>
          <w:lang w:val="en-GB" w:eastAsia="en-US"/>
        </w:rPr>
        <w:t xml:space="preserve"> operator (utility company)</w:t>
      </w:r>
      <w:r w:rsidR="00B90623" w:rsidRPr="007D6C5A">
        <w:rPr>
          <w:rFonts w:eastAsia="Calibri"/>
          <w:lang w:val="en-GB" w:eastAsia="en-US"/>
        </w:rPr>
        <w:t>, guarantor</w:t>
      </w:r>
      <w:r w:rsidR="00343676" w:rsidRPr="007D6C5A">
        <w:rPr>
          <w:rFonts w:eastAsia="Calibri"/>
          <w:lang w:val="en-GB" w:eastAsia="en-US"/>
        </w:rPr>
        <w:t xml:space="preserve"> (e.g. Ministry of Finance)</w:t>
      </w:r>
      <w:r w:rsidRPr="007D6C5A">
        <w:rPr>
          <w:rFonts w:eastAsia="Calibri"/>
          <w:lang w:val="en-GB" w:eastAsia="en-US"/>
        </w:rPr>
        <w:t>.</w:t>
      </w:r>
    </w:p>
    <w:tbl>
      <w:tblPr>
        <w:tblStyle w:val="Tabelraster"/>
        <w:tblW w:w="9322" w:type="dxa"/>
        <w:tblLook w:val="04A0" w:firstRow="1" w:lastRow="0" w:firstColumn="1" w:lastColumn="0" w:noHBand="0" w:noVBand="1"/>
      </w:tblPr>
      <w:tblGrid>
        <w:gridCol w:w="9322"/>
      </w:tblGrid>
      <w:tr w:rsidR="00A06C2D" w:rsidRPr="007D6C5A" w14:paraId="4D229E09" w14:textId="77777777" w:rsidTr="003B7A89">
        <w:tc>
          <w:tcPr>
            <w:tcW w:w="9322" w:type="dxa"/>
          </w:tcPr>
          <w:p w14:paraId="4ED374F1" w14:textId="77777777" w:rsidR="003B7A89" w:rsidRPr="007D6C5A" w:rsidRDefault="003B7A89" w:rsidP="003B7A89">
            <w:pPr>
              <w:spacing w:after="240"/>
              <w:rPr>
                <w:lang w:val="en-GB"/>
              </w:rPr>
            </w:pPr>
            <w:r w:rsidRPr="007D6C5A">
              <w:rPr>
                <w:lang w:val="en-GB"/>
              </w:rPr>
              <w:t>Please elaborate:</w:t>
            </w:r>
          </w:p>
          <w:p w14:paraId="213A1ACB" w14:textId="77777777" w:rsidR="00710AEF" w:rsidRPr="007D6C5A" w:rsidRDefault="00710AEF" w:rsidP="001D72D2">
            <w:pPr>
              <w:spacing w:after="240"/>
              <w:rPr>
                <w:lang w:val="en-GB"/>
              </w:rPr>
            </w:pPr>
          </w:p>
        </w:tc>
      </w:tr>
    </w:tbl>
    <w:p w14:paraId="44159344" w14:textId="77777777" w:rsidR="000E0FB6" w:rsidRPr="001D13ED" w:rsidRDefault="000E0FB6" w:rsidP="00663E48">
      <w:pPr>
        <w:pStyle w:val="Lijstalinea"/>
        <w:numPr>
          <w:ilvl w:val="2"/>
          <w:numId w:val="43"/>
        </w:numPr>
        <w:spacing w:before="240"/>
        <w:rPr>
          <w:rFonts w:eastAsia="Calibri"/>
          <w:b/>
          <w:i/>
          <w:u w:val="single"/>
          <w:lang w:val="en-GB" w:eastAsia="en-US"/>
        </w:rPr>
      </w:pPr>
      <w:r w:rsidRPr="001D13ED">
        <w:rPr>
          <w:rFonts w:eastAsia="Calibri"/>
          <w:b/>
          <w:i/>
          <w:u w:val="single"/>
          <w:lang w:val="en-GB" w:eastAsia="en-US"/>
        </w:rPr>
        <w:t xml:space="preserve">Arrangements between these </w:t>
      </w:r>
      <w:r w:rsidR="00710AEF" w:rsidRPr="001D13ED">
        <w:rPr>
          <w:rFonts w:eastAsia="Calibri"/>
          <w:b/>
          <w:i/>
          <w:u w:val="single"/>
          <w:lang w:val="en-GB" w:eastAsia="en-US"/>
        </w:rPr>
        <w:t xml:space="preserve">financing </w:t>
      </w:r>
      <w:r w:rsidRPr="001D13ED">
        <w:rPr>
          <w:rFonts w:eastAsia="Calibri"/>
          <w:b/>
          <w:i/>
          <w:u w:val="single"/>
          <w:lang w:val="en-GB" w:eastAsia="en-US"/>
        </w:rPr>
        <w:t>entities</w:t>
      </w:r>
    </w:p>
    <w:p w14:paraId="0ABF62EF" w14:textId="77777777" w:rsidR="00A06C2D" w:rsidRPr="007D6C5A" w:rsidRDefault="00A06C2D" w:rsidP="001D72D2">
      <w:pPr>
        <w:spacing w:after="240"/>
        <w:rPr>
          <w:rFonts w:eastAsia="Calibri"/>
          <w:lang w:val="en-GB" w:eastAsia="en-US"/>
        </w:rPr>
      </w:pPr>
      <w:r w:rsidRPr="007D6C5A">
        <w:rPr>
          <w:rFonts w:eastAsia="Calibri"/>
          <w:lang w:val="en-GB" w:eastAsia="en-US"/>
        </w:rPr>
        <w:t>Provide information on the arrangements between those entities (e.g. service level agreements, debt service, maintenance, reinvestments, tax exemptions, subsidy arrangements</w:t>
      </w:r>
      <w:r w:rsidR="00343676" w:rsidRPr="007D6C5A">
        <w:rPr>
          <w:rFonts w:eastAsia="Calibri"/>
          <w:lang w:val="en-GB" w:eastAsia="en-US"/>
        </w:rPr>
        <w:t>, on lending agreement</w:t>
      </w:r>
      <w:r w:rsidRPr="007D6C5A">
        <w:rPr>
          <w:rFonts w:eastAsia="Calibri"/>
          <w:lang w:val="en-GB" w:eastAsia="en-US"/>
        </w:rPr>
        <w:t xml:space="preserve">). </w:t>
      </w:r>
      <w:r w:rsidR="001D589B" w:rsidRPr="007D6C5A">
        <w:rPr>
          <w:rFonts w:eastAsia="Calibri"/>
          <w:lang w:val="en-GB" w:eastAsia="en-US"/>
        </w:rPr>
        <w:t xml:space="preserve">If available, provide an organogram, graphically representing the arrangements. </w:t>
      </w:r>
    </w:p>
    <w:tbl>
      <w:tblPr>
        <w:tblStyle w:val="Tabelraster"/>
        <w:tblW w:w="9322" w:type="dxa"/>
        <w:tblLook w:val="04A0" w:firstRow="1" w:lastRow="0" w:firstColumn="1" w:lastColumn="0" w:noHBand="0" w:noVBand="1"/>
      </w:tblPr>
      <w:tblGrid>
        <w:gridCol w:w="9322"/>
      </w:tblGrid>
      <w:tr w:rsidR="00A06C2D" w:rsidRPr="007D6C5A" w14:paraId="330EF3ED" w14:textId="77777777" w:rsidTr="003B7A89">
        <w:tc>
          <w:tcPr>
            <w:tcW w:w="9322" w:type="dxa"/>
          </w:tcPr>
          <w:p w14:paraId="6B432C62" w14:textId="77777777" w:rsidR="003B7A89" w:rsidRPr="007D6C5A" w:rsidRDefault="003B7A89" w:rsidP="003B7A89">
            <w:pPr>
              <w:spacing w:after="240"/>
              <w:rPr>
                <w:lang w:val="en-GB"/>
              </w:rPr>
            </w:pPr>
            <w:r w:rsidRPr="007D6C5A">
              <w:rPr>
                <w:lang w:val="en-GB"/>
              </w:rPr>
              <w:t>Please elaborate:</w:t>
            </w:r>
          </w:p>
          <w:p w14:paraId="0B0AA956" w14:textId="77777777" w:rsidR="00710AEF" w:rsidRPr="007D6C5A" w:rsidRDefault="00710AEF" w:rsidP="001D72D2">
            <w:pPr>
              <w:spacing w:after="240"/>
              <w:rPr>
                <w:lang w:val="en-GB"/>
              </w:rPr>
            </w:pPr>
          </w:p>
        </w:tc>
      </w:tr>
    </w:tbl>
    <w:p w14:paraId="5FB0A0F7" w14:textId="77777777" w:rsidR="000E0FB6" w:rsidRPr="001D13ED" w:rsidRDefault="000E0FB6" w:rsidP="00663E48">
      <w:pPr>
        <w:pStyle w:val="Lijstalinea"/>
        <w:numPr>
          <w:ilvl w:val="2"/>
          <w:numId w:val="43"/>
        </w:numPr>
        <w:spacing w:before="240"/>
        <w:rPr>
          <w:rFonts w:eastAsia="Calibri"/>
          <w:b/>
          <w:i/>
          <w:u w:val="single"/>
          <w:lang w:val="en-GB" w:eastAsia="en-US"/>
        </w:rPr>
      </w:pPr>
      <w:r w:rsidRPr="001D13ED">
        <w:rPr>
          <w:rFonts w:eastAsia="Calibri"/>
          <w:b/>
          <w:i/>
          <w:u w:val="single"/>
          <w:lang w:val="en-GB" w:eastAsia="en-US"/>
        </w:rPr>
        <w:t>Regulator</w:t>
      </w:r>
      <w:r w:rsidR="008D4E9B" w:rsidRPr="001D13ED">
        <w:rPr>
          <w:rFonts w:eastAsia="Calibri"/>
          <w:b/>
          <w:i/>
          <w:u w:val="single"/>
          <w:lang w:val="en-GB" w:eastAsia="en-US"/>
        </w:rPr>
        <w:t>y body</w:t>
      </w:r>
      <w:r w:rsidRPr="001D13ED">
        <w:rPr>
          <w:rFonts w:eastAsia="Calibri"/>
          <w:b/>
          <w:i/>
          <w:u w:val="single"/>
          <w:lang w:val="en-GB" w:eastAsia="en-US"/>
        </w:rPr>
        <w:t xml:space="preserve"> and tariff setting</w:t>
      </w:r>
    </w:p>
    <w:p w14:paraId="161C03B7" w14:textId="77777777" w:rsidR="00A06C2D" w:rsidRPr="007D6C5A" w:rsidRDefault="00D325F3" w:rsidP="001D72D2">
      <w:pPr>
        <w:spacing w:after="240"/>
        <w:rPr>
          <w:rFonts w:eastAsia="Calibri"/>
          <w:lang w:val="en-GB" w:eastAsia="en-US"/>
        </w:rPr>
      </w:pPr>
      <w:r w:rsidRPr="007D6C5A">
        <w:rPr>
          <w:rFonts w:eastAsia="Calibri"/>
          <w:lang w:val="en-GB" w:eastAsia="en-US"/>
        </w:rPr>
        <w:t xml:space="preserve">Who sets the tariffs and on what basis? What is the role of the regulatory body in the sector? Are there </w:t>
      </w:r>
      <w:r w:rsidR="00A06C2D" w:rsidRPr="007D6C5A">
        <w:rPr>
          <w:rFonts w:eastAsia="Calibri"/>
          <w:lang w:val="en-GB" w:eastAsia="en-US"/>
        </w:rPr>
        <w:t>plans for future tariff adjustments</w:t>
      </w:r>
      <w:r w:rsidRPr="007D6C5A">
        <w:rPr>
          <w:rFonts w:eastAsia="Calibri"/>
          <w:lang w:val="en-GB" w:eastAsia="en-US"/>
        </w:rPr>
        <w:t xml:space="preserve">? If available, please provide </w:t>
      </w:r>
      <w:r w:rsidR="00A06C2D" w:rsidRPr="007D6C5A">
        <w:rPr>
          <w:rFonts w:eastAsia="Calibri"/>
          <w:lang w:val="en-GB" w:eastAsia="en-US"/>
        </w:rPr>
        <w:t>information on the position of</w:t>
      </w:r>
      <w:r w:rsidRPr="007D6C5A">
        <w:rPr>
          <w:rFonts w:eastAsia="Calibri"/>
          <w:lang w:val="en-GB" w:eastAsia="en-US"/>
        </w:rPr>
        <w:t xml:space="preserve"> other donors in this respect. </w:t>
      </w:r>
    </w:p>
    <w:tbl>
      <w:tblPr>
        <w:tblStyle w:val="Tabelraster"/>
        <w:tblW w:w="9322" w:type="dxa"/>
        <w:tblLook w:val="04A0" w:firstRow="1" w:lastRow="0" w:firstColumn="1" w:lastColumn="0" w:noHBand="0" w:noVBand="1"/>
      </w:tblPr>
      <w:tblGrid>
        <w:gridCol w:w="9322"/>
      </w:tblGrid>
      <w:tr w:rsidR="00A06C2D" w:rsidRPr="007D6C5A" w14:paraId="089AF015" w14:textId="77777777" w:rsidTr="003B7A89">
        <w:tc>
          <w:tcPr>
            <w:tcW w:w="9322" w:type="dxa"/>
          </w:tcPr>
          <w:p w14:paraId="4BC7511B" w14:textId="77777777" w:rsidR="00A06C2D" w:rsidRPr="007D6C5A" w:rsidRDefault="003B7A89" w:rsidP="001D72D2">
            <w:pPr>
              <w:spacing w:after="240"/>
              <w:rPr>
                <w:lang w:val="en-GB"/>
              </w:rPr>
            </w:pPr>
            <w:r w:rsidRPr="007D6C5A">
              <w:rPr>
                <w:lang w:val="en-GB"/>
              </w:rPr>
              <w:t>Please elaborate:</w:t>
            </w:r>
          </w:p>
          <w:p w14:paraId="387F598B" w14:textId="77777777" w:rsidR="00710AEF" w:rsidRPr="007D6C5A" w:rsidRDefault="00710AEF" w:rsidP="001D72D2">
            <w:pPr>
              <w:spacing w:after="240"/>
              <w:rPr>
                <w:lang w:val="en-GB"/>
              </w:rPr>
            </w:pPr>
          </w:p>
        </w:tc>
      </w:tr>
    </w:tbl>
    <w:p w14:paraId="3AF90D27" w14:textId="77777777" w:rsidR="000E0FB6" w:rsidRPr="001D13ED" w:rsidRDefault="000E0FB6" w:rsidP="00663E48">
      <w:pPr>
        <w:pStyle w:val="Lijstalinea"/>
        <w:numPr>
          <w:ilvl w:val="2"/>
          <w:numId w:val="43"/>
        </w:numPr>
        <w:spacing w:before="240"/>
        <w:rPr>
          <w:rFonts w:eastAsia="Calibri"/>
          <w:b/>
          <w:i/>
          <w:u w:val="single"/>
          <w:lang w:val="en-GB" w:eastAsia="en-US"/>
        </w:rPr>
      </w:pPr>
      <w:r w:rsidRPr="001D13ED">
        <w:rPr>
          <w:rFonts w:eastAsia="Calibri"/>
          <w:b/>
          <w:i/>
          <w:u w:val="single"/>
          <w:lang w:val="en-GB" w:eastAsia="en-US"/>
        </w:rPr>
        <w:t>Track records owner and operator of assets</w:t>
      </w:r>
    </w:p>
    <w:p w14:paraId="7F7A5B7E" w14:textId="77777777" w:rsidR="00A06C2D" w:rsidRPr="007D6C5A" w:rsidRDefault="00A06C2D" w:rsidP="001D72D2">
      <w:pPr>
        <w:spacing w:after="240"/>
        <w:rPr>
          <w:rFonts w:eastAsia="Calibri"/>
          <w:lang w:val="en-GB" w:eastAsia="en-US"/>
        </w:rPr>
      </w:pPr>
      <w:r w:rsidRPr="007D6C5A">
        <w:rPr>
          <w:rFonts w:eastAsia="Calibri"/>
          <w:lang w:val="en-GB" w:eastAsia="en-US"/>
        </w:rPr>
        <w:t>Provide historical information based on annual reports</w:t>
      </w:r>
      <w:r w:rsidR="00675EA8" w:rsidRPr="007D6C5A">
        <w:rPr>
          <w:rFonts w:eastAsia="Calibri"/>
          <w:lang w:val="en-GB" w:eastAsia="en-US"/>
        </w:rPr>
        <w:t xml:space="preserve"> on the one hand and a budget forecast on the other hand. Also </w:t>
      </w:r>
      <w:r w:rsidRPr="007D6C5A">
        <w:rPr>
          <w:rFonts w:eastAsia="Calibri"/>
          <w:lang w:val="en-GB" w:eastAsia="en-US"/>
        </w:rPr>
        <w:t>provide information on the track record of the utility company and the owner of the assets and assess their ability to cover the O&amp;M costs and costs for reinvestments.</w:t>
      </w:r>
    </w:p>
    <w:tbl>
      <w:tblPr>
        <w:tblStyle w:val="Tabelraster"/>
        <w:tblW w:w="9322" w:type="dxa"/>
        <w:tblLook w:val="04A0" w:firstRow="1" w:lastRow="0" w:firstColumn="1" w:lastColumn="0" w:noHBand="0" w:noVBand="1"/>
      </w:tblPr>
      <w:tblGrid>
        <w:gridCol w:w="9322"/>
      </w:tblGrid>
      <w:tr w:rsidR="00A06C2D" w:rsidRPr="007D6C5A" w14:paraId="171EE88A" w14:textId="77777777" w:rsidTr="003B7A89">
        <w:tc>
          <w:tcPr>
            <w:tcW w:w="9322" w:type="dxa"/>
          </w:tcPr>
          <w:p w14:paraId="1414F82C" w14:textId="77777777" w:rsidR="00A06C2D" w:rsidRPr="007D6C5A" w:rsidRDefault="003B7A89" w:rsidP="001D72D2">
            <w:pPr>
              <w:spacing w:after="240"/>
              <w:rPr>
                <w:lang w:val="en-GB"/>
              </w:rPr>
            </w:pPr>
            <w:r w:rsidRPr="007D6C5A">
              <w:rPr>
                <w:lang w:val="en-GB"/>
              </w:rPr>
              <w:t>Please elaborate:</w:t>
            </w:r>
          </w:p>
          <w:p w14:paraId="03816C28" w14:textId="77777777" w:rsidR="00007824" w:rsidRPr="007D6C5A" w:rsidRDefault="00007824" w:rsidP="001D72D2">
            <w:pPr>
              <w:spacing w:after="240"/>
              <w:rPr>
                <w:lang w:val="en-GB"/>
              </w:rPr>
            </w:pPr>
          </w:p>
        </w:tc>
      </w:tr>
    </w:tbl>
    <w:p w14:paraId="17CBBDD8" w14:textId="77777777" w:rsidR="003A10CE" w:rsidRPr="001D13ED" w:rsidRDefault="003A10CE" w:rsidP="00663E48">
      <w:pPr>
        <w:pStyle w:val="Lijstalinea"/>
        <w:numPr>
          <w:ilvl w:val="2"/>
          <w:numId w:val="43"/>
        </w:numPr>
        <w:spacing w:before="240"/>
        <w:rPr>
          <w:rFonts w:eastAsia="Calibri"/>
          <w:b/>
          <w:i/>
          <w:u w:val="single"/>
          <w:lang w:val="en-GB" w:eastAsia="en-US"/>
        </w:rPr>
      </w:pPr>
      <w:r w:rsidRPr="001D13ED">
        <w:rPr>
          <w:rFonts w:eastAsia="Calibri"/>
          <w:b/>
          <w:i/>
          <w:u w:val="single"/>
          <w:lang w:val="en-GB" w:eastAsia="en-US"/>
        </w:rPr>
        <w:t xml:space="preserve">Main </w:t>
      </w:r>
      <w:r w:rsidR="003254AE" w:rsidRPr="001D13ED">
        <w:rPr>
          <w:rFonts w:eastAsia="Calibri"/>
          <w:b/>
          <w:i/>
          <w:u w:val="single"/>
          <w:lang w:val="en-GB" w:eastAsia="en-US"/>
        </w:rPr>
        <w:t>risks and mitigating measures</w:t>
      </w:r>
    </w:p>
    <w:p w14:paraId="7E3EB46C" w14:textId="77777777" w:rsidR="003A10CE" w:rsidRPr="007D6C5A" w:rsidRDefault="003254AE" w:rsidP="003A10CE">
      <w:pPr>
        <w:spacing w:after="240"/>
        <w:rPr>
          <w:rFonts w:eastAsia="Calibri"/>
          <w:lang w:val="en-GB" w:eastAsia="en-US"/>
        </w:rPr>
      </w:pPr>
      <w:r w:rsidRPr="007D6C5A">
        <w:rPr>
          <w:rFonts w:eastAsia="Calibri"/>
          <w:lang w:val="en-GB" w:eastAsia="en-US"/>
        </w:rPr>
        <w:t xml:space="preserve">What are the main financial risks for the project investment? </w:t>
      </w:r>
      <w:r w:rsidR="003A10CE" w:rsidRPr="007D6C5A">
        <w:rPr>
          <w:rFonts w:eastAsia="Calibri"/>
          <w:lang w:val="en-GB" w:eastAsia="en-US"/>
        </w:rPr>
        <w:t xml:space="preserve">Pay special attention to the </w:t>
      </w:r>
      <w:r w:rsidRPr="007D6C5A">
        <w:rPr>
          <w:rFonts w:eastAsia="Calibri"/>
          <w:lang w:val="en-GB" w:eastAsia="en-US"/>
        </w:rPr>
        <w:t xml:space="preserve">financial capacity </w:t>
      </w:r>
      <w:r w:rsidR="003A10CE" w:rsidRPr="007D6C5A">
        <w:rPr>
          <w:rFonts w:eastAsia="Calibri"/>
          <w:lang w:val="en-GB" w:eastAsia="en-US"/>
        </w:rPr>
        <w:t>of the local authority. Especially when the project is financed out of annual budget and not by a commercial loan (possibly covered by an ECA) or another donor.</w:t>
      </w:r>
      <w:r w:rsidRPr="007D6C5A">
        <w:rPr>
          <w:rFonts w:eastAsia="Calibri"/>
          <w:lang w:val="en-GB" w:eastAsia="en-US"/>
        </w:rPr>
        <w:t xml:space="preserve"> </w:t>
      </w:r>
    </w:p>
    <w:tbl>
      <w:tblPr>
        <w:tblStyle w:val="Tabelraster"/>
        <w:tblW w:w="9322" w:type="dxa"/>
        <w:tblLook w:val="04A0" w:firstRow="1" w:lastRow="0" w:firstColumn="1" w:lastColumn="0" w:noHBand="0" w:noVBand="1"/>
      </w:tblPr>
      <w:tblGrid>
        <w:gridCol w:w="9322"/>
      </w:tblGrid>
      <w:tr w:rsidR="003A10CE" w:rsidRPr="007D6C5A" w14:paraId="1DFD908F" w14:textId="77777777" w:rsidTr="00754246">
        <w:tc>
          <w:tcPr>
            <w:tcW w:w="9322" w:type="dxa"/>
          </w:tcPr>
          <w:p w14:paraId="469C92D6" w14:textId="77777777" w:rsidR="003A10CE" w:rsidRPr="007D6C5A" w:rsidRDefault="003A10CE" w:rsidP="00754246">
            <w:pPr>
              <w:spacing w:after="240"/>
              <w:rPr>
                <w:lang w:val="en-GB"/>
              </w:rPr>
            </w:pPr>
            <w:r w:rsidRPr="007D6C5A">
              <w:rPr>
                <w:lang w:val="en-GB"/>
              </w:rPr>
              <w:t>Please elaborate:</w:t>
            </w:r>
          </w:p>
          <w:p w14:paraId="7FBA0277" w14:textId="77777777" w:rsidR="003A10CE" w:rsidRPr="007D6C5A" w:rsidRDefault="003A10CE" w:rsidP="00754246">
            <w:pPr>
              <w:spacing w:after="240"/>
              <w:rPr>
                <w:lang w:val="en-GB"/>
              </w:rPr>
            </w:pPr>
          </w:p>
        </w:tc>
      </w:tr>
    </w:tbl>
    <w:p w14:paraId="239F8535" w14:textId="77777777" w:rsidR="0076171B" w:rsidRDefault="0076171B" w:rsidP="00DC0EDC">
      <w:pPr>
        <w:rPr>
          <w:rFonts w:eastAsia="Calibri"/>
          <w:lang w:val="en-GB" w:eastAsia="en-US"/>
        </w:rPr>
      </w:pPr>
    </w:p>
    <w:p w14:paraId="39C61221" w14:textId="77777777" w:rsidR="009C4D5A" w:rsidRDefault="009C4D5A" w:rsidP="00DC0EDC">
      <w:pPr>
        <w:rPr>
          <w:rFonts w:eastAsia="Calibri"/>
          <w:lang w:val="en-GB" w:eastAsia="en-US"/>
        </w:rPr>
      </w:pPr>
    </w:p>
    <w:p w14:paraId="7EB24796" w14:textId="77777777" w:rsidR="00DC7967" w:rsidRPr="00B07A81" w:rsidRDefault="00DC7967" w:rsidP="007C49A7">
      <w:pPr>
        <w:pStyle w:val="Ondertitel"/>
        <w:numPr>
          <w:ilvl w:val="1"/>
          <w:numId w:val="43"/>
        </w:numPr>
        <w:rPr>
          <w:rStyle w:val="Zwaar"/>
          <w:rFonts w:eastAsia="Calibri"/>
          <w:bCs w:val="0"/>
          <w:lang w:val="en-GB"/>
        </w:rPr>
      </w:pPr>
      <w:bookmarkStart w:id="59" w:name="_Toc517881816"/>
      <w:r w:rsidRPr="00B07A81">
        <w:rPr>
          <w:rStyle w:val="Zwaar"/>
          <w:rFonts w:eastAsia="Calibri"/>
          <w:bCs w:val="0"/>
          <w:lang w:val="en-GB"/>
        </w:rPr>
        <w:lastRenderedPageBreak/>
        <w:t xml:space="preserve">Financing of O&amp;M phase </w:t>
      </w:r>
      <w:r w:rsidR="00A51AF7" w:rsidRPr="00B07A81">
        <w:rPr>
          <w:rStyle w:val="Zwaar"/>
          <w:rFonts w:eastAsia="Calibri"/>
          <w:bCs w:val="0"/>
          <w:lang w:val="en-GB"/>
        </w:rPr>
        <w:t>and financial sustainability</w:t>
      </w:r>
      <w:bookmarkEnd w:id="59"/>
    </w:p>
    <w:p w14:paraId="18715043" w14:textId="77777777" w:rsidR="002F1209" w:rsidRPr="007D6C5A" w:rsidRDefault="001100A5" w:rsidP="002F1209">
      <w:pPr>
        <w:spacing w:after="240"/>
        <w:rPr>
          <w:rFonts w:eastAsia="Calibri"/>
          <w:lang w:val="en-GB" w:eastAsia="en-US"/>
        </w:rPr>
      </w:pPr>
      <w:r w:rsidRPr="007D6C5A">
        <w:rPr>
          <w:rFonts w:eastAsia="Calibri"/>
          <w:lang w:val="en-GB" w:eastAsia="en-US"/>
        </w:rPr>
        <w:t>This sections deals with the financial revenues and costs after completion of the investment. The applicant is requested to give insight in the revenues and operating costs to be expected during operations of the infrastructure.</w:t>
      </w:r>
      <w:r w:rsidR="00CF3CA8" w:rsidRPr="007D6C5A">
        <w:rPr>
          <w:rFonts w:eastAsia="Calibri"/>
          <w:lang w:val="en-GB" w:eastAsia="en-US"/>
        </w:rPr>
        <w:t xml:space="preserve"> This section needs to be based on the O&amp;M </w:t>
      </w:r>
      <w:r w:rsidR="00DE0B15" w:rsidRPr="007D6C5A">
        <w:rPr>
          <w:rFonts w:eastAsia="Calibri"/>
          <w:lang w:val="en-GB" w:eastAsia="en-US"/>
        </w:rPr>
        <w:t>plan</w:t>
      </w:r>
      <w:r w:rsidR="00CF3CA8" w:rsidRPr="007D6C5A">
        <w:rPr>
          <w:rFonts w:eastAsia="Calibri"/>
          <w:lang w:val="en-GB" w:eastAsia="en-US"/>
        </w:rPr>
        <w:t xml:space="preserve"> that is to be provided as part of the project documentation</w:t>
      </w:r>
      <w:r w:rsidR="001D4BA6" w:rsidRPr="007D6C5A">
        <w:rPr>
          <w:rFonts w:eastAsia="Calibri"/>
          <w:lang w:val="en-GB" w:eastAsia="en-US"/>
        </w:rPr>
        <w:t xml:space="preserve"> and the Operations &amp; Maintenance sheet in the aforementioned excel file</w:t>
      </w:r>
      <w:r w:rsidR="00B07639" w:rsidRPr="007D6C5A">
        <w:rPr>
          <w:rFonts w:eastAsia="Calibri"/>
          <w:lang w:val="en-GB" w:eastAsia="en-US"/>
        </w:rPr>
        <w:t xml:space="preserve">. Please note that the operating and maintenance cost are not part of the eligible costs for subsidy, with exception of costs that are part of the contract for the implementation of the project (a possible service or maintenance contract mostly for a limited period of time). </w:t>
      </w:r>
    </w:p>
    <w:tbl>
      <w:tblPr>
        <w:tblStyle w:val="Tabelraster"/>
        <w:tblW w:w="9322" w:type="dxa"/>
        <w:tblLook w:val="04A0" w:firstRow="1" w:lastRow="0" w:firstColumn="1" w:lastColumn="0" w:noHBand="0" w:noVBand="1"/>
      </w:tblPr>
      <w:tblGrid>
        <w:gridCol w:w="4661"/>
        <w:gridCol w:w="4661"/>
      </w:tblGrid>
      <w:tr w:rsidR="002F1209" w:rsidRPr="007D6C5A" w14:paraId="6994D4AA" w14:textId="77777777" w:rsidTr="00754246">
        <w:tc>
          <w:tcPr>
            <w:tcW w:w="4661" w:type="dxa"/>
          </w:tcPr>
          <w:p w14:paraId="4E20DD1A" w14:textId="77777777" w:rsidR="002F1209" w:rsidRPr="007D6C5A" w:rsidRDefault="002F1209" w:rsidP="002F1209">
            <w:pPr>
              <w:spacing w:before="60" w:after="60"/>
              <w:rPr>
                <w:rFonts w:eastAsia="Calibri"/>
                <w:b/>
                <w:lang w:val="en-GB" w:eastAsia="en-US"/>
              </w:rPr>
            </w:pPr>
            <w:r w:rsidRPr="007D6C5A">
              <w:rPr>
                <w:rFonts w:eastAsia="Calibri"/>
                <w:b/>
                <w:lang w:val="en-GB" w:eastAsia="en-US"/>
              </w:rPr>
              <w:t>Does the project generate revenues?</w:t>
            </w:r>
          </w:p>
        </w:tc>
        <w:tc>
          <w:tcPr>
            <w:tcW w:w="4661" w:type="dxa"/>
          </w:tcPr>
          <w:p w14:paraId="5DCF0237" w14:textId="77777777" w:rsidR="002F1209" w:rsidRPr="007D6C5A" w:rsidRDefault="002F1209" w:rsidP="002F1209">
            <w:pPr>
              <w:spacing w:before="60" w:after="60"/>
              <w:rPr>
                <w:b/>
                <w:lang w:val="en-GB"/>
              </w:rPr>
            </w:pPr>
            <w:r w:rsidRPr="007D6C5A">
              <w:rPr>
                <w:b/>
                <w:lang w:val="en-GB"/>
              </w:rPr>
              <w:t>Yes / No</w:t>
            </w:r>
          </w:p>
        </w:tc>
      </w:tr>
      <w:tr w:rsidR="002F1209" w:rsidRPr="00DB1F79" w14:paraId="025F112B" w14:textId="77777777" w:rsidTr="00754246">
        <w:tc>
          <w:tcPr>
            <w:tcW w:w="9322" w:type="dxa"/>
            <w:gridSpan w:val="2"/>
          </w:tcPr>
          <w:p w14:paraId="0DAF720D" w14:textId="77777777" w:rsidR="002F1209" w:rsidRPr="007D6C5A" w:rsidRDefault="002F1209" w:rsidP="002F1209">
            <w:pPr>
              <w:spacing w:before="60" w:after="60"/>
              <w:rPr>
                <w:lang w:val="en-GB"/>
              </w:rPr>
            </w:pPr>
            <w:r w:rsidRPr="007D6C5A">
              <w:rPr>
                <w:lang w:val="en-GB"/>
              </w:rPr>
              <w:t>If Yes, elaborate how they are derived and how revenues will develop over time.</w:t>
            </w:r>
          </w:p>
          <w:p w14:paraId="1EB70C9B" w14:textId="77777777" w:rsidR="002F1209" w:rsidRPr="007D6C5A" w:rsidRDefault="002F1209" w:rsidP="002F1209">
            <w:pPr>
              <w:spacing w:before="60" w:after="60"/>
              <w:rPr>
                <w:lang w:val="en-GB"/>
              </w:rPr>
            </w:pPr>
          </w:p>
          <w:p w14:paraId="6F6B4C67" w14:textId="77777777" w:rsidR="002F1209" w:rsidRPr="007D6C5A" w:rsidRDefault="002F1209" w:rsidP="002F1209">
            <w:pPr>
              <w:spacing w:before="60" w:after="60"/>
              <w:rPr>
                <w:lang w:val="en-GB"/>
              </w:rPr>
            </w:pPr>
          </w:p>
        </w:tc>
      </w:tr>
    </w:tbl>
    <w:p w14:paraId="14225AF1" w14:textId="77777777" w:rsidR="002F1209" w:rsidRPr="007D6C5A" w:rsidRDefault="002F1209" w:rsidP="00A51AF7">
      <w:pPr>
        <w:rPr>
          <w:lang w:val="en-GB"/>
        </w:rPr>
      </w:pPr>
    </w:p>
    <w:tbl>
      <w:tblPr>
        <w:tblStyle w:val="Tabelraster"/>
        <w:tblW w:w="9322" w:type="dxa"/>
        <w:tblLook w:val="04A0" w:firstRow="1" w:lastRow="0" w:firstColumn="1" w:lastColumn="0" w:noHBand="0" w:noVBand="1"/>
      </w:tblPr>
      <w:tblGrid>
        <w:gridCol w:w="4661"/>
        <w:gridCol w:w="4661"/>
      </w:tblGrid>
      <w:tr w:rsidR="002F1209" w:rsidRPr="007D6C5A" w14:paraId="6A36CE4F" w14:textId="77777777" w:rsidTr="00754246">
        <w:tc>
          <w:tcPr>
            <w:tcW w:w="4661" w:type="dxa"/>
          </w:tcPr>
          <w:p w14:paraId="05078B80" w14:textId="77777777" w:rsidR="002F1209" w:rsidRPr="007D6C5A" w:rsidRDefault="002F1209" w:rsidP="002F1209">
            <w:pPr>
              <w:spacing w:before="60" w:after="60"/>
              <w:rPr>
                <w:b/>
                <w:lang w:val="en-GB"/>
              </w:rPr>
            </w:pPr>
            <w:r w:rsidRPr="007D6C5A">
              <w:rPr>
                <w:b/>
                <w:lang w:val="en-GB"/>
              </w:rPr>
              <w:t>Is a letter of commitment available from the Ministry of Finance?</w:t>
            </w:r>
          </w:p>
        </w:tc>
        <w:tc>
          <w:tcPr>
            <w:tcW w:w="4661" w:type="dxa"/>
          </w:tcPr>
          <w:p w14:paraId="0D7F5D9B" w14:textId="77777777" w:rsidR="002F1209" w:rsidRPr="007D6C5A" w:rsidRDefault="002F1209" w:rsidP="002F1209">
            <w:pPr>
              <w:spacing w:before="60" w:after="60"/>
              <w:rPr>
                <w:b/>
                <w:lang w:val="en-GB"/>
              </w:rPr>
            </w:pPr>
            <w:r w:rsidRPr="007D6C5A">
              <w:rPr>
                <w:b/>
                <w:lang w:val="en-GB"/>
              </w:rPr>
              <w:t>Yes / No</w:t>
            </w:r>
          </w:p>
        </w:tc>
      </w:tr>
      <w:tr w:rsidR="003B7A89" w:rsidRPr="00DB1F79" w14:paraId="117291AA" w14:textId="77777777" w:rsidTr="0040737D">
        <w:tc>
          <w:tcPr>
            <w:tcW w:w="9322" w:type="dxa"/>
            <w:gridSpan w:val="2"/>
          </w:tcPr>
          <w:p w14:paraId="5395A615" w14:textId="77777777" w:rsidR="003B7A89" w:rsidRPr="007D6C5A" w:rsidRDefault="003B7A89" w:rsidP="002F1209">
            <w:pPr>
              <w:spacing w:before="60" w:after="60"/>
              <w:rPr>
                <w:lang w:val="en-GB"/>
              </w:rPr>
            </w:pPr>
            <w:r w:rsidRPr="007D6C5A">
              <w:rPr>
                <w:lang w:val="en-GB"/>
              </w:rPr>
              <w:t>If yes, please attach the letter as Annex to this form.</w:t>
            </w:r>
            <w:r w:rsidR="002F1209" w:rsidRPr="007D6C5A">
              <w:rPr>
                <w:lang w:val="en-GB"/>
              </w:rPr>
              <w:t xml:space="preserve"> If n</w:t>
            </w:r>
            <w:r w:rsidRPr="007D6C5A">
              <w:rPr>
                <w:lang w:val="en-GB"/>
              </w:rPr>
              <w:t>o, explain why not</w:t>
            </w:r>
            <w:r w:rsidR="0052159A" w:rsidRPr="007D6C5A">
              <w:rPr>
                <w:lang w:val="en-GB"/>
              </w:rPr>
              <w:t>.</w:t>
            </w:r>
          </w:p>
          <w:p w14:paraId="2F11575C" w14:textId="77777777" w:rsidR="003B7A89" w:rsidRPr="007D6C5A" w:rsidRDefault="003B7A89" w:rsidP="002F1209">
            <w:pPr>
              <w:spacing w:before="60" w:after="60"/>
              <w:rPr>
                <w:lang w:val="en-GB"/>
              </w:rPr>
            </w:pPr>
          </w:p>
          <w:p w14:paraId="47513532" w14:textId="77777777" w:rsidR="002F1209" w:rsidRPr="007D6C5A" w:rsidRDefault="002F1209" w:rsidP="002F1209">
            <w:pPr>
              <w:spacing w:before="60" w:after="60"/>
              <w:rPr>
                <w:lang w:val="en-GB"/>
              </w:rPr>
            </w:pPr>
          </w:p>
        </w:tc>
      </w:tr>
    </w:tbl>
    <w:p w14:paraId="734AD9B5" w14:textId="77777777" w:rsidR="004E5C79" w:rsidRDefault="001100A5" w:rsidP="00ED55D2">
      <w:pPr>
        <w:spacing w:before="240"/>
        <w:rPr>
          <w:rFonts w:eastAsia="Calibri"/>
          <w:lang w:val="en-GB" w:eastAsia="en-US"/>
        </w:rPr>
      </w:pPr>
      <w:r w:rsidRPr="007D6C5A">
        <w:rPr>
          <w:rFonts w:eastAsia="Calibri"/>
          <w:lang w:val="en-GB" w:eastAsia="en-US"/>
        </w:rPr>
        <w:t xml:space="preserve">The applicant needs to show that the </w:t>
      </w:r>
      <w:r w:rsidR="001162DA" w:rsidRPr="007D6C5A">
        <w:rPr>
          <w:rFonts w:eastAsia="Calibri"/>
          <w:lang w:val="en-GB" w:eastAsia="en-US"/>
        </w:rPr>
        <w:t xml:space="preserve">entire </w:t>
      </w:r>
      <w:r w:rsidR="00934976" w:rsidRPr="007D6C5A">
        <w:rPr>
          <w:rFonts w:eastAsia="Calibri"/>
          <w:lang w:val="en-GB" w:eastAsia="en-US"/>
        </w:rPr>
        <w:t xml:space="preserve">infrastructure </w:t>
      </w:r>
      <w:r w:rsidRPr="007D6C5A">
        <w:rPr>
          <w:rFonts w:eastAsia="Calibri"/>
          <w:lang w:val="en-GB" w:eastAsia="en-US"/>
        </w:rPr>
        <w:t xml:space="preserve">project </w:t>
      </w:r>
      <w:r w:rsidR="001162DA" w:rsidRPr="007D6C5A">
        <w:rPr>
          <w:rFonts w:eastAsia="Calibri"/>
          <w:lang w:val="en-GB" w:eastAsia="en-US"/>
        </w:rPr>
        <w:t>(i.e. including the non-DRIVE part</w:t>
      </w:r>
      <w:r w:rsidR="00934976" w:rsidRPr="007D6C5A">
        <w:rPr>
          <w:rFonts w:eastAsia="Calibri"/>
          <w:lang w:val="en-GB" w:eastAsia="en-US"/>
        </w:rPr>
        <w:t xml:space="preserve"> if applicable</w:t>
      </w:r>
      <w:r w:rsidR="001162DA" w:rsidRPr="007D6C5A">
        <w:rPr>
          <w:rFonts w:eastAsia="Calibri"/>
          <w:lang w:val="en-GB" w:eastAsia="en-US"/>
        </w:rPr>
        <w:t xml:space="preserve">) </w:t>
      </w:r>
      <w:r w:rsidRPr="007D6C5A">
        <w:rPr>
          <w:rFonts w:eastAsia="Calibri"/>
          <w:lang w:val="en-GB" w:eastAsia="en-US"/>
        </w:rPr>
        <w:t xml:space="preserve">is financially sustainable. </w:t>
      </w:r>
      <w:r w:rsidR="00ED55D2" w:rsidRPr="004E5C79">
        <w:rPr>
          <w:rFonts w:eastAsia="Calibri"/>
          <w:lang w:val="en-GB" w:eastAsia="en-US"/>
        </w:rPr>
        <w:t>The quantitative information should be filled out in the sheet “Financial sustainability”.</w:t>
      </w:r>
      <w:r w:rsidR="00ED55D2">
        <w:rPr>
          <w:rFonts w:eastAsia="Calibri"/>
          <w:lang w:val="en-GB" w:eastAsia="en-US"/>
        </w:rPr>
        <w:t xml:space="preserve"> </w:t>
      </w:r>
      <w:r w:rsidR="004E5C79" w:rsidRPr="004E5C79">
        <w:rPr>
          <w:rFonts w:eastAsia="Calibri"/>
          <w:lang w:val="en-GB" w:eastAsia="en-US"/>
        </w:rPr>
        <w:t xml:space="preserve">In order for the project to be financially sustainable one of the following two conditions should be met. </w:t>
      </w:r>
    </w:p>
    <w:p w14:paraId="198EE260" w14:textId="77777777" w:rsidR="004E5C79" w:rsidRDefault="00ED55D2" w:rsidP="00ED55D2">
      <w:pPr>
        <w:pStyle w:val="Lijstalinea"/>
        <w:numPr>
          <w:ilvl w:val="0"/>
          <w:numId w:val="37"/>
        </w:numPr>
        <w:spacing w:after="240"/>
        <w:rPr>
          <w:rFonts w:eastAsia="Calibri"/>
          <w:lang w:val="en-GB" w:eastAsia="en-US"/>
        </w:rPr>
      </w:pPr>
      <w:r>
        <w:rPr>
          <w:rFonts w:eastAsia="Calibri"/>
          <w:lang w:val="en-GB" w:eastAsia="en-US"/>
        </w:rPr>
        <w:t>F</w:t>
      </w:r>
      <w:r w:rsidR="001162DA" w:rsidRPr="004E5C79">
        <w:rPr>
          <w:rFonts w:eastAsia="Calibri"/>
          <w:lang w:val="en-GB" w:eastAsia="en-US"/>
        </w:rPr>
        <w:t xml:space="preserve">uture </w:t>
      </w:r>
      <w:r w:rsidR="00543C8E" w:rsidRPr="004E5C79">
        <w:rPr>
          <w:rFonts w:eastAsia="Calibri"/>
          <w:lang w:val="en-GB" w:eastAsia="en-US"/>
        </w:rPr>
        <w:t xml:space="preserve">project revenues are sufficient to cover the O&amp;M costs once the project </w:t>
      </w:r>
      <w:r w:rsidR="001162DA" w:rsidRPr="004E5C79">
        <w:rPr>
          <w:rFonts w:eastAsia="Calibri"/>
          <w:lang w:val="en-GB" w:eastAsia="en-US"/>
        </w:rPr>
        <w:t>is operational</w:t>
      </w:r>
      <w:r w:rsidR="00543C8E" w:rsidRPr="004E5C79">
        <w:rPr>
          <w:rFonts w:eastAsia="Calibri"/>
          <w:lang w:val="en-GB" w:eastAsia="en-US"/>
        </w:rPr>
        <w:t xml:space="preserve">, </w:t>
      </w:r>
      <w:r w:rsidR="001162DA" w:rsidRPr="004E5C79">
        <w:rPr>
          <w:rFonts w:eastAsia="Calibri"/>
          <w:lang w:val="en-GB" w:eastAsia="en-US"/>
        </w:rPr>
        <w:t xml:space="preserve">the commercial loan (interest and repayment of instalments), </w:t>
      </w:r>
      <w:r w:rsidR="00543C8E" w:rsidRPr="004E5C79">
        <w:rPr>
          <w:rFonts w:eastAsia="Calibri"/>
          <w:lang w:val="en-GB" w:eastAsia="en-US"/>
        </w:rPr>
        <w:t xml:space="preserve">as well as </w:t>
      </w:r>
      <w:r w:rsidR="001162DA" w:rsidRPr="004E5C79">
        <w:rPr>
          <w:rFonts w:eastAsia="Calibri"/>
          <w:lang w:val="en-GB" w:eastAsia="en-US"/>
        </w:rPr>
        <w:t xml:space="preserve">for </w:t>
      </w:r>
      <w:r w:rsidR="00543C8E" w:rsidRPr="004E5C79">
        <w:rPr>
          <w:rFonts w:eastAsia="Calibri"/>
          <w:lang w:val="en-GB" w:eastAsia="en-US"/>
        </w:rPr>
        <w:t xml:space="preserve">the </w:t>
      </w:r>
      <w:r w:rsidR="001162DA" w:rsidRPr="004E5C79">
        <w:rPr>
          <w:rFonts w:eastAsia="Calibri"/>
          <w:lang w:val="en-GB" w:eastAsia="en-US"/>
        </w:rPr>
        <w:t>replacement of assets</w:t>
      </w:r>
      <w:r w:rsidR="00543C8E" w:rsidRPr="004E5C79">
        <w:rPr>
          <w:rFonts w:eastAsia="Calibri"/>
          <w:lang w:val="en-GB" w:eastAsia="en-US"/>
        </w:rPr>
        <w:t xml:space="preserve"> needed during the economic lifetime of the project (maximised at 25 years).</w:t>
      </w:r>
      <w:r w:rsidR="001162DA" w:rsidRPr="004E5C79">
        <w:rPr>
          <w:rFonts w:eastAsia="Calibri"/>
          <w:lang w:val="en-GB" w:eastAsia="en-US"/>
        </w:rPr>
        <w:t xml:space="preserve"> </w:t>
      </w:r>
    </w:p>
    <w:p w14:paraId="198F4CD3" w14:textId="77777777" w:rsidR="004E5C79" w:rsidRDefault="001162DA" w:rsidP="00537CD4">
      <w:pPr>
        <w:pStyle w:val="Lijstalinea"/>
        <w:numPr>
          <w:ilvl w:val="0"/>
          <w:numId w:val="37"/>
        </w:numPr>
        <w:spacing w:before="240" w:after="240"/>
        <w:rPr>
          <w:rFonts w:eastAsia="Calibri"/>
          <w:lang w:val="en-GB" w:eastAsia="en-US"/>
        </w:rPr>
      </w:pPr>
      <w:r w:rsidRPr="004E5C79">
        <w:rPr>
          <w:rFonts w:eastAsia="Calibri"/>
          <w:lang w:val="en-GB" w:eastAsia="en-US"/>
        </w:rPr>
        <w:t>In case the project does not generate revenues, or in case</w:t>
      </w:r>
      <w:r w:rsidR="00AB5950" w:rsidRPr="004E5C79">
        <w:rPr>
          <w:rFonts w:eastAsia="Calibri"/>
          <w:lang w:val="en-GB" w:eastAsia="en-US"/>
        </w:rPr>
        <w:t xml:space="preserve"> </w:t>
      </w:r>
      <w:r w:rsidRPr="004E5C79">
        <w:rPr>
          <w:rFonts w:eastAsia="Calibri"/>
          <w:lang w:val="en-GB" w:eastAsia="en-US"/>
        </w:rPr>
        <w:t>revenues are not sufficient to cover these future expenses, the relevant local authority needs to provide sufficient information that the shortfall will be covered</w:t>
      </w:r>
      <w:r w:rsidR="0027462D" w:rsidRPr="004E5C79">
        <w:rPr>
          <w:rFonts w:eastAsia="Calibri"/>
          <w:lang w:val="en-GB" w:eastAsia="en-US"/>
        </w:rPr>
        <w:t>, and how it will be covered</w:t>
      </w:r>
      <w:r w:rsidRPr="004E5C79">
        <w:rPr>
          <w:rFonts w:eastAsia="Calibri"/>
          <w:lang w:val="en-GB" w:eastAsia="en-US"/>
        </w:rPr>
        <w:t>.</w:t>
      </w:r>
      <w:r w:rsidR="002D6D41" w:rsidRPr="004E5C79">
        <w:rPr>
          <w:rFonts w:eastAsia="Calibri"/>
          <w:lang w:val="en-GB" w:eastAsia="en-US"/>
        </w:rPr>
        <w:t xml:space="preserve"> </w:t>
      </w:r>
    </w:p>
    <w:p w14:paraId="29830D3A" w14:textId="77777777" w:rsidR="00846820" w:rsidRPr="004E5C79" w:rsidRDefault="00846820" w:rsidP="005F50DD">
      <w:pPr>
        <w:spacing w:before="240"/>
        <w:rPr>
          <w:rFonts w:eastAsia="Calibri"/>
          <w:lang w:val="en-GB" w:eastAsia="en-US"/>
        </w:rPr>
      </w:pPr>
      <w:r w:rsidRPr="004E5C79">
        <w:rPr>
          <w:rFonts w:eastAsia="Calibri"/>
          <w:lang w:val="en-GB" w:eastAsia="en-US"/>
        </w:rPr>
        <w:t xml:space="preserve">The financial sustainability analysis should be </w:t>
      </w:r>
      <w:r w:rsidR="00934976" w:rsidRPr="004E5C79">
        <w:rPr>
          <w:rFonts w:eastAsia="Calibri"/>
          <w:lang w:val="en-GB" w:eastAsia="en-US"/>
        </w:rPr>
        <w:t>in accordance with</w:t>
      </w:r>
      <w:r w:rsidRPr="004E5C79">
        <w:rPr>
          <w:rFonts w:eastAsia="Calibri"/>
          <w:lang w:val="en-GB" w:eastAsia="en-US"/>
        </w:rPr>
        <w:t xml:space="preserve"> the OECD consensus. Specific conditions and requirements for the financial susta</w:t>
      </w:r>
      <w:r w:rsidR="00537CD4" w:rsidRPr="004E5C79">
        <w:rPr>
          <w:rFonts w:eastAsia="Calibri"/>
          <w:lang w:val="en-GB" w:eastAsia="en-US"/>
        </w:rPr>
        <w:t xml:space="preserve">inability analysis thus include: </w:t>
      </w:r>
    </w:p>
    <w:p w14:paraId="239F23FE" w14:textId="77777777" w:rsidR="006A70E1" w:rsidRPr="007D6C5A" w:rsidRDefault="00846820" w:rsidP="001C62CD">
      <w:pPr>
        <w:pStyle w:val="Lijstalinea"/>
        <w:numPr>
          <w:ilvl w:val="0"/>
          <w:numId w:val="7"/>
        </w:numPr>
        <w:spacing w:after="240"/>
        <w:rPr>
          <w:rFonts w:eastAsia="Calibri"/>
          <w:lang w:val="en-GB" w:eastAsia="en-US"/>
        </w:rPr>
      </w:pPr>
      <w:r w:rsidRPr="007D6C5A">
        <w:rPr>
          <w:rFonts w:eastAsia="Calibri"/>
          <w:lang w:val="en-GB" w:eastAsia="en-US"/>
        </w:rPr>
        <w:t xml:space="preserve">The analysis </w:t>
      </w:r>
      <w:r w:rsidR="006846DB" w:rsidRPr="007D6C5A">
        <w:rPr>
          <w:rFonts w:eastAsia="Calibri"/>
          <w:lang w:val="en-GB" w:eastAsia="en-US"/>
        </w:rPr>
        <w:t xml:space="preserve">is </w:t>
      </w:r>
      <w:r w:rsidRPr="007D6C5A">
        <w:rPr>
          <w:rFonts w:eastAsia="Calibri"/>
          <w:lang w:val="en-GB" w:eastAsia="en-US"/>
        </w:rPr>
        <w:t>performed over the economic lifetime of the project (e.g. 20 or 25 years);</w:t>
      </w:r>
    </w:p>
    <w:p w14:paraId="2B348A69" w14:textId="77777777" w:rsidR="006A70E1" w:rsidRPr="007D6C5A" w:rsidRDefault="00846820" w:rsidP="001C62CD">
      <w:pPr>
        <w:pStyle w:val="Lijstalinea"/>
        <w:numPr>
          <w:ilvl w:val="0"/>
          <w:numId w:val="7"/>
        </w:numPr>
        <w:spacing w:after="240"/>
        <w:rPr>
          <w:rFonts w:eastAsia="Calibri"/>
          <w:lang w:val="en-GB" w:eastAsia="en-US"/>
        </w:rPr>
      </w:pPr>
      <w:r w:rsidRPr="007D6C5A">
        <w:rPr>
          <w:rFonts w:eastAsia="Calibri"/>
          <w:lang w:val="en-GB" w:eastAsia="en-US"/>
        </w:rPr>
        <w:t>The DRIVE subsidy should be highlighted in the calculations;</w:t>
      </w:r>
    </w:p>
    <w:p w14:paraId="19AEAE65" w14:textId="77777777" w:rsidR="00537CD4" w:rsidRPr="007D6C5A" w:rsidRDefault="00846820" w:rsidP="00537CD4">
      <w:pPr>
        <w:pStyle w:val="Lijstalinea"/>
        <w:numPr>
          <w:ilvl w:val="0"/>
          <w:numId w:val="7"/>
        </w:numPr>
        <w:spacing w:after="240"/>
        <w:rPr>
          <w:rFonts w:eastAsia="Calibri"/>
          <w:lang w:val="en-GB" w:eastAsia="en-US"/>
        </w:rPr>
      </w:pPr>
      <w:r w:rsidRPr="007D6C5A">
        <w:rPr>
          <w:rFonts w:eastAsia="Calibri"/>
          <w:lang w:val="en-GB" w:eastAsia="en-US"/>
        </w:rPr>
        <w:t>The actual mode of financing of the non-DRIVE part of the project costs should be included in the analysis, including repayment terms, grace perio</w:t>
      </w:r>
      <w:r w:rsidR="00537CD4" w:rsidRPr="007D6C5A">
        <w:rPr>
          <w:rFonts w:eastAsia="Calibri"/>
          <w:lang w:val="en-GB" w:eastAsia="en-US"/>
        </w:rPr>
        <w:t xml:space="preserve">d and interest rate if relevant. </w:t>
      </w:r>
    </w:p>
    <w:p w14:paraId="5D6520C5" w14:textId="77777777" w:rsidR="006A70E1" w:rsidRPr="007D6C5A" w:rsidRDefault="00846820" w:rsidP="007C3C6C">
      <w:pPr>
        <w:pStyle w:val="Lijstalinea"/>
        <w:numPr>
          <w:ilvl w:val="0"/>
          <w:numId w:val="7"/>
        </w:numPr>
        <w:spacing w:after="200"/>
        <w:rPr>
          <w:rFonts w:eastAsia="Calibri"/>
          <w:lang w:val="en-GB" w:eastAsia="en-US"/>
        </w:rPr>
      </w:pPr>
      <w:r w:rsidRPr="007D6C5A">
        <w:rPr>
          <w:rFonts w:eastAsia="Calibri"/>
          <w:lang w:val="en-GB" w:eastAsia="en-US"/>
        </w:rPr>
        <w:t>The A</w:t>
      </w:r>
      <w:r w:rsidR="001162DA" w:rsidRPr="007D6C5A">
        <w:rPr>
          <w:rFonts w:eastAsia="Calibri"/>
          <w:lang w:val="en-GB" w:eastAsia="en-US"/>
        </w:rPr>
        <w:t>ccumulated cash flow after 20 or 25 years (A</w:t>
      </w:r>
      <w:r w:rsidRPr="007D6C5A">
        <w:rPr>
          <w:rFonts w:eastAsia="Calibri"/>
          <w:lang w:val="en-GB" w:eastAsia="en-US"/>
        </w:rPr>
        <w:t>CCF20/25</w:t>
      </w:r>
      <w:r w:rsidR="001162DA" w:rsidRPr="007D6C5A">
        <w:rPr>
          <w:rFonts w:eastAsia="Calibri"/>
          <w:lang w:val="en-GB" w:eastAsia="en-US"/>
        </w:rPr>
        <w:t>)</w:t>
      </w:r>
      <w:r w:rsidRPr="007D6C5A">
        <w:rPr>
          <w:rFonts w:eastAsia="Calibri"/>
          <w:lang w:val="en-GB" w:eastAsia="en-US"/>
        </w:rPr>
        <w:t xml:space="preserve"> should be positive; </w:t>
      </w:r>
    </w:p>
    <w:tbl>
      <w:tblPr>
        <w:tblStyle w:val="Tabelraster"/>
        <w:tblW w:w="9322" w:type="dxa"/>
        <w:tblLook w:val="04A0" w:firstRow="1" w:lastRow="0" w:firstColumn="1" w:lastColumn="0" w:noHBand="0" w:noVBand="1"/>
      </w:tblPr>
      <w:tblGrid>
        <w:gridCol w:w="2518"/>
        <w:gridCol w:w="4678"/>
        <w:gridCol w:w="2126"/>
      </w:tblGrid>
      <w:tr w:rsidR="00537CD4" w:rsidRPr="00DB1F79" w14:paraId="24DF9992" w14:textId="77777777" w:rsidTr="00754246">
        <w:tc>
          <w:tcPr>
            <w:tcW w:w="9322" w:type="dxa"/>
            <w:gridSpan w:val="3"/>
          </w:tcPr>
          <w:p w14:paraId="0BA71BBB" w14:textId="77777777" w:rsidR="00537CD4" w:rsidRPr="007D6C5A" w:rsidRDefault="00537CD4" w:rsidP="00537CD4">
            <w:pPr>
              <w:spacing w:before="60" w:after="60"/>
              <w:rPr>
                <w:lang w:val="en-GB"/>
              </w:rPr>
            </w:pPr>
            <w:r w:rsidRPr="007D6C5A">
              <w:rPr>
                <w:rFonts w:eastAsia="Calibri"/>
                <w:b/>
                <w:lang w:val="en-GB" w:eastAsia="en-US"/>
              </w:rPr>
              <w:t>Summary results Financial Sustainability Analysis</w:t>
            </w:r>
          </w:p>
        </w:tc>
      </w:tr>
      <w:tr w:rsidR="0095304E" w:rsidRPr="007D6C5A" w14:paraId="323592EC" w14:textId="77777777" w:rsidTr="008979A0">
        <w:tc>
          <w:tcPr>
            <w:tcW w:w="2518" w:type="dxa"/>
          </w:tcPr>
          <w:p w14:paraId="31133834" w14:textId="77777777" w:rsidR="0095304E" w:rsidRPr="007D6C5A" w:rsidRDefault="00537CD4" w:rsidP="00537CD4">
            <w:pPr>
              <w:spacing w:before="60" w:after="60"/>
              <w:rPr>
                <w:b/>
                <w:lang w:val="en-GB"/>
              </w:rPr>
            </w:pPr>
            <w:r w:rsidRPr="007D6C5A">
              <w:rPr>
                <w:b/>
                <w:lang w:val="en-GB"/>
              </w:rPr>
              <w:t>Item</w:t>
            </w:r>
          </w:p>
        </w:tc>
        <w:tc>
          <w:tcPr>
            <w:tcW w:w="4678" w:type="dxa"/>
          </w:tcPr>
          <w:p w14:paraId="495FE547" w14:textId="77777777" w:rsidR="0095304E" w:rsidRPr="007D6C5A" w:rsidRDefault="00537CD4" w:rsidP="00537CD4">
            <w:pPr>
              <w:spacing w:before="60" w:after="60"/>
              <w:rPr>
                <w:b/>
                <w:lang w:val="en-GB"/>
              </w:rPr>
            </w:pPr>
            <w:r w:rsidRPr="007D6C5A">
              <w:rPr>
                <w:b/>
                <w:lang w:val="en-GB"/>
              </w:rPr>
              <w:t>Amount</w:t>
            </w:r>
          </w:p>
        </w:tc>
        <w:tc>
          <w:tcPr>
            <w:tcW w:w="2126" w:type="dxa"/>
          </w:tcPr>
          <w:p w14:paraId="7EEBAC15" w14:textId="77777777" w:rsidR="0095304E" w:rsidRPr="007D6C5A" w:rsidRDefault="00537CD4" w:rsidP="00537CD4">
            <w:pPr>
              <w:spacing w:before="60" w:after="60"/>
              <w:rPr>
                <w:b/>
                <w:lang w:val="en-GB"/>
              </w:rPr>
            </w:pPr>
            <w:r w:rsidRPr="007D6C5A">
              <w:rPr>
                <w:b/>
                <w:lang w:val="en-GB"/>
              </w:rPr>
              <w:t>Unit</w:t>
            </w:r>
          </w:p>
        </w:tc>
      </w:tr>
      <w:tr w:rsidR="0095304E" w:rsidRPr="007D6C5A" w14:paraId="2852B62A" w14:textId="77777777" w:rsidTr="008979A0">
        <w:tc>
          <w:tcPr>
            <w:tcW w:w="2518" w:type="dxa"/>
          </w:tcPr>
          <w:p w14:paraId="4C5233C9" w14:textId="77777777" w:rsidR="0095304E" w:rsidRPr="007D6C5A" w:rsidRDefault="0095304E" w:rsidP="00537CD4">
            <w:pPr>
              <w:spacing w:before="60" w:after="60"/>
              <w:rPr>
                <w:lang w:val="en-GB"/>
              </w:rPr>
            </w:pPr>
            <w:r w:rsidRPr="007D6C5A">
              <w:rPr>
                <w:lang w:val="en-GB"/>
              </w:rPr>
              <w:t xml:space="preserve">Economic lifetime </w:t>
            </w:r>
          </w:p>
        </w:tc>
        <w:tc>
          <w:tcPr>
            <w:tcW w:w="4678" w:type="dxa"/>
          </w:tcPr>
          <w:p w14:paraId="08998DE0" w14:textId="77777777" w:rsidR="0095304E" w:rsidRPr="007D6C5A" w:rsidRDefault="0095304E" w:rsidP="00537CD4">
            <w:pPr>
              <w:spacing w:before="60" w:after="60"/>
              <w:rPr>
                <w:lang w:val="en-GB"/>
              </w:rPr>
            </w:pPr>
          </w:p>
        </w:tc>
        <w:tc>
          <w:tcPr>
            <w:tcW w:w="2126" w:type="dxa"/>
          </w:tcPr>
          <w:p w14:paraId="05E4746A" w14:textId="77777777" w:rsidR="0095304E" w:rsidRPr="007D6C5A" w:rsidRDefault="0095304E" w:rsidP="00537CD4">
            <w:pPr>
              <w:spacing w:before="60" w:after="60"/>
              <w:rPr>
                <w:lang w:val="en-GB"/>
              </w:rPr>
            </w:pPr>
            <w:r w:rsidRPr="007D6C5A">
              <w:rPr>
                <w:lang w:val="en-GB"/>
              </w:rPr>
              <w:t>Years</w:t>
            </w:r>
          </w:p>
        </w:tc>
      </w:tr>
      <w:tr w:rsidR="0095304E" w:rsidRPr="007D6C5A" w14:paraId="6027A19D" w14:textId="77777777" w:rsidTr="008979A0">
        <w:tc>
          <w:tcPr>
            <w:tcW w:w="2518" w:type="dxa"/>
          </w:tcPr>
          <w:p w14:paraId="082330D1" w14:textId="77777777" w:rsidR="0095304E" w:rsidRPr="007D6C5A" w:rsidRDefault="0095304E" w:rsidP="00537CD4">
            <w:pPr>
              <w:spacing w:before="60" w:after="60"/>
              <w:rPr>
                <w:lang w:val="en-GB"/>
              </w:rPr>
            </w:pPr>
            <w:r w:rsidRPr="007D6C5A">
              <w:rPr>
                <w:lang w:val="en-GB"/>
              </w:rPr>
              <w:t xml:space="preserve">Discount rate </w:t>
            </w:r>
          </w:p>
        </w:tc>
        <w:tc>
          <w:tcPr>
            <w:tcW w:w="4678" w:type="dxa"/>
          </w:tcPr>
          <w:p w14:paraId="4914874F" w14:textId="77777777" w:rsidR="0095304E" w:rsidRPr="007D6C5A" w:rsidRDefault="0095304E" w:rsidP="00537CD4">
            <w:pPr>
              <w:spacing w:before="60" w:after="60"/>
              <w:rPr>
                <w:lang w:val="en-GB"/>
              </w:rPr>
            </w:pPr>
          </w:p>
        </w:tc>
        <w:tc>
          <w:tcPr>
            <w:tcW w:w="2126" w:type="dxa"/>
          </w:tcPr>
          <w:p w14:paraId="3397C32F" w14:textId="77777777" w:rsidR="0095304E" w:rsidRPr="007D6C5A" w:rsidRDefault="0095304E" w:rsidP="00537CD4">
            <w:pPr>
              <w:spacing w:before="60" w:after="60"/>
              <w:rPr>
                <w:lang w:val="en-GB"/>
              </w:rPr>
            </w:pPr>
            <w:r w:rsidRPr="007D6C5A">
              <w:rPr>
                <w:lang w:val="en-GB"/>
              </w:rPr>
              <w:t>% (in real terms)</w:t>
            </w:r>
          </w:p>
        </w:tc>
      </w:tr>
      <w:tr w:rsidR="0095304E" w:rsidRPr="007D6C5A" w14:paraId="691E53F5" w14:textId="77777777" w:rsidTr="008979A0">
        <w:tc>
          <w:tcPr>
            <w:tcW w:w="2518" w:type="dxa"/>
          </w:tcPr>
          <w:p w14:paraId="6B6FDF12" w14:textId="77777777" w:rsidR="0095304E" w:rsidRPr="007D6C5A" w:rsidRDefault="0095304E" w:rsidP="00537CD4">
            <w:pPr>
              <w:spacing w:before="60" w:after="60"/>
              <w:rPr>
                <w:lang w:val="en-GB"/>
              </w:rPr>
            </w:pPr>
            <w:r w:rsidRPr="007D6C5A">
              <w:rPr>
                <w:lang w:val="en-GB"/>
              </w:rPr>
              <w:t>ACCF</w:t>
            </w:r>
            <w:r w:rsidR="008979A0" w:rsidRPr="007D6C5A">
              <w:rPr>
                <w:lang w:val="en-GB"/>
              </w:rPr>
              <w:t xml:space="preserve"> </w:t>
            </w:r>
          </w:p>
        </w:tc>
        <w:tc>
          <w:tcPr>
            <w:tcW w:w="4678" w:type="dxa"/>
          </w:tcPr>
          <w:p w14:paraId="3DCDA9FA" w14:textId="77777777" w:rsidR="0095304E" w:rsidRPr="007D6C5A" w:rsidRDefault="0095304E" w:rsidP="00537CD4">
            <w:pPr>
              <w:spacing w:before="60" w:after="60"/>
              <w:rPr>
                <w:lang w:val="en-GB"/>
              </w:rPr>
            </w:pPr>
          </w:p>
        </w:tc>
        <w:tc>
          <w:tcPr>
            <w:tcW w:w="2126" w:type="dxa"/>
          </w:tcPr>
          <w:p w14:paraId="15FEC027" w14:textId="77777777" w:rsidR="0095304E" w:rsidRPr="007D6C5A" w:rsidRDefault="0095304E" w:rsidP="00537CD4">
            <w:pPr>
              <w:spacing w:before="60" w:after="60"/>
              <w:rPr>
                <w:lang w:val="en-GB"/>
              </w:rPr>
            </w:pPr>
            <w:r w:rsidRPr="007D6C5A">
              <w:rPr>
                <w:lang w:val="en-GB"/>
              </w:rPr>
              <w:t>1000 Euro</w:t>
            </w:r>
          </w:p>
        </w:tc>
      </w:tr>
    </w:tbl>
    <w:p w14:paraId="4B87DC42" w14:textId="77777777" w:rsidR="0076171B" w:rsidRPr="0076171B" w:rsidRDefault="0076171B" w:rsidP="0076171B">
      <w:pPr>
        <w:spacing w:before="240"/>
        <w:rPr>
          <w:rFonts w:eastAsia="Calibri"/>
          <w:b/>
          <w:i/>
          <w:u w:val="single"/>
          <w:lang w:val="en-GB" w:eastAsia="en-US"/>
        </w:rPr>
      </w:pPr>
    </w:p>
    <w:p w14:paraId="3619AC4A" w14:textId="77777777" w:rsidR="0076171B" w:rsidRPr="0076171B" w:rsidRDefault="0076171B" w:rsidP="0076171B">
      <w:pPr>
        <w:spacing w:before="240"/>
        <w:rPr>
          <w:rFonts w:eastAsia="Calibri"/>
          <w:b/>
          <w:i/>
          <w:u w:val="single"/>
          <w:lang w:val="en-GB" w:eastAsia="en-US"/>
        </w:rPr>
      </w:pPr>
    </w:p>
    <w:p w14:paraId="11F36455" w14:textId="77777777" w:rsidR="0076171B" w:rsidRPr="0076171B" w:rsidRDefault="0076171B" w:rsidP="0076171B">
      <w:pPr>
        <w:spacing w:before="240"/>
        <w:rPr>
          <w:rFonts w:eastAsia="Calibri"/>
          <w:b/>
          <w:i/>
          <w:u w:val="single"/>
          <w:lang w:val="en-GB" w:eastAsia="en-US"/>
        </w:rPr>
      </w:pPr>
    </w:p>
    <w:p w14:paraId="415CD55D" w14:textId="77777777" w:rsidR="00AD21A7" w:rsidRPr="001D13ED" w:rsidRDefault="00AD21A7" w:rsidP="00663E48">
      <w:pPr>
        <w:pStyle w:val="Lijstalinea"/>
        <w:numPr>
          <w:ilvl w:val="2"/>
          <w:numId w:val="43"/>
        </w:numPr>
        <w:spacing w:before="240"/>
        <w:rPr>
          <w:rFonts w:eastAsia="Calibri"/>
          <w:b/>
          <w:i/>
          <w:u w:val="single"/>
          <w:lang w:val="en-GB" w:eastAsia="en-US"/>
        </w:rPr>
      </w:pPr>
      <w:r w:rsidRPr="001D13ED">
        <w:rPr>
          <w:rFonts w:eastAsia="Calibri"/>
          <w:b/>
          <w:i/>
          <w:u w:val="single"/>
          <w:lang w:val="en-GB" w:eastAsia="en-US"/>
        </w:rPr>
        <w:lastRenderedPageBreak/>
        <w:t xml:space="preserve">Sensitivity Analysis </w:t>
      </w:r>
    </w:p>
    <w:p w14:paraId="21722B60" w14:textId="77777777" w:rsidR="00AD21A7" w:rsidRPr="007D6C5A" w:rsidRDefault="008C6F9E" w:rsidP="00332187">
      <w:pPr>
        <w:spacing w:after="240"/>
        <w:rPr>
          <w:rFonts w:eastAsia="Calibri"/>
          <w:lang w:val="en-GB" w:eastAsia="en-US"/>
        </w:rPr>
      </w:pPr>
      <w:r w:rsidRPr="007D6C5A">
        <w:rPr>
          <w:rFonts w:eastAsia="Calibri"/>
          <w:lang w:val="en-GB" w:eastAsia="en-US"/>
        </w:rPr>
        <w:t xml:space="preserve">Please describe </w:t>
      </w:r>
      <w:r w:rsidR="00400562">
        <w:rPr>
          <w:rFonts w:eastAsia="Calibri"/>
          <w:lang w:val="en-GB" w:eastAsia="en-US"/>
        </w:rPr>
        <w:t xml:space="preserve">the results in a qualitative manner what the results are of </w:t>
      </w:r>
      <w:r w:rsidRPr="007D6C5A">
        <w:rPr>
          <w:rFonts w:eastAsia="Calibri"/>
          <w:lang w:val="en-GB" w:eastAsia="en-US"/>
        </w:rPr>
        <w:t xml:space="preserve">the </w:t>
      </w:r>
      <w:r w:rsidR="00AD21A7" w:rsidRPr="007D6C5A">
        <w:rPr>
          <w:rFonts w:eastAsia="Calibri"/>
          <w:lang w:val="en-GB" w:eastAsia="en-US"/>
        </w:rPr>
        <w:t xml:space="preserve">sensitivity of the ACCF to </w:t>
      </w:r>
      <w:r w:rsidRPr="007D6C5A">
        <w:rPr>
          <w:rFonts w:eastAsia="Calibri"/>
          <w:lang w:val="en-GB" w:eastAsia="en-US"/>
        </w:rPr>
        <w:t>the main parameters. Include at least variables ‘Lower revenues’ and ‘Higher costs’.</w:t>
      </w:r>
      <w:r w:rsidR="004905ED">
        <w:rPr>
          <w:rFonts w:eastAsia="Calibri"/>
          <w:lang w:val="en-GB" w:eastAsia="en-US"/>
        </w:rPr>
        <w:t xml:space="preserve"> </w:t>
      </w:r>
    </w:p>
    <w:tbl>
      <w:tblPr>
        <w:tblStyle w:val="Tabelraster"/>
        <w:tblW w:w="9322" w:type="dxa"/>
        <w:tblLook w:val="04A0" w:firstRow="1" w:lastRow="0" w:firstColumn="1" w:lastColumn="0" w:noHBand="0" w:noVBand="1"/>
      </w:tblPr>
      <w:tblGrid>
        <w:gridCol w:w="9322"/>
      </w:tblGrid>
      <w:tr w:rsidR="008C6F9E" w:rsidRPr="007D6C5A" w14:paraId="719032C0" w14:textId="77777777" w:rsidTr="00135594">
        <w:tc>
          <w:tcPr>
            <w:tcW w:w="9322" w:type="dxa"/>
          </w:tcPr>
          <w:p w14:paraId="33F6CC81" w14:textId="77777777" w:rsidR="008C6F9E" w:rsidRPr="007D6C5A" w:rsidRDefault="008C6F9E" w:rsidP="00135594">
            <w:pPr>
              <w:spacing w:after="240"/>
              <w:rPr>
                <w:lang w:val="en-GB"/>
              </w:rPr>
            </w:pPr>
            <w:r w:rsidRPr="007D6C5A">
              <w:rPr>
                <w:lang w:val="en-GB"/>
              </w:rPr>
              <w:t>Please elaborate:</w:t>
            </w:r>
          </w:p>
          <w:p w14:paraId="1E104768" w14:textId="77777777" w:rsidR="008C6F9E" w:rsidRPr="007D6C5A" w:rsidRDefault="008C6F9E" w:rsidP="00135594">
            <w:pPr>
              <w:spacing w:after="240"/>
              <w:rPr>
                <w:rFonts w:eastAsia="Calibri"/>
                <w:lang w:val="en-GB" w:eastAsia="en-US"/>
              </w:rPr>
            </w:pPr>
          </w:p>
        </w:tc>
      </w:tr>
    </w:tbl>
    <w:p w14:paraId="43F7E503" w14:textId="77777777" w:rsidR="005F50DD" w:rsidRDefault="005F50DD" w:rsidP="0076171B">
      <w:pPr>
        <w:rPr>
          <w:rFonts w:eastAsia="Calibri"/>
          <w:b/>
          <w:i/>
          <w:u w:val="single"/>
          <w:lang w:val="en-GB" w:eastAsia="en-US"/>
        </w:rPr>
      </w:pPr>
    </w:p>
    <w:p w14:paraId="18198846" w14:textId="77777777" w:rsidR="008C6F9E" w:rsidRPr="001D13ED" w:rsidRDefault="008C6F9E" w:rsidP="00663E48">
      <w:pPr>
        <w:pStyle w:val="Lijstalinea"/>
        <w:numPr>
          <w:ilvl w:val="2"/>
          <w:numId w:val="43"/>
        </w:numPr>
        <w:spacing w:after="240"/>
        <w:rPr>
          <w:rFonts w:eastAsia="Calibri"/>
          <w:b/>
          <w:i/>
          <w:u w:val="single"/>
          <w:lang w:val="en-GB" w:eastAsia="en-US"/>
        </w:rPr>
      </w:pPr>
      <w:r w:rsidRPr="001D13ED">
        <w:rPr>
          <w:rFonts w:eastAsia="Calibri"/>
          <w:b/>
          <w:i/>
          <w:u w:val="single"/>
          <w:lang w:val="en-GB" w:eastAsia="en-US"/>
        </w:rPr>
        <w:t xml:space="preserve">Describe the assumptions made for the financial sustainability analysis </w:t>
      </w:r>
    </w:p>
    <w:tbl>
      <w:tblPr>
        <w:tblStyle w:val="Tabelraster"/>
        <w:tblW w:w="9322" w:type="dxa"/>
        <w:tblLook w:val="04A0" w:firstRow="1" w:lastRow="0" w:firstColumn="1" w:lastColumn="0" w:noHBand="0" w:noVBand="1"/>
      </w:tblPr>
      <w:tblGrid>
        <w:gridCol w:w="9322"/>
      </w:tblGrid>
      <w:tr w:rsidR="008C6F9E" w:rsidRPr="007D6C5A" w14:paraId="735BDD3A" w14:textId="77777777" w:rsidTr="00135594">
        <w:tc>
          <w:tcPr>
            <w:tcW w:w="9322" w:type="dxa"/>
          </w:tcPr>
          <w:p w14:paraId="268D934A" w14:textId="77777777" w:rsidR="008C6F9E" w:rsidRPr="007D6C5A" w:rsidRDefault="008C6F9E" w:rsidP="00135594">
            <w:pPr>
              <w:spacing w:after="240"/>
              <w:rPr>
                <w:lang w:val="en-GB"/>
              </w:rPr>
            </w:pPr>
            <w:r w:rsidRPr="007D6C5A">
              <w:rPr>
                <w:lang w:val="en-GB"/>
              </w:rPr>
              <w:t>Please elaborate:</w:t>
            </w:r>
          </w:p>
          <w:p w14:paraId="205837A8" w14:textId="77777777" w:rsidR="008C6F9E" w:rsidRPr="007D6C5A" w:rsidRDefault="008C6F9E" w:rsidP="00135594">
            <w:pPr>
              <w:spacing w:after="240"/>
              <w:rPr>
                <w:rFonts w:eastAsia="Calibri"/>
                <w:lang w:val="en-GB" w:eastAsia="en-US"/>
              </w:rPr>
            </w:pPr>
          </w:p>
        </w:tc>
      </w:tr>
    </w:tbl>
    <w:p w14:paraId="2642F8ED" w14:textId="77777777" w:rsidR="008C6F9E" w:rsidRPr="007D6C5A" w:rsidRDefault="008C6F9E" w:rsidP="008C6F9E">
      <w:pPr>
        <w:rPr>
          <w:rFonts w:eastAsia="Calibri"/>
          <w:b/>
          <w:i/>
          <w:u w:val="single"/>
          <w:lang w:val="en-GB" w:eastAsia="en-US"/>
        </w:rPr>
      </w:pPr>
    </w:p>
    <w:p w14:paraId="72546380" w14:textId="77777777" w:rsidR="00A9571E" w:rsidRPr="001D13ED" w:rsidRDefault="008C6F9E" w:rsidP="00663E48">
      <w:pPr>
        <w:pStyle w:val="Lijstalinea"/>
        <w:numPr>
          <w:ilvl w:val="2"/>
          <w:numId w:val="43"/>
        </w:numPr>
        <w:spacing w:after="240"/>
        <w:rPr>
          <w:rFonts w:eastAsia="Calibri"/>
          <w:b/>
          <w:i/>
          <w:u w:val="single"/>
          <w:lang w:val="en-GB" w:eastAsia="en-US"/>
        </w:rPr>
      </w:pPr>
      <w:r w:rsidRPr="001D13ED">
        <w:rPr>
          <w:rFonts w:eastAsia="Calibri"/>
          <w:b/>
          <w:i/>
          <w:u w:val="single"/>
          <w:lang w:val="en-GB" w:eastAsia="en-US"/>
        </w:rPr>
        <w:t>Describe the conclusions, main issues and risks</w:t>
      </w:r>
    </w:p>
    <w:tbl>
      <w:tblPr>
        <w:tblStyle w:val="Tabelraster"/>
        <w:tblW w:w="9322" w:type="dxa"/>
        <w:tblLook w:val="04A0" w:firstRow="1" w:lastRow="0" w:firstColumn="1" w:lastColumn="0" w:noHBand="0" w:noVBand="1"/>
      </w:tblPr>
      <w:tblGrid>
        <w:gridCol w:w="9322"/>
      </w:tblGrid>
      <w:tr w:rsidR="00A9571E" w:rsidRPr="007D6C5A" w14:paraId="5771F768" w14:textId="77777777" w:rsidTr="00754246">
        <w:tc>
          <w:tcPr>
            <w:tcW w:w="9322" w:type="dxa"/>
          </w:tcPr>
          <w:p w14:paraId="2A7A29AD" w14:textId="77777777" w:rsidR="00A9571E" w:rsidRPr="007D6C5A" w:rsidRDefault="00A9571E" w:rsidP="00754246">
            <w:pPr>
              <w:spacing w:after="240"/>
              <w:rPr>
                <w:lang w:val="en-GB"/>
              </w:rPr>
            </w:pPr>
            <w:r w:rsidRPr="007D6C5A">
              <w:rPr>
                <w:lang w:val="en-GB"/>
              </w:rPr>
              <w:t>Please elaborate:</w:t>
            </w:r>
          </w:p>
          <w:p w14:paraId="2B9D9536" w14:textId="77777777" w:rsidR="00A9571E" w:rsidRPr="007D6C5A" w:rsidRDefault="00A9571E" w:rsidP="00754246">
            <w:pPr>
              <w:spacing w:after="240"/>
              <w:rPr>
                <w:rFonts w:eastAsia="Calibri"/>
                <w:lang w:val="en-GB" w:eastAsia="en-US"/>
              </w:rPr>
            </w:pPr>
          </w:p>
        </w:tc>
      </w:tr>
    </w:tbl>
    <w:p w14:paraId="4A2D32DD" w14:textId="77777777" w:rsidR="00A9571E" w:rsidRPr="007D6C5A" w:rsidRDefault="00A9571E" w:rsidP="00A9571E">
      <w:pPr>
        <w:rPr>
          <w:rFonts w:eastAsia="Calibri"/>
          <w:b/>
          <w:i/>
          <w:u w:val="single"/>
          <w:lang w:val="en-GB" w:eastAsia="en-US"/>
        </w:rPr>
      </w:pPr>
    </w:p>
    <w:p w14:paraId="43051935" w14:textId="77777777" w:rsidR="00A9571E" w:rsidRPr="001D13ED" w:rsidRDefault="00A9571E" w:rsidP="00663E48">
      <w:pPr>
        <w:pStyle w:val="Lijstalinea"/>
        <w:numPr>
          <w:ilvl w:val="2"/>
          <w:numId w:val="43"/>
        </w:numPr>
        <w:rPr>
          <w:rFonts w:eastAsia="Calibri"/>
          <w:b/>
          <w:i/>
          <w:u w:val="single"/>
          <w:lang w:val="en-GB" w:eastAsia="en-US"/>
        </w:rPr>
      </w:pPr>
      <w:r w:rsidRPr="001D13ED">
        <w:rPr>
          <w:rFonts w:eastAsia="Calibri"/>
          <w:b/>
          <w:i/>
          <w:u w:val="single"/>
          <w:lang w:val="en-GB" w:eastAsia="en-US"/>
        </w:rPr>
        <w:t xml:space="preserve">Financial sustainability of relevant legal entities </w:t>
      </w:r>
    </w:p>
    <w:p w14:paraId="35A4E6B0" w14:textId="77777777" w:rsidR="00A9571E" w:rsidRPr="007D6C5A" w:rsidRDefault="00A9571E" w:rsidP="00A9571E">
      <w:pPr>
        <w:spacing w:after="240"/>
        <w:rPr>
          <w:rFonts w:eastAsia="Calibri"/>
          <w:lang w:val="en-GB" w:eastAsia="en-US"/>
        </w:rPr>
      </w:pPr>
      <w:r w:rsidRPr="007D6C5A">
        <w:rPr>
          <w:rFonts w:eastAsia="Calibri"/>
          <w:lang w:val="en-GB" w:eastAsia="en-US"/>
        </w:rPr>
        <w:t xml:space="preserve">Please provide information on the ownership structure, financial arrangements, financial strength and funding of relevant legal entities. Note that attention should also be paid to the role of the regulator (if applicable), plans for future tariff adjustments and how this may affect the project. </w:t>
      </w:r>
    </w:p>
    <w:tbl>
      <w:tblPr>
        <w:tblStyle w:val="Tabelraster"/>
        <w:tblW w:w="9322" w:type="dxa"/>
        <w:tblLook w:val="04A0" w:firstRow="1" w:lastRow="0" w:firstColumn="1" w:lastColumn="0" w:noHBand="0" w:noVBand="1"/>
      </w:tblPr>
      <w:tblGrid>
        <w:gridCol w:w="9322"/>
      </w:tblGrid>
      <w:tr w:rsidR="00A9571E" w:rsidRPr="007D6C5A" w14:paraId="277BEDEA" w14:textId="77777777" w:rsidTr="00754246">
        <w:tc>
          <w:tcPr>
            <w:tcW w:w="9322" w:type="dxa"/>
          </w:tcPr>
          <w:p w14:paraId="1232BF03" w14:textId="77777777" w:rsidR="00A9571E" w:rsidRPr="007D6C5A" w:rsidRDefault="00A9571E" w:rsidP="00754246">
            <w:pPr>
              <w:spacing w:after="240"/>
              <w:rPr>
                <w:lang w:val="en-GB"/>
              </w:rPr>
            </w:pPr>
            <w:r w:rsidRPr="007D6C5A">
              <w:rPr>
                <w:lang w:val="en-GB"/>
              </w:rPr>
              <w:t>Please elaborate:</w:t>
            </w:r>
          </w:p>
          <w:p w14:paraId="3FD69E19" w14:textId="77777777" w:rsidR="00A9571E" w:rsidRPr="007D6C5A" w:rsidRDefault="00A9571E" w:rsidP="00754246">
            <w:pPr>
              <w:spacing w:after="240"/>
              <w:rPr>
                <w:lang w:val="en-GB"/>
              </w:rPr>
            </w:pPr>
          </w:p>
        </w:tc>
      </w:tr>
    </w:tbl>
    <w:p w14:paraId="5862F2C3" w14:textId="77777777" w:rsidR="00A9571E" w:rsidRPr="007D6C5A" w:rsidRDefault="00A9571E" w:rsidP="00A9571E">
      <w:pPr>
        <w:rPr>
          <w:rFonts w:eastAsia="Calibri"/>
          <w:b/>
          <w:i/>
          <w:u w:val="single"/>
          <w:lang w:val="en-GB" w:eastAsia="en-US"/>
        </w:rPr>
      </w:pPr>
    </w:p>
    <w:p w14:paraId="67080AFD" w14:textId="77777777" w:rsidR="00AD21A7" w:rsidRPr="001D13ED" w:rsidRDefault="008C6F9E" w:rsidP="00663E48">
      <w:pPr>
        <w:pStyle w:val="Lijstalinea"/>
        <w:numPr>
          <w:ilvl w:val="2"/>
          <w:numId w:val="43"/>
        </w:numPr>
        <w:spacing w:after="240"/>
        <w:rPr>
          <w:rFonts w:eastAsia="Calibri"/>
          <w:b/>
          <w:i/>
          <w:u w:val="single"/>
          <w:lang w:val="en-GB" w:eastAsia="en-US"/>
        </w:rPr>
      </w:pPr>
      <w:r w:rsidRPr="001D13ED">
        <w:rPr>
          <w:rFonts w:eastAsia="Calibri"/>
          <w:b/>
          <w:i/>
          <w:u w:val="single"/>
          <w:lang w:val="en-GB" w:eastAsia="en-US"/>
        </w:rPr>
        <w:t>M</w:t>
      </w:r>
      <w:r w:rsidR="00AD21A7" w:rsidRPr="001D13ED">
        <w:rPr>
          <w:rFonts w:eastAsia="Calibri"/>
          <w:b/>
          <w:i/>
          <w:u w:val="single"/>
          <w:lang w:val="en-GB" w:eastAsia="en-US"/>
        </w:rPr>
        <w:t>itigating measures financial sustainability</w:t>
      </w:r>
    </w:p>
    <w:tbl>
      <w:tblPr>
        <w:tblStyle w:val="Tabelraster"/>
        <w:tblW w:w="9322" w:type="dxa"/>
        <w:tblLook w:val="04A0" w:firstRow="1" w:lastRow="0" w:firstColumn="1" w:lastColumn="0" w:noHBand="0" w:noVBand="1"/>
      </w:tblPr>
      <w:tblGrid>
        <w:gridCol w:w="9322"/>
      </w:tblGrid>
      <w:tr w:rsidR="003254AE" w:rsidRPr="001D13ED" w14:paraId="7816F1B9" w14:textId="77777777" w:rsidTr="00754246">
        <w:tc>
          <w:tcPr>
            <w:tcW w:w="9322" w:type="dxa"/>
          </w:tcPr>
          <w:p w14:paraId="3A9A782F" w14:textId="77777777" w:rsidR="003254AE" w:rsidRPr="007D6C5A" w:rsidRDefault="003254AE" w:rsidP="00754246">
            <w:pPr>
              <w:spacing w:after="240"/>
              <w:rPr>
                <w:lang w:val="en-GB"/>
              </w:rPr>
            </w:pPr>
            <w:r w:rsidRPr="007D6C5A">
              <w:rPr>
                <w:lang w:val="en-GB"/>
              </w:rPr>
              <w:t>Please elaborate</w:t>
            </w:r>
            <w:r w:rsidR="00A9571E" w:rsidRPr="007D6C5A">
              <w:rPr>
                <w:lang w:val="en-GB"/>
              </w:rPr>
              <w:t>:</w:t>
            </w:r>
          </w:p>
          <w:p w14:paraId="5301689B" w14:textId="77777777" w:rsidR="003254AE" w:rsidRPr="007D6C5A" w:rsidRDefault="003254AE" w:rsidP="00754246">
            <w:pPr>
              <w:spacing w:after="240"/>
              <w:rPr>
                <w:rFonts w:eastAsia="Calibri"/>
                <w:lang w:val="en-GB" w:eastAsia="en-US"/>
              </w:rPr>
            </w:pPr>
          </w:p>
        </w:tc>
      </w:tr>
    </w:tbl>
    <w:p w14:paraId="23444A3C" w14:textId="77777777" w:rsidR="00A64BED" w:rsidRPr="001D13ED" w:rsidRDefault="00A64BED" w:rsidP="00663E48">
      <w:pPr>
        <w:pStyle w:val="Lijstalinea"/>
        <w:numPr>
          <w:ilvl w:val="2"/>
          <w:numId w:val="43"/>
        </w:numPr>
        <w:spacing w:before="240"/>
        <w:rPr>
          <w:rFonts w:eastAsia="Calibri"/>
          <w:b/>
          <w:i/>
          <w:u w:val="single"/>
          <w:lang w:val="en-GB" w:eastAsia="en-US"/>
        </w:rPr>
      </w:pPr>
      <w:r w:rsidRPr="001D13ED">
        <w:rPr>
          <w:rFonts w:eastAsia="Calibri"/>
          <w:b/>
          <w:i/>
          <w:u w:val="single"/>
          <w:lang w:val="en-GB" w:eastAsia="en-US"/>
        </w:rPr>
        <w:t>Co</w:t>
      </w:r>
      <w:r w:rsidR="00E0181E" w:rsidRPr="001D13ED">
        <w:rPr>
          <w:rFonts w:eastAsia="Calibri"/>
          <w:b/>
          <w:i/>
          <w:u w:val="single"/>
          <w:lang w:val="en-GB" w:eastAsia="en-US"/>
        </w:rPr>
        <w:t>verage of deficits</w:t>
      </w:r>
    </w:p>
    <w:p w14:paraId="0DE09560" w14:textId="77777777" w:rsidR="005E27EB" w:rsidRPr="007D6C5A" w:rsidRDefault="001C38F0" w:rsidP="001D72D2">
      <w:pPr>
        <w:spacing w:after="240"/>
        <w:rPr>
          <w:rFonts w:eastAsia="Calibri"/>
          <w:lang w:val="en-GB" w:eastAsia="en-US"/>
        </w:rPr>
      </w:pPr>
      <w:r w:rsidRPr="007D6C5A">
        <w:rPr>
          <w:rFonts w:eastAsia="Calibri"/>
          <w:lang w:val="en-GB" w:eastAsia="en-US"/>
        </w:rPr>
        <w:t xml:space="preserve">In case of deficits </w:t>
      </w:r>
      <w:r w:rsidR="008A421C">
        <w:rPr>
          <w:rFonts w:eastAsia="Calibri"/>
          <w:lang w:val="en-GB" w:eastAsia="en-US"/>
        </w:rPr>
        <w:t xml:space="preserve">in the Operation &amp; Maintenance </w:t>
      </w:r>
      <w:r w:rsidRPr="007D6C5A">
        <w:rPr>
          <w:rFonts w:eastAsia="Calibri"/>
          <w:lang w:val="en-GB" w:eastAsia="en-US"/>
        </w:rPr>
        <w:t xml:space="preserve">as well as an indication how </w:t>
      </w:r>
      <w:r w:rsidR="008A421C">
        <w:rPr>
          <w:rFonts w:eastAsia="Calibri"/>
          <w:lang w:val="en-GB" w:eastAsia="en-US"/>
        </w:rPr>
        <w:t xml:space="preserve">and by which organization </w:t>
      </w:r>
      <w:r w:rsidRPr="007D6C5A">
        <w:rPr>
          <w:rFonts w:eastAsia="Calibri"/>
          <w:lang w:val="en-GB" w:eastAsia="en-US"/>
        </w:rPr>
        <w:t>t</w:t>
      </w:r>
      <w:r w:rsidR="003254AE" w:rsidRPr="007D6C5A">
        <w:rPr>
          <w:rFonts w:eastAsia="Calibri"/>
          <w:lang w:val="en-GB" w:eastAsia="en-US"/>
        </w:rPr>
        <w:t>hese deficits will be financed</w:t>
      </w:r>
      <w:r w:rsidR="008A421C">
        <w:rPr>
          <w:rFonts w:eastAsia="Calibri"/>
          <w:lang w:val="en-GB" w:eastAsia="en-US"/>
        </w:rPr>
        <w:t xml:space="preserve">. </w:t>
      </w:r>
      <w:r w:rsidR="003974AA" w:rsidRPr="003974AA">
        <w:rPr>
          <w:rFonts w:eastAsia="Calibri"/>
          <w:highlight w:val="yellow"/>
          <w:lang w:val="en-GB" w:eastAsia="en-US"/>
        </w:rPr>
        <w:t xml:space="preserve"> </w:t>
      </w:r>
    </w:p>
    <w:tbl>
      <w:tblPr>
        <w:tblStyle w:val="Tabelraster"/>
        <w:tblW w:w="9322" w:type="dxa"/>
        <w:tblLook w:val="04A0" w:firstRow="1" w:lastRow="0" w:firstColumn="1" w:lastColumn="0" w:noHBand="0" w:noVBand="1"/>
      </w:tblPr>
      <w:tblGrid>
        <w:gridCol w:w="9322"/>
      </w:tblGrid>
      <w:tr w:rsidR="005E27EB" w:rsidRPr="003974AA" w14:paraId="15A991B9" w14:textId="77777777" w:rsidTr="001D6FDE">
        <w:trPr>
          <w:trHeight w:val="1059"/>
        </w:trPr>
        <w:tc>
          <w:tcPr>
            <w:tcW w:w="9322" w:type="dxa"/>
          </w:tcPr>
          <w:p w14:paraId="7BCF327A" w14:textId="77777777" w:rsidR="005E27EB" w:rsidRPr="007D6C5A" w:rsidRDefault="005E27EB" w:rsidP="001D72D2">
            <w:pPr>
              <w:spacing w:after="240"/>
              <w:rPr>
                <w:lang w:val="en-GB"/>
              </w:rPr>
            </w:pPr>
            <w:r w:rsidRPr="007D6C5A">
              <w:rPr>
                <w:lang w:val="en-GB"/>
              </w:rPr>
              <w:t>Please elaborate</w:t>
            </w:r>
            <w:r w:rsidR="00A9571E" w:rsidRPr="007D6C5A">
              <w:rPr>
                <w:lang w:val="en-GB"/>
              </w:rPr>
              <w:t>:</w:t>
            </w:r>
          </w:p>
          <w:p w14:paraId="56D071C6" w14:textId="77777777" w:rsidR="005E27EB" w:rsidRPr="007D6C5A" w:rsidRDefault="005E27EB" w:rsidP="001D72D2">
            <w:pPr>
              <w:spacing w:after="240"/>
              <w:rPr>
                <w:lang w:val="en-GB"/>
              </w:rPr>
            </w:pPr>
          </w:p>
        </w:tc>
      </w:tr>
    </w:tbl>
    <w:p w14:paraId="2548230D" w14:textId="77777777" w:rsidR="0076171B" w:rsidRDefault="0076171B" w:rsidP="00DC0EDC">
      <w:pPr>
        <w:rPr>
          <w:rFonts w:eastAsia="Calibri"/>
          <w:lang w:val="en-GB" w:eastAsia="en-US"/>
        </w:rPr>
      </w:pPr>
    </w:p>
    <w:p w14:paraId="5B757014" w14:textId="77777777" w:rsidR="0076171B" w:rsidRDefault="0076171B" w:rsidP="00DC0EDC">
      <w:pPr>
        <w:rPr>
          <w:rFonts w:eastAsia="Calibri"/>
          <w:lang w:val="en-GB" w:eastAsia="en-US"/>
        </w:rPr>
      </w:pPr>
    </w:p>
    <w:p w14:paraId="43599E9C" w14:textId="77777777" w:rsidR="00DC0EDC" w:rsidRDefault="00DC0EDC" w:rsidP="00DC0EDC">
      <w:pPr>
        <w:rPr>
          <w:rFonts w:eastAsia="Calibri"/>
          <w:lang w:val="en-GB" w:eastAsia="en-US"/>
        </w:rPr>
      </w:pPr>
    </w:p>
    <w:p w14:paraId="60269D5D" w14:textId="77777777" w:rsidR="00DC0EDC" w:rsidRDefault="00DC0EDC" w:rsidP="00DC0EDC">
      <w:pPr>
        <w:rPr>
          <w:rFonts w:eastAsia="Calibri"/>
          <w:lang w:val="en-GB" w:eastAsia="en-US"/>
        </w:rPr>
      </w:pPr>
    </w:p>
    <w:p w14:paraId="446FD8B2" w14:textId="77777777" w:rsidR="00DC0EDC" w:rsidRDefault="00DC0EDC" w:rsidP="00DC0EDC">
      <w:pPr>
        <w:rPr>
          <w:rFonts w:eastAsia="Calibri"/>
          <w:lang w:val="en-GB" w:eastAsia="en-US"/>
        </w:rPr>
      </w:pPr>
    </w:p>
    <w:p w14:paraId="11D8EB53" w14:textId="77777777" w:rsidR="00DC0EDC" w:rsidRDefault="00DC0EDC" w:rsidP="00DC0EDC">
      <w:pPr>
        <w:rPr>
          <w:rFonts w:eastAsia="Calibri"/>
          <w:lang w:val="en-GB" w:eastAsia="en-US"/>
        </w:rPr>
      </w:pPr>
    </w:p>
    <w:p w14:paraId="49C88DA4" w14:textId="77777777" w:rsidR="00DC0EDC" w:rsidRDefault="00DC0EDC" w:rsidP="00DC0EDC">
      <w:pPr>
        <w:rPr>
          <w:rFonts w:eastAsia="Calibri"/>
          <w:lang w:val="en-GB" w:eastAsia="en-US"/>
        </w:rPr>
      </w:pPr>
    </w:p>
    <w:p w14:paraId="2DEEB927" w14:textId="77777777" w:rsidR="0076171B" w:rsidRDefault="0076171B" w:rsidP="00DC0EDC">
      <w:pPr>
        <w:rPr>
          <w:rFonts w:eastAsia="Calibri"/>
          <w:lang w:val="en-GB" w:eastAsia="en-US"/>
        </w:rPr>
      </w:pPr>
    </w:p>
    <w:p w14:paraId="3A41C836" w14:textId="77777777" w:rsidR="0076171B" w:rsidRDefault="0076171B" w:rsidP="00DC0EDC">
      <w:pPr>
        <w:rPr>
          <w:rFonts w:eastAsia="Calibri"/>
          <w:lang w:val="en-GB" w:eastAsia="en-US"/>
        </w:rPr>
      </w:pPr>
    </w:p>
    <w:p w14:paraId="08AA9E8E" w14:textId="77777777" w:rsidR="001C38F0" w:rsidRPr="007C49A7" w:rsidRDefault="00E834A9" w:rsidP="007C49A7">
      <w:pPr>
        <w:pStyle w:val="Ondertitel"/>
        <w:numPr>
          <w:ilvl w:val="1"/>
          <w:numId w:val="43"/>
        </w:numPr>
        <w:rPr>
          <w:rStyle w:val="Zwaar"/>
          <w:rFonts w:eastAsia="Calibri"/>
          <w:bCs w:val="0"/>
        </w:rPr>
      </w:pPr>
      <w:bookmarkStart w:id="60" w:name="_Toc517881817"/>
      <w:proofErr w:type="spellStart"/>
      <w:r w:rsidRPr="007C49A7">
        <w:rPr>
          <w:rStyle w:val="Zwaar"/>
          <w:rFonts w:eastAsia="Calibri"/>
          <w:bCs w:val="0"/>
        </w:rPr>
        <w:lastRenderedPageBreak/>
        <w:t>Economic</w:t>
      </w:r>
      <w:proofErr w:type="spellEnd"/>
      <w:r w:rsidRPr="007C49A7">
        <w:rPr>
          <w:rStyle w:val="Zwaar"/>
          <w:rFonts w:eastAsia="Calibri"/>
          <w:bCs w:val="0"/>
        </w:rPr>
        <w:t xml:space="preserve"> </w:t>
      </w:r>
      <w:proofErr w:type="spellStart"/>
      <w:r w:rsidRPr="007C49A7">
        <w:rPr>
          <w:rStyle w:val="Zwaar"/>
          <w:rFonts w:eastAsia="Calibri"/>
          <w:bCs w:val="0"/>
        </w:rPr>
        <w:t>viability</w:t>
      </w:r>
      <w:bookmarkEnd w:id="60"/>
      <w:proofErr w:type="spellEnd"/>
    </w:p>
    <w:p w14:paraId="14916662" w14:textId="77777777" w:rsidR="00E834A9" w:rsidRPr="007D6C5A" w:rsidRDefault="00E834A9" w:rsidP="005F50DD">
      <w:pPr>
        <w:rPr>
          <w:rFonts w:eastAsia="Calibri"/>
          <w:lang w:val="en-GB" w:eastAsia="en-US"/>
        </w:rPr>
      </w:pPr>
      <w:r w:rsidRPr="007D6C5A">
        <w:rPr>
          <w:rFonts w:eastAsia="Calibri"/>
          <w:lang w:val="en-GB" w:eastAsia="en-US"/>
        </w:rPr>
        <w:t>The basis of this analysis should be the with-without project scenario, which has been described in chapter 3.3. When presenting your estimations and calculations, please ensure you provide and clearly explain all assumptions with reference to reliable and recent sources. The economic viability analysis should include at least:</w:t>
      </w:r>
    </w:p>
    <w:p w14:paraId="29118B4E" w14:textId="77777777" w:rsidR="00E834A9" w:rsidRPr="007D6C5A" w:rsidRDefault="00E834A9" w:rsidP="00E834A9">
      <w:pPr>
        <w:pStyle w:val="Lijstalinea"/>
        <w:numPr>
          <w:ilvl w:val="0"/>
          <w:numId w:val="7"/>
        </w:numPr>
        <w:spacing w:after="240"/>
        <w:rPr>
          <w:rFonts w:eastAsia="Calibri"/>
          <w:lang w:val="en-GB" w:eastAsia="en-US"/>
        </w:rPr>
      </w:pPr>
      <w:r w:rsidRPr="007D6C5A">
        <w:rPr>
          <w:rFonts w:eastAsia="Calibri"/>
          <w:lang w:val="en-GB" w:eastAsia="en-US"/>
        </w:rPr>
        <w:t>A quantified description of current situation, the situation without the project (baseline) and the situation with the project, clearly indicating relevant numbers and figures (e.g. how many people / companies, etc.) – this must be based on and consistent with the information provided in 3.3.;</w:t>
      </w:r>
    </w:p>
    <w:p w14:paraId="2119F0AD" w14:textId="77777777" w:rsidR="00E834A9" w:rsidRPr="007D6C5A" w:rsidRDefault="00E834A9" w:rsidP="00E834A9">
      <w:pPr>
        <w:pStyle w:val="Lijstalinea"/>
        <w:numPr>
          <w:ilvl w:val="0"/>
          <w:numId w:val="7"/>
        </w:numPr>
        <w:spacing w:after="240"/>
        <w:rPr>
          <w:rFonts w:eastAsia="Calibri"/>
          <w:lang w:val="en-GB" w:eastAsia="en-US"/>
        </w:rPr>
      </w:pPr>
      <w:r w:rsidRPr="007D6C5A">
        <w:rPr>
          <w:rFonts w:eastAsia="Calibri"/>
          <w:lang w:val="en-GB" w:eastAsia="en-US"/>
        </w:rPr>
        <w:t>Main economic benefits (contributions to an improvement in real income and welfare of the beneficiaries); pay special attention to the main indirect benefits relating to private sector development. For all the main economic benefits assess the likeliness that these will occur;</w:t>
      </w:r>
    </w:p>
    <w:p w14:paraId="7B32DF4E" w14:textId="77777777" w:rsidR="00E834A9" w:rsidRPr="007D6C5A" w:rsidRDefault="00E834A9" w:rsidP="00E834A9">
      <w:pPr>
        <w:pStyle w:val="Lijstalinea"/>
        <w:numPr>
          <w:ilvl w:val="0"/>
          <w:numId w:val="7"/>
        </w:numPr>
        <w:spacing w:after="240"/>
        <w:rPr>
          <w:rFonts w:eastAsia="Calibri"/>
          <w:lang w:val="en-GB" w:eastAsia="en-US"/>
        </w:rPr>
      </w:pPr>
      <w:r w:rsidRPr="007D6C5A">
        <w:rPr>
          <w:rFonts w:eastAsia="Calibri"/>
          <w:lang w:val="en-GB" w:eastAsia="en-US"/>
        </w:rPr>
        <w:t xml:space="preserve">Please ensure you only take into account incremental benefits, i.e. the benefits attributable to the project (e.g. the number of additional patients that can be served due to the project) and adequately describe the situation without the project (e.g. will patients not be served at all without the project, will they have to travel further (hence incur higher travel costs) or will they go to higher level hospital (hence burdening the referral system); </w:t>
      </w:r>
    </w:p>
    <w:p w14:paraId="69ADB7F5" w14:textId="77777777" w:rsidR="00E834A9" w:rsidRPr="007D6C5A" w:rsidRDefault="00E834A9" w:rsidP="00E834A9">
      <w:pPr>
        <w:pStyle w:val="Lijstalinea"/>
        <w:numPr>
          <w:ilvl w:val="0"/>
          <w:numId w:val="7"/>
        </w:numPr>
        <w:spacing w:after="240"/>
        <w:rPr>
          <w:rFonts w:eastAsia="Calibri"/>
          <w:lang w:val="en-GB" w:eastAsia="en-US"/>
        </w:rPr>
      </w:pPr>
      <w:r w:rsidRPr="007D6C5A">
        <w:rPr>
          <w:rFonts w:eastAsia="Calibri"/>
          <w:lang w:val="en-GB" w:eastAsia="en-US"/>
        </w:rPr>
        <w:t>Main economic costs reflecting the use of scarce resources (</w:t>
      </w:r>
      <w:r w:rsidR="00410693">
        <w:rPr>
          <w:rFonts w:eastAsia="Calibri"/>
          <w:lang w:val="en-GB" w:eastAsia="en-US"/>
        </w:rPr>
        <w:t>i.e. investments, externalities</w:t>
      </w:r>
      <w:r w:rsidRPr="007D6C5A">
        <w:rPr>
          <w:rFonts w:eastAsia="Calibri"/>
          <w:lang w:val="en-GB" w:eastAsia="en-US"/>
        </w:rPr>
        <w:t>);</w:t>
      </w:r>
    </w:p>
    <w:p w14:paraId="48771F53" w14:textId="77777777" w:rsidR="00E834A9" w:rsidRPr="007D6C5A" w:rsidRDefault="00E834A9" w:rsidP="00E834A9">
      <w:pPr>
        <w:pStyle w:val="Lijstalinea"/>
        <w:numPr>
          <w:ilvl w:val="0"/>
          <w:numId w:val="7"/>
        </w:numPr>
        <w:spacing w:after="240"/>
        <w:rPr>
          <w:rFonts w:eastAsia="Calibri"/>
          <w:lang w:val="en-GB" w:eastAsia="en-US"/>
        </w:rPr>
      </w:pPr>
      <w:r w:rsidRPr="007D6C5A">
        <w:rPr>
          <w:rFonts w:eastAsia="Calibri"/>
          <w:lang w:val="en-GB" w:eastAsia="en-US"/>
        </w:rPr>
        <w:t>Quantification of economic costs and benefits;</w:t>
      </w:r>
    </w:p>
    <w:p w14:paraId="1CF98D85" w14:textId="77777777" w:rsidR="00E834A9" w:rsidRPr="007D6C5A" w:rsidRDefault="00E834A9" w:rsidP="00E834A9">
      <w:pPr>
        <w:pStyle w:val="Lijstalinea"/>
        <w:numPr>
          <w:ilvl w:val="0"/>
          <w:numId w:val="7"/>
        </w:numPr>
        <w:spacing w:after="240"/>
        <w:rPr>
          <w:rFonts w:eastAsia="Calibri"/>
          <w:lang w:val="en-GB" w:eastAsia="en-US"/>
        </w:rPr>
      </w:pPr>
      <w:r w:rsidRPr="007D6C5A">
        <w:rPr>
          <w:rFonts w:eastAsia="Calibri"/>
          <w:lang w:val="en-GB" w:eastAsia="en-US"/>
        </w:rPr>
        <w:t>"Monetization" of economic costs and benefits and assessment of net economic benefits, e.g. by using willingness to pay concept, value of saved time, value of additional productive life, carbon credit values, etc. If you are unable to quantify and monetize the impacts due to the nature of the project, please provide justified estimations of the expected order of magnitude and direction of effects and impacts. Refer to the socio-economic studies as part of the feasibility study that has been carried out.</w:t>
      </w:r>
    </w:p>
    <w:p w14:paraId="2CB6DD0B" w14:textId="77777777" w:rsidR="00E834A9" w:rsidRPr="007D6C5A" w:rsidRDefault="00E834A9" w:rsidP="00E834A9">
      <w:pPr>
        <w:pStyle w:val="Lijstalinea"/>
        <w:numPr>
          <w:ilvl w:val="0"/>
          <w:numId w:val="7"/>
        </w:numPr>
        <w:spacing w:after="240"/>
        <w:rPr>
          <w:rFonts w:eastAsia="Calibri"/>
          <w:lang w:val="en-GB" w:eastAsia="en-US"/>
        </w:rPr>
      </w:pPr>
      <w:r w:rsidRPr="007D6C5A">
        <w:rPr>
          <w:rFonts w:eastAsia="Calibri"/>
          <w:lang w:val="en-GB" w:eastAsia="en-US"/>
        </w:rPr>
        <w:t>A justification</w:t>
      </w:r>
      <w:r w:rsidR="00CA298B" w:rsidRPr="007D6C5A">
        <w:rPr>
          <w:rFonts w:eastAsia="Calibri"/>
          <w:lang w:val="en-GB" w:eastAsia="en-US"/>
        </w:rPr>
        <w:t xml:space="preserve"> </w:t>
      </w:r>
      <w:r w:rsidRPr="007D6C5A">
        <w:rPr>
          <w:rFonts w:eastAsia="Calibri"/>
          <w:lang w:val="en-GB" w:eastAsia="en-US"/>
        </w:rPr>
        <w:t xml:space="preserve">of the investment costs, given the expected impacts, or in other words an indication of how the benefits of the project outweigh the costs.  </w:t>
      </w:r>
    </w:p>
    <w:tbl>
      <w:tblPr>
        <w:tblStyle w:val="Tabelraster"/>
        <w:tblW w:w="9322" w:type="dxa"/>
        <w:tblLook w:val="04A0" w:firstRow="1" w:lastRow="0" w:firstColumn="1" w:lastColumn="0" w:noHBand="0" w:noVBand="1"/>
      </w:tblPr>
      <w:tblGrid>
        <w:gridCol w:w="2167"/>
        <w:gridCol w:w="7155"/>
      </w:tblGrid>
      <w:tr w:rsidR="00E834A9" w:rsidRPr="007D6C5A" w14:paraId="7AA52AE7" w14:textId="77777777" w:rsidTr="00817674">
        <w:tc>
          <w:tcPr>
            <w:tcW w:w="2167" w:type="dxa"/>
          </w:tcPr>
          <w:p w14:paraId="7E4AAB89" w14:textId="77777777" w:rsidR="00E834A9" w:rsidRPr="007D6C5A" w:rsidRDefault="00E834A9" w:rsidP="00817674">
            <w:pPr>
              <w:spacing w:before="60" w:after="60"/>
              <w:rPr>
                <w:lang w:val="en-GB"/>
              </w:rPr>
            </w:pPr>
            <w:r w:rsidRPr="007D6C5A">
              <w:rPr>
                <w:lang w:val="en-GB"/>
              </w:rPr>
              <w:t>Quantified direct economic benefits</w:t>
            </w:r>
          </w:p>
        </w:tc>
        <w:tc>
          <w:tcPr>
            <w:tcW w:w="7155" w:type="dxa"/>
          </w:tcPr>
          <w:p w14:paraId="11A39DFC" w14:textId="77777777" w:rsidR="00E834A9" w:rsidRPr="007D6C5A" w:rsidRDefault="00E834A9" w:rsidP="00817674">
            <w:pPr>
              <w:spacing w:before="60" w:after="60"/>
              <w:rPr>
                <w:lang w:val="en-GB"/>
              </w:rPr>
            </w:pPr>
            <w:r w:rsidRPr="007D6C5A">
              <w:rPr>
                <w:lang w:val="en-GB"/>
              </w:rPr>
              <w:t xml:space="preserve">Assumptions: </w:t>
            </w:r>
          </w:p>
          <w:p w14:paraId="4CF07FB9" w14:textId="77777777" w:rsidR="00E834A9" w:rsidRPr="007D6C5A" w:rsidRDefault="00E834A9" w:rsidP="00817674">
            <w:pPr>
              <w:spacing w:before="60" w:after="60"/>
              <w:rPr>
                <w:lang w:val="en-GB"/>
              </w:rPr>
            </w:pPr>
          </w:p>
          <w:p w14:paraId="4160B85E" w14:textId="77777777" w:rsidR="00E834A9" w:rsidRPr="007D6C5A" w:rsidRDefault="00E834A9" w:rsidP="00817674">
            <w:pPr>
              <w:spacing w:before="60" w:after="60"/>
              <w:rPr>
                <w:lang w:val="en-GB"/>
              </w:rPr>
            </w:pPr>
            <w:r w:rsidRPr="007D6C5A">
              <w:rPr>
                <w:lang w:val="en-GB"/>
              </w:rPr>
              <w:t>Benefits:</w:t>
            </w:r>
          </w:p>
          <w:p w14:paraId="368DD806" w14:textId="77777777" w:rsidR="00E834A9" w:rsidRPr="007D6C5A" w:rsidRDefault="00E834A9" w:rsidP="00817674">
            <w:pPr>
              <w:spacing w:before="60" w:after="60"/>
              <w:rPr>
                <w:lang w:val="en-GB"/>
              </w:rPr>
            </w:pPr>
          </w:p>
        </w:tc>
      </w:tr>
      <w:tr w:rsidR="00817674" w:rsidRPr="007D6C5A" w14:paraId="1C343E19" w14:textId="77777777" w:rsidTr="00817674">
        <w:trPr>
          <w:trHeight w:val="960"/>
        </w:trPr>
        <w:tc>
          <w:tcPr>
            <w:tcW w:w="2167" w:type="dxa"/>
            <w:vMerge w:val="restart"/>
          </w:tcPr>
          <w:p w14:paraId="2D6BE01F" w14:textId="77777777" w:rsidR="00817674" w:rsidRPr="007D6C5A" w:rsidRDefault="00817674" w:rsidP="00817674">
            <w:pPr>
              <w:spacing w:before="60" w:after="60"/>
              <w:rPr>
                <w:lang w:val="en-GB"/>
              </w:rPr>
            </w:pPr>
            <w:r w:rsidRPr="007D6C5A">
              <w:rPr>
                <w:lang w:val="en-GB"/>
              </w:rPr>
              <w:t>Quantified indirect economic benefits</w:t>
            </w:r>
          </w:p>
        </w:tc>
        <w:tc>
          <w:tcPr>
            <w:tcW w:w="7155" w:type="dxa"/>
          </w:tcPr>
          <w:p w14:paraId="1E81D703" w14:textId="77777777" w:rsidR="00817674" w:rsidRPr="007D6C5A" w:rsidRDefault="00817674" w:rsidP="00817674">
            <w:pPr>
              <w:spacing w:before="60" w:after="60"/>
              <w:rPr>
                <w:lang w:val="en-GB"/>
              </w:rPr>
            </w:pPr>
            <w:r w:rsidRPr="007D6C5A">
              <w:rPr>
                <w:lang w:val="en-GB"/>
              </w:rPr>
              <w:t xml:space="preserve">Assumptions: </w:t>
            </w:r>
          </w:p>
          <w:p w14:paraId="76224815" w14:textId="77777777" w:rsidR="00817674" w:rsidRPr="007D6C5A" w:rsidRDefault="00817674" w:rsidP="00817674">
            <w:pPr>
              <w:spacing w:before="60" w:after="60"/>
              <w:rPr>
                <w:lang w:val="en-GB"/>
              </w:rPr>
            </w:pPr>
          </w:p>
        </w:tc>
      </w:tr>
      <w:tr w:rsidR="00817674" w:rsidRPr="007D6C5A" w14:paraId="62D4314E" w14:textId="77777777" w:rsidTr="00817674">
        <w:trPr>
          <w:trHeight w:val="840"/>
        </w:trPr>
        <w:tc>
          <w:tcPr>
            <w:tcW w:w="2167" w:type="dxa"/>
            <w:vMerge/>
          </w:tcPr>
          <w:p w14:paraId="1B3F1149" w14:textId="77777777" w:rsidR="00817674" w:rsidRPr="007D6C5A" w:rsidRDefault="00817674" w:rsidP="00817674">
            <w:pPr>
              <w:spacing w:before="60" w:after="60"/>
              <w:rPr>
                <w:lang w:val="en-GB"/>
              </w:rPr>
            </w:pPr>
          </w:p>
        </w:tc>
        <w:tc>
          <w:tcPr>
            <w:tcW w:w="7155" w:type="dxa"/>
          </w:tcPr>
          <w:p w14:paraId="5D86ECF1" w14:textId="77777777" w:rsidR="00817674" w:rsidRPr="007D6C5A" w:rsidRDefault="00817674" w:rsidP="00817674">
            <w:pPr>
              <w:spacing w:before="60" w:after="60"/>
              <w:rPr>
                <w:lang w:val="en-GB"/>
              </w:rPr>
            </w:pPr>
            <w:r w:rsidRPr="007D6C5A">
              <w:rPr>
                <w:lang w:val="en-GB"/>
              </w:rPr>
              <w:t>Benefits:</w:t>
            </w:r>
          </w:p>
          <w:p w14:paraId="1C3CC813" w14:textId="77777777" w:rsidR="00817674" w:rsidRPr="007D6C5A" w:rsidRDefault="00817674" w:rsidP="00817674">
            <w:pPr>
              <w:spacing w:before="60" w:after="60"/>
              <w:rPr>
                <w:lang w:val="en-GB"/>
              </w:rPr>
            </w:pPr>
          </w:p>
        </w:tc>
      </w:tr>
      <w:tr w:rsidR="00817674" w:rsidRPr="007D6C5A" w14:paraId="3DF8312F" w14:textId="77777777" w:rsidTr="00817674">
        <w:trPr>
          <w:trHeight w:val="352"/>
        </w:trPr>
        <w:tc>
          <w:tcPr>
            <w:tcW w:w="2167" w:type="dxa"/>
            <w:vMerge/>
          </w:tcPr>
          <w:p w14:paraId="01746437" w14:textId="77777777" w:rsidR="00817674" w:rsidRPr="007D6C5A" w:rsidRDefault="00817674" w:rsidP="00817674">
            <w:pPr>
              <w:spacing w:before="60" w:after="60"/>
              <w:rPr>
                <w:lang w:val="en-GB"/>
              </w:rPr>
            </w:pPr>
          </w:p>
        </w:tc>
        <w:tc>
          <w:tcPr>
            <w:tcW w:w="7155" w:type="dxa"/>
          </w:tcPr>
          <w:p w14:paraId="69355484" w14:textId="77777777" w:rsidR="00817674" w:rsidRPr="007D6C5A" w:rsidRDefault="00817674" w:rsidP="00817674">
            <w:pPr>
              <w:spacing w:before="60" w:after="60"/>
              <w:rPr>
                <w:lang w:val="en-GB"/>
              </w:rPr>
            </w:pPr>
            <w:r w:rsidRPr="007D6C5A">
              <w:rPr>
                <w:lang w:val="en-GB"/>
              </w:rPr>
              <w:t>Likelihood to occur:</w:t>
            </w:r>
          </w:p>
        </w:tc>
      </w:tr>
      <w:tr w:rsidR="00E834A9" w:rsidRPr="007D6C5A" w14:paraId="1E491D62" w14:textId="77777777" w:rsidTr="00817674">
        <w:tc>
          <w:tcPr>
            <w:tcW w:w="2167" w:type="dxa"/>
          </w:tcPr>
          <w:p w14:paraId="7583A639" w14:textId="77777777" w:rsidR="00E834A9" w:rsidRPr="007D6C5A" w:rsidRDefault="00E834A9" w:rsidP="00817674">
            <w:pPr>
              <w:spacing w:before="60" w:after="60"/>
              <w:rPr>
                <w:lang w:val="en-GB"/>
              </w:rPr>
            </w:pPr>
            <w:r w:rsidRPr="007D6C5A">
              <w:rPr>
                <w:lang w:val="en-GB"/>
              </w:rPr>
              <w:t>Monetised economic benefits (in EUR)</w:t>
            </w:r>
          </w:p>
        </w:tc>
        <w:tc>
          <w:tcPr>
            <w:tcW w:w="7155" w:type="dxa"/>
          </w:tcPr>
          <w:p w14:paraId="568CC3DA" w14:textId="77777777" w:rsidR="00E834A9" w:rsidRPr="007D6C5A" w:rsidRDefault="00E834A9" w:rsidP="00817674">
            <w:pPr>
              <w:spacing w:before="60" w:after="60"/>
              <w:rPr>
                <w:lang w:val="en-GB"/>
              </w:rPr>
            </w:pPr>
            <w:r w:rsidRPr="007D6C5A">
              <w:rPr>
                <w:lang w:val="en-GB"/>
              </w:rPr>
              <w:t xml:space="preserve">Assumptions: </w:t>
            </w:r>
          </w:p>
          <w:p w14:paraId="714278CE" w14:textId="77777777" w:rsidR="00E834A9" w:rsidRPr="007D6C5A" w:rsidRDefault="00E834A9" w:rsidP="00817674">
            <w:pPr>
              <w:spacing w:before="60" w:after="60"/>
              <w:rPr>
                <w:lang w:val="en-GB"/>
              </w:rPr>
            </w:pPr>
          </w:p>
          <w:p w14:paraId="1E216548" w14:textId="77777777" w:rsidR="00E834A9" w:rsidRPr="007D6C5A" w:rsidRDefault="00E834A9" w:rsidP="00817674">
            <w:pPr>
              <w:spacing w:before="60" w:after="60"/>
              <w:rPr>
                <w:lang w:val="en-GB"/>
              </w:rPr>
            </w:pPr>
            <w:r w:rsidRPr="007D6C5A">
              <w:rPr>
                <w:lang w:val="en-GB"/>
              </w:rPr>
              <w:t>Benefits (€):</w:t>
            </w:r>
          </w:p>
          <w:p w14:paraId="02374B1C" w14:textId="77777777" w:rsidR="00E834A9" w:rsidRPr="007D6C5A" w:rsidRDefault="00E834A9" w:rsidP="00817674">
            <w:pPr>
              <w:spacing w:before="60" w:after="60"/>
              <w:rPr>
                <w:lang w:val="en-GB"/>
              </w:rPr>
            </w:pPr>
          </w:p>
        </w:tc>
      </w:tr>
      <w:tr w:rsidR="00E834A9" w:rsidRPr="007D6C5A" w14:paraId="7B0C45BB" w14:textId="77777777" w:rsidTr="00817674">
        <w:tc>
          <w:tcPr>
            <w:tcW w:w="2167" w:type="dxa"/>
          </w:tcPr>
          <w:p w14:paraId="75F8F285" w14:textId="77777777" w:rsidR="00E834A9" w:rsidRPr="007D6C5A" w:rsidRDefault="00E834A9" w:rsidP="00817674">
            <w:pPr>
              <w:spacing w:before="60" w:after="60"/>
              <w:rPr>
                <w:lang w:val="en-GB"/>
              </w:rPr>
            </w:pPr>
            <w:r w:rsidRPr="007D6C5A">
              <w:rPr>
                <w:lang w:val="en-GB"/>
              </w:rPr>
              <w:t>Quantified/monetised economic costs</w:t>
            </w:r>
          </w:p>
        </w:tc>
        <w:tc>
          <w:tcPr>
            <w:tcW w:w="7155" w:type="dxa"/>
          </w:tcPr>
          <w:p w14:paraId="6A7CD8D1" w14:textId="77777777" w:rsidR="00E834A9" w:rsidRPr="007D6C5A" w:rsidRDefault="00E834A9" w:rsidP="00817674">
            <w:pPr>
              <w:spacing w:before="60" w:after="60"/>
              <w:rPr>
                <w:lang w:val="en-GB"/>
              </w:rPr>
            </w:pPr>
          </w:p>
          <w:p w14:paraId="5296B78C" w14:textId="77777777" w:rsidR="00E834A9" w:rsidRPr="007D6C5A" w:rsidRDefault="00E834A9" w:rsidP="00817674">
            <w:pPr>
              <w:spacing w:before="60" w:after="60"/>
              <w:rPr>
                <w:lang w:val="en-GB"/>
              </w:rPr>
            </w:pPr>
          </w:p>
        </w:tc>
      </w:tr>
      <w:tr w:rsidR="00E834A9" w:rsidRPr="007D6C5A" w14:paraId="1E08EAA7" w14:textId="77777777" w:rsidTr="00817674">
        <w:tc>
          <w:tcPr>
            <w:tcW w:w="2167" w:type="dxa"/>
          </w:tcPr>
          <w:p w14:paraId="20DC08E7" w14:textId="77777777" w:rsidR="00E834A9" w:rsidRPr="007D6C5A" w:rsidRDefault="00E834A9" w:rsidP="00817674">
            <w:pPr>
              <w:spacing w:before="60" w:after="60"/>
              <w:rPr>
                <w:lang w:val="en-GB"/>
              </w:rPr>
            </w:pPr>
            <w:r w:rsidRPr="007D6C5A">
              <w:rPr>
                <w:lang w:val="en-GB"/>
              </w:rPr>
              <w:t>Economic viability</w:t>
            </w:r>
          </w:p>
        </w:tc>
        <w:tc>
          <w:tcPr>
            <w:tcW w:w="7155" w:type="dxa"/>
          </w:tcPr>
          <w:p w14:paraId="344E4409" w14:textId="77777777" w:rsidR="00E834A9" w:rsidRPr="007D6C5A" w:rsidRDefault="00E834A9" w:rsidP="00817674">
            <w:pPr>
              <w:spacing w:before="60" w:after="60"/>
              <w:rPr>
                <w:lang w:val="en-GB"/>
              </w:rPr>
            </w:pPr>
          </w:p>
          <w:p w14:paraId="3994D700" w14:textId="77777777" w:rsidR="00E834A9" w:rsidRPr="007D6C5A" w:rsidRDefault="00E834A9" w:rsidP="00817674">
            <w:pPr>
              <w:spacing w:before="60" w:after="60"/>
              <w:rPr>
                <w:lang w:val="en-GB"/>
              </w:rPr>
            </w:pPr>
          </w:p>
        </w:tc>
      </w:tr>
    </w:tbl>
    <w:p w14:paraId="571EBF5D" w14:textId="77777777" w:rsidR="00324007" w:rsidRDefault="00324007" w:rsidP="001D72D2">
      <w:pPr>
        <w:spacing w:after="240"/>
        <w:rPr>
          <w:rFonts w:eastAsia="Calibri"/>
          <w:lang w:val="en-GB" w:eastAsia="en-US"/>
        </w:rPr>
      </w:pPr>
    </w:p>
    <w:p w14:paraId="51A0438D" w14:textId="77777777" w:rsidR="00410693" w:rsidRPr="007D6C5A" w:rsidRDefault="00410693" w:rsidP="001D72D2">
      <w:pPr>
        <w:spacing w:after="240"/>
        <w:rPr>
          <w:rFonts w:eastAsia="Calibri"/>
          <w:lang w:val="en-GB" w:eastAsia="en-US"/>
        </w:rPr>
      </w:pPr>
    </w:p>
    <w:p w14:paraId="0C4C603A" w14:textId="77777777" w:rsidR="00DC7967" w:rsidRPr="00D5240A" w:rsidRDefault="00DC7967" w:rsidP="00D5240A">
      <w:pPr>
        <w:pStyle w:val="Titel"/>
        <w:numPr>
          <w:ilvl w:val="0"/>
          <w:numId w:val="24"/>
        </w:numPr>
        <w:spacing w:after="160"/>
        <w:rPr>
          <w:rFonts w:eastAsia="Calibri"/>
          <w:sz w:val="28"/>
          <w:szCs w:val="28"/>
          <w:lang w:val="en-GB" w:eastAsia="en-US"/>
        </w:rPr>
      </w:pPr>
      <w:bookmarkStart w:id="61" w:name="_Toc517881818"/>
      <w:r w:rsidRPr="00D5240A">
        <w:rPr>
          <w:rFonts w:eastAsia="Calibri"/>
          <w:sz w:val="28"/>
          <w:szCs w:val="28"/>
          <w:lang w:val="en-GB" w:eastAsia="en-US"/>
        </w:rPr>
        <w:lastRenderedPageBreak/>
        <w:t>Additionality of financial contribution by DRIVE</w:t>
      </w:r>
      <w:bookmarkEnd w:id="61"/>
      <w:r w:rsidRPr="00D5240A">
        <w:rPr>
          <w:rFonts w:eastAsia="Calibri"/>
          <w:sz w:val="28"/>
          <w:szCs w:val="28"/>
          <w:lang w:val="en-GB" w:eastAsia="en-US"/>
        </w:rPr>
        <w:t xml:space="preserve"> </w:t>
      </w:r>
    </w:p>
    <w:p w14:paraId="6914490A" w14:textId="77777777" w:rsidR="005B7A34" w:rsidRPr="007D6C5A" w:rsidRDefault="005B7A34" w:rsidP="001D72D2">
      <w:pPr>
        <w:spacing w:after="240"/>
        <w:rPr>
          <w:rFonts w:eastAsia="Calibri"/>
          <w:lang w:val="en-GB" w:eastAsia="en-US"/>
        </w:rPr>
      </w:pPr>
      <w:r w:rsidRPr="007D6C5A">
        <w:rPr>
          <w:rFonts w:eastAsia="Calibri"/>
          <w:lang w:val="en-GB" w:eastAsia="en-US"/>
        </w:rPr>
        <w:t xml:space="preserve">Please justify the need for DRIVE assistance by providing proof of the additionality of a financial contribution of DRIVE. See </w:t>
      </w:r>
      <w:r w:rsidR="007C5308" w:rsidRPr="007D6C5A">
        <w:rPr>
          <w:rFonts w:eastAsia="Calibri"/>
          <w:lang w:val="en-GB" w:eastAsia="en-US"/>
        </w:rPr>
        <w:t>the</w:t>
      </w:r>
      <w:r w:rsidR="007729B2" w:rsidRPr="007D6C5A">
        <w:rPr>
          <w:rFonts w:eastAsia="Calibri"/>
          <w:lang w:val="en-GB" w:eastAsia="en-US"/>
        </w:rPr>
        <w:t xml:space="preserve"> DRIVE</w:t>
      </w:r>
      <w:r w:rsidR="007C5308" w:rsidRPr="007D6C5A">
        <w:rPr>
          <w:rFonts w:eastAsia="Calibri"/>
          <w:lang w:val="en-GB" w:eastAsia="en-US"/>
        </w:rPr>
        <w:t xml:space="preserve"> </w:t>
      </w:r>
      <w:r w:rsidR="00994F0A" w:rsidRPr="007D6C5A">
        <w:rPr>
          <w:rFonts w:eastAsia="Calibri"/>
          <w:lang w:val="en-GB" w:eastAsia="en-US"/>
        </w:rPr>
        <w:t>Manual for explanation.</w:t>
      </w:r>
    </w:p>
    <w:tbl>
      <w:tblPr>
        <w:tblStyle w:val="Tabelraster"/>
        <w:tblW w:w="9322" w:type="dxa"/>
        <w:tblLook w:val="04A0" w:firstRow="1" w:lastRow="0" w:firstColumn="1" w:lastColumn="0" w:noHBand="0" w:noVBand="1"/>
      </w:tblPr>
      <w:tblGrid>
        <w:gridCol w:w="3652"/>
        <w:gridCol w:w="5670"/>
      </w:tblGrid>
      <w:tr w:rsidR="005B7A34" w:rsidRPr="00DB1F79" w14:paraId="2295E901" w14:textId="77777777" w:rsidTr="001D6FDE">
        <w:tc>
          <w:tcPr>
            <w:tcW w:w="3652" w:type="dxa"/>
          </w:tcPr>
          <w:p w14:paraId="4A42F8C5" w14:textId="77777777" w:rsidR="005B7A34" w:rsidRPr="007D6C5A" w:rsidRDefault="005B7A34" w:rsidP="001D72D2">
            <w:pPr>
              <w:spacing w:after="240"/>
              <w:rPr>
                <w:lang w:val="en-GB"/>
              </w:rPr>
            </w:pPr>
            <w:r w:rsidRPr="007D6C5A">
              <w:rPr>
                <w:lang w:val="en-GB"/>
              </w:rPr>
              <w:sym w:font="Wingdings 2" w:char="F0A3"/>
            </w:r>
            <w:r w:rsidRPr="007D6C5A">
              <w:rPr>
                <w:lang w:val="en-GB"/>
              </w:rPr>
              <w:t xml:space="preserve"> No commercial funding available</w:t>
            </w:r>
          </w:p>
        </w:tc>
        <w:tc>
          <w:tcPr>
            <w:tcW w:w="5670" w:type="dxa"/>
          </w:tcPr>
          <w:p w14:paraId="064E8C3D" w14:textId="77777777" w:rsidR="005B7A34" w:rsidRPr="007D6C5A" w:rsidRDefault="003B6B9D" w:rsidP="00994F0A">
            <w:pPr>
              <w:rPr>
                <w:lang w:val="en-GB"/>
              </w:rPr>
            </w:pPr>
            <w:r w:rsidRPr="007D6C5A">
              <w:rPr>
                <w:lang w:val="en-GB"/>
              </w:rPr>
              <w:t>Rejection letter from</w:t>
            </w:r>
            <w:r w:rsidR="00125344" w:rsidRPr="007D6C5A">
              <w:rPr>
                <w:lang w:val="en-GB"/>
              </w:rPr>
              <w:t xml:space="preserve"> </w:t>
            </w:r>
            <w:r w:rsidR="00010192" w:rsidRPr="007D6C5A">
              <w:rPr>
                <w:lang w:val="en-GB"/>
              </w:rPr>
              <w:t>………………..</w:t>
            </w:r>
            <w:r w:rsidR="00125344" w:rsidRPr="007D6C5A">
              <w:rPr>
                <w:lang w:val="en-GB"/>
              </w:rPr>
              <w:t>……..</w:t>
            </w:r>
            <w:r w:rsidRPr="007D6C5A">
              <w:rPr>
                <w:lang w:val="en-GB"/>
              </w:rPr>
              <w:t xml:space="preserve"> bank</w:t>
            </w:r>
          </w:p>
          <w:p w14:paraId="0E66BE81" w14:textId="77777777" w:rsidR="003B6B9D" w:rsidRPr="007D6C5A" w:rsidRDefault="00125344" w:rsidP="001C62CD">
            <w:pPr>
              <w:pStyle w:val="Lijstalinea"/>
              <w:numPr>
                <w:ilvl w:val="0"/>
                <w:numId w:val="7"/>
              </w:numPr>
              <w:spacing w:after="240"/>
              <w:rPr>
                <w:lang w:val="en-GB"/>
              </w:rPr>
            </w:pPr>
            <w:r w:rsidRPr="007D6C5A">
              <w:rPr>
                <w:lang w:val="en-GB"/>
              </w:rPr>
              <w:t>Included in annex …</w:t>
            </w:r>
            <w:r w:rsidR="00671D07" w:rsidRPr="007D6C5A">
              <w:rPr>
                <w:lang w:val="en-GB"/>
              </w:rPr>
              <w:t xml:space="preserve"> </w:t>
            </w:r>
            <w:r w:rsidRPr="007D6C5A">
              <w:rPr>
                <w:lang w:val="en-GB"/>
              </w:rPr>
              <w:t xml:space="preserve">, </w:t>
            </w:r>
          </w:p>
          <w:p w14:paraId="16A71323" w14:textId="77777777" w:rsidR="003B6B9D" w:rsidRPr="007D6C5A" w:rsidRDefault="00125344" w:rsidP="001C62CD">
            <w:pPr>
              <w:pStyle w:val="Lijstalinea"/>
              <w:numPr>
                <w:ilvl w:val="0"/>
                <w:numId w:val="7"/>
              </w:numPr>
              <w:spacing w:after="240"/>
              <w:rPr>
                <w:lang w:val="en-GB"/>
              </w:rPr>
            </w:pPr>
            <w:r w:rsidRPr="007D6C5A">
              <w:rPr>
                <w:lang w:val="en-GB"/>
              </w:rPr>
              <w:t>Available from local government authority</w:t>
            </w:r>
          </w:p>
        </w:tc>
      </w:tr>
      <w:tr w:rsidR="005B7A34" w:rsidRPr="007D6C5A" w14:paraId="1C11DC58" w14:textId="77777777" w:rsidTr="001D6FDE">
        <w:tc>
          <w:tcPr>
            <w:tcW w:w="3652" w:type="dxa"/>
          </w:tcPr>
          <w:p w14:paraId="6C18832F" w14:textId="77777777" w:rsidR="005B7A34" w:rsidRPr="007D6C5A" w:rsidRDefault="005B7A34" w:rsidP="001D72D2">
            <w:pPr>
              <w:spacing w:after="240"/>
              <w:rPr>
                <w:lang w:val="en-GB"/>
              </w:rPr>
            </w:pPr>
            <w:r w:rsidRPr="007D6C5A">
              <w:rPr>
                <w:lang w:val="en-GB"/>
              </w:rPr>
              <w:sym w:font="Wingdings 2" w:char="F0A3"/>
            </w:r>
            <w:r w:rsidRPr="007D6C5A">
              <w:rPr>
                <w:lang w:val="en-GB"/>
              </w:rPr>
              <w:t xml:space="preserve"> Country not allowed to borrow </w:t>
            </w:r>
            <w:r w:rsidR="00125344" w:rsidRPr="007D6C5A">
              <w:rPr>
                <w:lang w:val="en-GB"/>
              </w:rPr>
              <w:t>on commercial terms based on the IMF’s debt sustainability guidelines</w:t>
            </w:r>
          </w:p>
        </w:tc>
        <w:tc>
          <w:tcPr>
            <w:tcW w:w="5670" w:type="dxa"/>
          </w:tcPr>
          <w:p w14:paraId="036D8848" w14:textId="77777777" w:rsidR="005B7A34" w:rsidRPr="007D6C5A" w:rsidRDefault="003B6B9D" w:rsidP="001D72D2">
            <w:pPr>
              <w:spacing w:after="240"/>
              <w:rPr>
                <w:lang w:val="en-GB"/>
              </w:rPr>
            </w:pPr>
            <w:r w:rsidRPr="007D6C5A">
              <w:rPr>
                <w:lang w:val="en-GB"/>
              </w:rPr>
              <w:t>Source confirming this status</w:t>
            </w:r>
            <w:r w:rsidR="00125344" w:rsidRPr="007D6C5A">
              <w:rPr>
                <w:lang w:val="en-GB"/>
              </w:rPr>
              <w:t>:</w:t>
            </w:r>
          </w:p>
        </w:tc>
      </w:tr>
    </w:tbl>
    <w:p w14:paraId="743ED98F" w14:textId="77777777" w:rsidR="000855FA" w:rsidRPr="00D5240A" w:rsidRDefault="00DC7967" w:rsidP="00D5240A">
      <w:pPr>
        <w:pStyle w:val="Titel"/>
        <w:numPr>
          <w:ilvl w:val="0"/>
          <w:numId w:val="24"/>
        </w:numPr>
        <w:spacing w:before="240" w:after="160"/>
        <w:rPr>
          <w:rFonts w:eastAsia="Calibri"/>
          <w:sz w:val="28"/>
          <w:szCs w:val="28"/>
          <w:lang w:val="en-GB" w:eastAsia="en-US"/>
        </w:rPr>
      </w:pPr>
      <w:bookmarkStart w:id="62" w:name="_Toc517881819"/>
      <w:r w:rsidRPr="00D5240A">
        <w:rPr>
          <w:rFonts w:eastAsia="Calibri"/>
          <w:sz w:val="28"/>
          <w:szCs w:val="28"/>
          <w:lang w:val="en-GB" w:eastAsia="en-US"/>
        </w:rPr>
        <w:t>Development relevance</w:t>
      </w:r>
      <w:bookmarkEnd w:id="62"/>
      <w:r w:rsidRPr="00D5240A">
        <w:rPr>
          <w:rFonts w:eastAsia="Calibri"/>
          <w:sz w:val="28"/>
          <w:szCs w:val="28"/>
          <w:lang w:val="en-GB" w:eastAsia="en-US"/>
        </w:rPr>
        <w:t xml:space="preserve"> </w:t>
      </w:r>
      <w:r w:rsidR="000855FA" w:rsidRPr="00D5240A">
        <w:rPr>
          <w:rFonts w:eastAsia="Calibri"/>
          <w:sz w:val="28"/>
          <w:szCs w:val="28"/>
          <w:lang w:val="en-GB" w:eastAsia="en-US"/>
        </w:rPr>
        <w:t xml:space="preserve"> </w:t>
      </w:r>
    </w:p>
    <w:p w14:paraId="2A2D28A1" w14:textId="77777777" w:rsidR="00DC7967" w:rsidRPr="007D6C5A" w:rsidRDefault="000D3085" w:rsidP="001D72D2">
      <w:pPr>
        <w:spacing w:after="240"/>
        <w:rPr>
          <w:rFonts w:eastAsia="Calibri"/>
          <w:lang w:val="en-GB" w:eastAsia="en-US"/>
        </w:rPr>
      </w:pPr>
      <w:r w:rsidRPr="007D6C5A">
        <w:rPr>
          <w:rFonts w:eastAsia="Calibri"/>
          <w:lang w:val="en-GB" w:eastAsia="en-US"/>
        </w:rPr>
        <w:t xml:space="preserve">RVO.nl will assess the proposed project based on its development relevance. Therefore, the following information needs to be provided (see </w:t>
      </w:r>
      <w:r w:rsidR="007729B2" w:rsidRPr="007D6C5A">
        <w:rPr>
          <w:rFonts w:eastAsia="Calibri"/>
          <w:lang w:val="en-GB" w:eastAsia="en-US"/>
        </w:rPr>
        <w:t xml:space="preserve">also the DRIVE </w:t>
      </w:r>
      <w:r w:rsidRPr="007D6C5A">
        <w:rPr>
          <w:rFonts w:eastAsia="Calibri"/>
          <w:lang w:val="en-GB" w:eastAsia="en-US"/>
        </w:rPr>
        <w:t>Manual</w:t>
      </w:r>
      <w:r w:rsidR="007729B2" w:rsidRPr="007D6C5A">
        <w:rPr>
          <w:rFonts w:eastAsia="Calibri"/>
          <w:lang w:val="en-GB" w:eastAsia="en-US"/>
        </w:rPr>
        <w:t>).</w:t>
      </w:r>
      <w:r w:rsidR="00032F90" w:rsidRPr="007D6C5A">
        <w:rPr>
          <w:rFonts w:eastAsia="Calibri"/>
          <w:lang w:val="en-GB" w:eastAsia="en-US"/>
        </w:rPr>
        <w:t xml:space="preserve"> </w:t>
      </w:r>
      <w:r w:rsidRPr="007D6C5A">
        <w:rPr>
          <w:rFonts w:eastAsia="Calibri"/>
          <w:lang w:val="en-GB" w:eastAsia="en-US"/>
        </w:rPr>
        <w:t xml:space="preserve">Please note that the </w:t>
      </w:r>
      <w:r w:rsidR="00DC7967" w:rsidRPr="007D6C5A">
        <w:rPr>
          <w:rFonts w:eastAsia="Calibri"/>
          <w:lang w:val="en-GB" w:eastAsia="en-US"/>
        </w:rPr>
        <w:t>baseline study</w:t>
      </w:r>
      <w:r w:rsidRPr="007D6C5A">
        <w:rPr>
          <w:rFonts w:eastAsia="Calibri"/>
          <w:lang w:val="en-GB" w:eastAsia="en-US"/>
        </w:rPr>
        <w:t xml:space="preserve"> and feasibility study, as well as the </w:t>
      </w:r>
      <w:r w:rsidR="00DC7967" w:rsidRPr="007D6C5A">
        <w:rPr>
          <w:rFonts w:eastAsia="Calibri"/>
          <w:lang w:val="en-GB" w:eastAsia="en-US"/>
        </w:rPr>
        <w:t>ESIA should feed into this</w:t>
      </w:r>
      <w:r w:rsidRPr="007D6C5A">
        <w:rPr>
          <w:rFonts w:eastAsia="Calibri"/>
          <w:lang w:val="en-GB" w:eastAsia="en-US"/>
        </w:rPr>
        <w:t xml:space="preserve"> section.</w:t>
      </w:r>
      <w:r w:rsidR="00DC7967" w:rsidRPr="007D6C5A">
        <w:rPr>
          <w:rFonts w:eastAsia="Calibri"/>
          <w:lang w:val="en-GB" w:eastAsia="en-US"/>
        </w:rPr>
        <w:t xml:space="preserve"> </w:t>
      </w:r>
      <w:r w:rsidR="00032F90" w:rsidRPr="007D6C5A">
        <w:rPr>
          <w:rFonts w:eastAsia="Calibri"/>
          <w:lang w:val="en-GB" w:eastAsia="en-US"/>
        </w:rPr>
        <w:t xml:space="preserve">It is also possible to refer to the correct sections within these studies, provided that all questions are answered. </w:t>
      </w:r>
    </w:p>
    <w:p w14:paraId="217C6EB3" w14:textId="77777777" w:rsidR="000D3085" w:rsidRPr="007C49A7" w:rsidRDefault="008F3AA8" w:rsidP="007C49A7">
      <w:pPr>
        <w:pStyle w:val="Ondertitel"/>
        <w:numPr>
          <w:ilvl w:val="1"/>
          <w:numId w:val="44"/>
        </w:numPr>
        <w:rPr>
          <w:rStyle w:val="Zwaar"/>
          <w:rFonts w:eastAsia="Calibri"/>
          <w:lang w:val="en-GB"/>
        </w:rPr>
      </w:pPr>
      <w:bookmarkStart w:id="63" w:name="_Ref437808560"/>
      <w:bookmarkStart w:id="64" w:name="_Toc517881820"/>
      <w:r w:rsidRPr="007C49A7">
        <w:rPr>
          <w:rStyle w:val="Zwaar"/>
          <w:rFonts w:eastAsia="Calibri"/>
          <w:lang w:val="en-GB"/>
        </w:rPr>
        <w:t>Contribution to p</w:t>
      </w:r>
      <w:r w:rsidR="000D3085" w:rsidRPr="007C49A7">
        <w:rPr>
          <w:rStyle w:val="Zwaar"/>
          <w:rFonts w:eastAsia="Calibri"/>
          <w:lang w:val="en-GB"/>
        </w:rPr>
        <w:t>rivate sector development</w:t>
      </w:r>
      <w:bookmarkEnd w:id="63"/>
      <w:bookmarkEnd w:id="64"/>
    </w:p>
    <w:p w14:paraId="3DAF8412" w14:textId="77777777" w:rsidR="008F3AA8" w:rsidRPr="007D6C5A" w:rsidRDefault="008F3AA8" w:rsidP="001D72D2">
      <w:pPr>
        <w:spacing w:after="240"/>
        <w:rPr>
          <w:rFonts w:eastAsia="Calibri"/>
          <w:lang w:val="en-GB" w:eastAsia="en-US"/>
        </w:rPr>
      </w:pPr>
      <w:r w:rsidRPr="007D6C5A">
        <w:rPr>
          <w:rFonts w:eastAsia="Calibri"/>
          <w:lang w:val="en-GB" w:eastAsia="en-US"/>
        </w:rPr>
        <w:t>The main question to be answered concerns the projects positive contribution to private sector development and inclusive growth. DRIVE seeks to support projects for public infrastructure that have positive impact on private sector development by  improv</w:t>
      </w:r>
      <w:r w:rsidR="007F6D0B" w:rsidRPr="007D6C5A">
        <w:rPr>
          <w:rFonts w:eastAsia="Calibri"/>
          <w:lang w:val="en-GB" w:eastAsia="en-US"/>
        </w:rPr>
        <w:t xml:space="preserve">ing </w:t>
      </w:r>
      <w:r w:rsidRPr="007D6C5A">
        <w:rPr>
          <w:rFonts w:eastAsia="Calibri"/>
          <w:lang w:val="en-GB" w:eastAsia="en-US"/>
        </w:rPr>
        <w:t xml:space="preserve">the business climate and </w:t>
      </w:r>
      <w:r w:rsidR="007F6D0B" w:rsidRPr="007D6C5A">
        <w:rPr>
          <w:rFonts w:eastAsia="Calibri"/>
          <w:lang w:val="en-GB" w:eastAsia="en-US"/>
        </w:rPr>
        <w:t xml:space="preserve">contributing </w:t>
      </w:r>
      <w:r w:rsidRPr="007D6C5A">
        <w:rPr>
          <w:rFonts w:eastAsia="Calibri"/>
          <w:lang w:val="en-GB" w:eastAsia="en-US"/>
        </w:rPr>
        <w:t xml:space="preserve">to inclusive growth through local entrepreneurship and increased employment and productivity as to enable people  to secure the necessities of life. </w:t>
      </w:r>
      <w:r w:rsidR="00032F90" w:rsidRPr="007D6C5A">
        <w:rPr>
          <w:rFonts w:eastAsia="Calibri"/>
          <w:lang w:val="en-GB" w:eastAsia="en-US"/>
        </w:rPr>
        <w:t>These aspects will be judged based on the answers provided in part III</w:t>
      </w:r>
      <w:r w:rsidR="00D72344" w:rsidRPr="007D6C5A">
        <w:rPr>
          <w:rFonts w:eastAsia="Calibri"/>
          <w:lang w:val="en-GB" w:eastAsia="en-US"/>
        </w:rPr>
        <w:t xml:space="preserve">: presentation of the project. </w:t>
      </w:r>
      <w:r w:rsidR="00032F90" w:rsidRPr="007D6C5A">
        <w:rPr>
          <w:rFonts w:eastAsia="Calibri"/>
          <w:lang w:val="en-GB" w:eastAsia="en-US"/>
        </w:rPr>
        <w:t>Therefore, make sure that the contribution to private sector development and inclusive growth becomes apparent there, based on</w:t>
      </w:r>
      <w:r w:rsidRPr="007D6C5A">
        <w:rPr>
          <w:rFonts w:eastAsia="Calibri"/>
          <w:lang w:val="en-GB" w:eastAsia="en-US"/>
        </w:rPr>
        <w:t xml:space="preserve"> the analysis presented in the feasibility report. </w:t>
      </w:r>
    </w:p>
    <w:p w14:paraId="116A857A" w14:textId="77777777" w:rsidR="004906AF" w:rsidRPr="007C49A7" w:rsidRDefault="004906AF" w:rsidP="007C49A7">
      <w:pPr>
        <w:pStyle w:val="Ondertitel"/>
        <w:numPr>
          <w:ilvl w:val="1"/>
          <w:numId w:val="44"/>
        </w:numPr>
        <w:rPr>
          <w:rStyle w:val="Zwaar"/>
          <w:rFonts w:eastAsia="Calibri"/>
        </w:rPr>
      </w:pPr>
      <w:bookmarkStart w:id="65" w:name="_Toc517881821"/>
      <w:proofErr w:type="spellStart"/>
      <w:r w:rsidRPr="007C49A7">
        <w:rPr>
          <w:rStyle w:val="Zwaar"/>
          <w:rFonts w:eastAsia="Calibri"/>
        </w:rPr>
        <w:t>Local</w:t>
      </w:r>
      <w:proofErr w:type="spellEnd"/>
      <w:r w:rsidRPr="007C49A7">
        <w:rPr>
          <w:rStyle w:val="Zwaar"/>
          <w:rFonts w:eastAsia="Calibri"/>
        </w:rPr>
        <w:t xml:space="preserve"> Commitment</w:t>
      </w:r>
      <w:bookmarkEnd w:id="65"/>
    </w:p>
    <w:p w14:paraId="3E8F521E" w14:textId="77777777" w:rsidR="0078033E" w:rsidRPr="0078033E" w:rsidRDefault="0078033E" w:rsidP="0078033E">
      <w:pPr>
        <w:rPr>
          <w:rFonts w:eastAsia="Calibri"/>
          <w:b/>
          <w:lang w:val="en-GB" w:eastAsia="en-US"/>
        </w:rPr>
      </w:pPr>
    </w:p>
    <w:p w14:paraId="1B4E169A" w14:textId="77777777" w:rsidR="004906AF" w:rsidRPr="007C49A7" w:rsidRDefault="004906AF" w:rsidP="007C49A7">
      <w:pPr>
        <w:pStyle w:val="Lijstalinea"/>
        <w:numPr>
          <w:ilvl w:val="2"/>
          <w:numId w:val="44"/>
        </w:numPr>
        <w:rPr>
          <w:rFonts w:eastAsia="Calibri"/>
          <w:b/>
          <w:i/>
          <w:u w:val="single"/>
          <w:lang w:val="en-GB" w:eastAsia="en-US"/>
        </w:rPr>
      </w:pPr>
      <w:r w:rsidRPr="007C49A7">
        <w:rPr>
          <w:rFonts w:eastAsia="Calibri"/>
          <w:b/>
          <w:i/>
          <w:u w:val="single"/>
          <w:lang w:val="en-GB" w:eastAsia="en-US"/>
        </w:rPr>
        <w:t>Policy objectives</w:t>
      </w:r>
    </w:p>
    <w:p w14:paraId="1DC5D349" w14:textId="77777777" w:rsidR="00A72DEC" w:rsidRPr="007D6C5A" w:rsidRDefault="00A72DEC" w:rsidP="00056410">
      <w:pPr>
        <w:rPr>
          <w:rFonts w:eastAsia="Calibri"/>
          <w:lang w:val="en-GB" w:eastAsia="en-US"/>
        </w:rPr>
      </w:pPr>
      <w:r w:rsidRPr="007D6C5A">
        <w:rPr>
          <w:rFonts w:eastAsia="Calibri"/>
          <w:lang w:val="en-GB" w:eastAsia="en-US"/>
        </w:rPr>
        <w:t>DRIVE support</w:t>
      </w:r>
      <w:r w:rsidR="00056410">
        <w:rPr>
          <w:rFonts w:eastAsia="Calibri"/>
          <w:lang w:val="en-GB" w:eastAsia="en-US"/>
        </w:rPr>
        <w:t>s</w:t>
      </w:r>
      <w:r w:rsidRPr="007D6C5A">
        <w:rPr>
          <w:rFonts w:eastAsia="Calibri"/>
          <w:lang w:val="en-GB" w:eastAsia="en-US"/>
        </w:rPr>
        <w:t xml:space="preserve"> projects that are in line with policy objectives of the </w:t>
      </w:r>
      <w:r w:rsidR="00056410">
        <w:rPr>
          <w:rFonts w:eastAsia="Calibri"/>
          <w:lang w:val="en-GB" w:eastAsia="en-US"/>
        </w:rPr>
        <w:t xml:space="preserve">recipient </w:t>
      </w:r>
      <w:r w:rsidRPr="007D6C5A">
        <w:rPr>
          <w:rFonts w:eastAsia="Calibri"/>
          <w:lang w:val="en-GB" w:eastAsia="en-US"/>
        </w:rPr>
        <w:t>country or region</w:t>
      </w:r>
      <w:r w:rsidR="000019A6" w:rsidRPr="007D6C5A">
        <w:rPr>
          <w:rFonts w:eastAsia="Calibri"/>
          <w:lang w:val="en-GB" w:eastAsia="en-US"/>
        </w:rPr>
        <w:t>.</w:t>
      </w:r>
    </w:p>
    <w:p w14:paraId="494759FB" w14:textId="77777777" w:rsidR="006A70E1" w:rsidRPr="007D6C5A" w:rsidRDefault="00A72DEC" w:rsidP="001C62CD">
      <w:pPr>
        <w:pStyle w:val="Lijstalinea"/>
        <w:numPr>
          <w:ilvl w:val="0"/>
          <w:numId w:val="7"/>
        </w:numPr>
        <w:spacing w:after="240"/>
        <w:rPr>
          <w:rFonts w:eastAsia="Calibri"/>
          <w:lang w:val="en-GB" w:eastAsia="en-US"/>
        </w:rPr>
      </w:pPr>
      <w:r w:rsidRPr="007D6C5A">
        <w:rPr>
          <w:rFonts w:eastAsia="Calibri"/>
          <w:lang w:val="en-GB" w:eastAsia="en-US"/>
        </w:rPr>
        <w:t>Describe in detail how the project fits in with the policy objectives of local and central government. If the country has a Poverty Reduction Strategy Paper (PRSP), please describe how the project is consistent with the PRSP</w:t>
      </w:r>
      <w:r w:rsidR="006A70E1" w:rsidRPr="007D6C5A">
        <w:rPr>
          <w:rFonts w:eastAsia="Calibri"/>
          <w:lang w:val="en-GB" w:eastAsia="en-US"/>
        </w:rPr>
        <w:t>.</w:t>
      </w:r>
    </w:p>
    <w:p w14:paraId="5153D071" w14:textId="77777777" w:rsidR="006A70E1" w:rsidRPr="007D6C5A" w:rsidRDefault="00A72DEC" w:rsidP="001C62CD">
      <w:pPr>
        <w:pStyle w:val="Lijstalinea"/>
        <w:numPr>
          <w:ilvl w:val="0"/>
          <w:numId w:val="7"/>
        </w:numPr>
        <w:spacing w:after="240"/>
        <w:rPr>
          <w:rFonts w:eastAsia="Calibri"/>
          <w:lang w:val="en-GB" w:eastAsia="en-US"/>
        </w:rPr>
      </w:pPr>
      <w:r w:rsidRPr="007D6C5A">
        <w:rPr>
          <w:rFonts w:eastAsia="Calibri"/>
          <w:lang w:val="en-GB" w:eastAsia="en-US"/>
        </w:rPr>
        <w:t>If the country has a sector strategy, describe the key features of the sector and the relation between the proposed project and the Government's sector policies and expenditure plans with current/ongoing initiatives and/or priorities of national ministries and agencies in the sector concerned.</w:t>
      </w:r>
    </w:p>
    <w:p w14:paraId="17706C39" w14:textId="77777777" w:rsidR="006A70E1" w:rsidRPr="007D6C5A" w:rsidRDefault="00A72DEC" w:rsidP="001C62CD">
      <w:pPr>
        <w:pStyle w:val="Lijstalinea"/>
        <w:numPr>
          <w:ilvl w:val="0"/>
          <w:numId w:val="7"/>
        </w:numPr>
        <w:spacing w:after="240"/>
        <w:rPr>
          <w:rFonts w:eastAsia="Calibri"/>
          <w:lang w:val="en-GB" w:eastAsia="en-US"/>
        </w:rPr>
      </w:pPr>
      <w:r w:rsidRPr="007D6C5A">
        <w:rPr>
          <w:rFonts w:eastAsia="Calibri"/>
          <w:lang w:val="en-GB" w:eastAsia="en-US"/>
        </w:rPr>
        <w:t>Indicate whether there is a Master Plan or other plan / programme / initiatives which this project is part of, clearly describing the prioritisation of the proposed project within this larger plan.</w:t>
      </w:r>
    </w:p>
    <w:p w14:paraId="4EF49322" w14:textId="77777777" w:rsidR="00A72DEC" w:rsidRPr="00056410" w:rsidRDefault="00056410" w:rsidP="00056410">
      <w:pPr>
        <w:pStyle w:val="Lijstalinea"/>
        <w:numPr>
          <w:ilvl w:val="0"/>
          <w:numId w:val="7"/>
        </w:numPr>
        <w:spacing w:after="240"/>
        <w:rPr>
          <w:rFonts w:eastAsia="Calibri"/>
          <w:lang w:val="en-GB" w:eastAsia="en-US"/>
        </w:rPr>
      </w:pPr>
      <w:r w:rsidRPr="00056410">
        <w:rPr>
          <w:rFonts w:eastAsia="Calibri"/>
          <w:lang w:val="en-GB" w:eastAsia="en-US"/>
        </w:rPr>
        <w:t xml:space="preserve">Attach relevant policy documents. If available, attach a ‘priority letter’ of the government (indicate annex numbers in text). </w:t>
      </w:r>
    </w:p>
    <w:tbl>
      <w:tblPr>
        <w:tblW w:w="5000" w:type="pct"/>
        <w:tblLook w:val="01E0" w:firstRow="1" w:lastRow="1" w:firstColumn="1" w:lastColumn="1" w:noHBand="0" w:noVBand="0"/>
      </w:tblPr>
      <w:tblGrid>
        <w:gridCol w:w="9288"/>
      </w:tblGrid>
      <w:tr w:rsidR="00A72DEC" w:rsidRPr="007D6C5A" w14:paraId="1369AA0B" w14:textId="77777777" w:rsidTr="00730311">
        <w:tc>
          <w:tcPr>
            <w:tcW w:w="5000" w:type="pct"/>
            <w:tcBorders>
              <w:top w:val="single" w:sz="4" w:space="0" w:color="auto"/>
              <w:left w:val="single" w:sz="4" w:space="0" w:color="auto"/>
              <w:bottom w:val="single" w:sz="4" w:space="0" w:color="auto"/>
              <w:right w:val="single" w:sz="4" w:space="0" w:color="auto"/>
            </w:tcBorders>
            <w:shd w:val="clear" w:color="auto" w:fill="auto"/>
          </w:tcPr>
          <w:p w14:paraId="17BD63AF" w14:textId="77777777" w:rsidR="00A72DEC" w:rsidRPr="007D6C5A" w:rsidRDefault="005E27EB" w:rsidP="001D72D2">
            <w:pPr>
              <w:spacing w:after="240"/>
              <w:rPr>
                <w:lang w:val="en-GB"/>
              </w:rPr>
            </w:pPr>
            <w:r w:rsidRPr="007D6C5A">
              <w:rPr>
                <w:lang w:val="en-GB"/>
              </w:rPr>
              <w:t>Please elaborate</w:t>
            </w:r>
            <w:r w:rsidR="008C537B" w:rsidRPr="007D6C5A">
              <w:rPr>
                <w:lang w:val="en-GB"/>
              </w:rPr>
              <w:t>:</w:t>
            </w:r>
          </w:p>
          <w:p w14:paraId="57A5EC5E" w14:textId="77777777" w:rsidR="00A72DEC" w:rsidRPr="007D6C5A" w:rsidRDefault="00A72DEC" w:rsidP="001D72D2">
            <w:pPr>
              <w:spacing w:after="240"/>
              <w:rPr>
                <w:lang w:val="en-GB"/>
              </w:rPr>
            </w:pPr>
          </w:p>
        </w:tc>
      </w:tr>
    </w:tbl>
    <w:p w14:paraId="57AD1DF1" w14:textId="77777777" w:rsidR="00730311" w:rsidRPr="007D6C5A" w:rsidRDefault="00730311" w:rsidP="009C0C4D">
      <w:pPr>
        <w:rPr>
          <w:rFonts w:eastAsia="Calibri"/>
          <w:lang w:val="en-GB" w:eastAsia="en-US"/>
        </w:rPr>
      </w:pPr>
    </w:p>
    <w:p w14:paraId="27629E5D" w14:textId="77777777" w:rsidR="00056410" w:rsidRDefault="00056410" w:rsidP="001C62CD">
      <w:pPr>
        <w:spacing w:after="240"/>
        <w:rPr>
          <w:rFonts w:eastAsia="Calibri"/>
          <w:b/>
          <w:i/>
          <w:lang w:val="en-GB" w:eastAsia="en-US"/>
        </w:rPr>
      </w:pPr>
    </w:p>
    <w:p w14:paraId="0D621A46" w14:textId="77777777" w:rsidR="0076171B" w:rsidRDefault="0076171B" w:rsidP="001C62CD">
      <w:pPr>
        <w:spacing w:after="240"/>
        <w:rPr>
          <w:rFonts w:eastAsia="Calibri"/>
          <w:b/>
          <w:i/>
          <w:lang w:val="en-GB" w:eastAsia="en-US"/>
        </w:rPr>
      </w:pPr>
    </w:p>
    <w:p w14:paraId="0796A3A9" w14:textId="77777777" w:rsidR="004906AF" w:rsidRPr="0078033E" w:rsidRDefault="004906AF" w:rsidP="007C49A7">
      <w:pPr>
        <w:pStyle w:val="Lijstalinea"/>
        <w:numPr>
          <w:ilvl w:val="2"/>
          <w:numId w:val="44"/>
        </w:numPr>
        <w:rPr>
          <w:rFonts w:eastAsia="Calibri"/>
          <w:b/>
          <w:i/>
          <w:u w:val="single"/>
          <w:lang w:val="en-GB" w:eastAsia="en-US"/>
        </w:rPr>
      </w:pPr>
      <w:r w:rsidRPr="0078033E">
        <w:rPr>
          <w:rFonts w:eastAsia="Calibri"/>
          <w:b/>
          <w:i/>
          <w:u w:val="single"/>
          <w:lang w:val="en-GB" w:eastAsia="en-US"/>
        </w:rPr>
        <w:lastRenderedPageBreak/>
        <w:t>End users</w:t>
      </w:r>
    </w:p>
    <w:p w14:paraId="39112EA9" w14:textId="77777777" w:rsidR="00A72DEC" w:rsidRPr="007D6C5A" w:rsidRDefault="00A72DEC" w:rsidP="001D72D2">
      <w:pPr>
        <w:spacing w:after="240"/>
        <w:rPr>
          <w:rFonts w:eastAsia="Calibri"/>
          <w:lang w:val="en-GB" w:eastAsia="en-US"/>
        </w:rPr>
      </w:pPr>
      <w:r w:rsidRPr="007D6C5A">
        <w:rPr>
          <w:rFonts w:eastAsia="Calibri"/>
          <w:lang w:val="en-GB" w:eastAsia="en-US"/>
        </w:rPr>
        <w:t>DRIVE projects should be based on a thorough needs assessments and meet end user demands so as to ensure local ownership and support for the project. Please base this section on the feasibility study / baseline study and the ESIA where relevant.</w:t>
      </w:r>
    </w:p>
    <w:tbl>
      <w:tblPr>
        <w:tblStyle w:val="Tabelraster"/>
        <w:tblW w:w="5000" w:type="pct"/>
        <w:tblLook w:val="04A0" w:firstRow="1" w:lastRow="0" w:firstColumn="1" w:lastColumn="0" w:noHBand="0" w:noVBand="1"/>
      </w:tblPr>
      <w:tblGrid>
        <w:gridCol w:w="9288"/>
      </w:tblGrid>
      <w:tr w:rsidR="001C62CD" w:rsidRPr="007D6C5A" w14:paraId="41230FCB" w14:textId="77777777" w:rsidTr="006033C4">
        <w:tc>
          <w:tcPr>
            <w:tcW w:w="5000" w:type="pct"/>
          </w:tcPr>
          <w:p w14:paraId="6337DFEF" w14:textId="77777777" w:rsidR="001C62CD" w:rsidRPr="007D6C5A" w:rsidRDefault="001C62CD" w:rsidP="006033C4">
            <w:pPr>
              <w:spacing w:after="240"/>
              <w:rPr>
                <w:lang w:val="en-GB"/>
              </w:rPr>
            </w:pPr>
            <w:r w:rsidRPr="007D6C5A">
              <w:rPr>
                <w:lang w:val="en-GB"/>
              </w:rPr>
              <w:t>Please elaborate</w:t>
            </w:r>
            <w:r w:rsidR="008C537B" w:rsidRPr="007D6C5A">
              <w:rPr>
                <w:lang w:val="en-GB"/>
              </w:rPr>
              <w:t>:</w:t>
            </w:r>
          </w:p>
          <w:p w14:paraId="7196CC28" w14:textId="77777777" w:rsidR="001C62CD" w:rsidRPr="007D6C5A" w:rsidRDefault="001C62CD" w:rsidP="006033C4">
            <w:pPr>
              <w:spacing w:after="240"/>
              <w:rPr>
                <w:lang w:val="en-GB"/>
              </w:rPr>
            </w:pPr>
          </w:p>
        </w:tc>
      </w:tr>
    </w:tbl>
    <w:p w14:paraId="7921C2EC" w14:textId="77777777" w:rsidR="00A72DEC" w:rsidRPr="007D6C5A" w:rsidRDefault="001C62CD" w:rsidP="001D72D2">
      <w:pPr>
        <w:spacing w:after="240"/>
        <w:rPr>
          <w:rFonts w:eastAsia="Calibri"/>
          <w:lang w:val="en-GB" w:eastAsia="en-US"/>
        </w:rPr>
      </w:pPr>
      <w:r w:rsidRPr="007D6C5A">
        <w:rPr>
          <w:rFonts w:eastAsia="Calibri"/>
          <w:lang w:val="en-GB" w:eastAsia="en-US"/>
        </w:rPr>
        <w:br/>
      </w:r>
      <w:r w:rsidR="00A72DEC" w:rsidRPr="007D6C5A">
        <w:rPr>
          <w:rFonts w:eastAsia="Calibri"/>
          <w:u w:val="single"/>
          <w:lang w:val="en-GB" w:eastAsia="en-US"/>
        </w:rPr>
        <w:t>Accessibility</w:t>
      </w:r>
      <w:r w:rsidR="00A72DEC" w:rsidRPr="007D6C5A">
        <w:rPr>
          <w:rFonts w:eastAsia="Calibri"/>
          <w:lang w:val="en-GB" w:eastAsia="en-US"/>
        </w:rPr>
        <w:t xml:space="preserve">: do all local population groups get access to the proposed infrastructure? What is needed to realise this? Are special facilities or services needed? </w:t>
      </w:r>
    </w:p>
    <w:tbl>
      <w:tblPr>
        <w:tblStyle w:val="Tabelraster"/>
        <w:tblW w:w="5000" w:type="pct"/>
        <w:tblLook w:val="04A0" w:firstRow="1" w:lastRow="0" w:firstColumn="1" w:lastColumn="0" w:noHBand="0" w:noVBand="1"/>
      </w:tblPr>
      <w:tblGrid>
        <w:gridCol w:w="9288"/>
      </w:tblGrid>
      <w:tr w:rsidR="00A72DEC" w:rsidRPr="007D6C5A" w14:paraId="7ED04282" w14:textId="77777777" w:rsidTr="00A72DEC">
        <w:tc>
          <w:tcPr>
            <w:tcW w:w="5000" w:type="pct"/>
          </w:tcPr>
          <w:p w14:paraId="1F3FD252" w14:textId="77777777" w:rsidR="00A72DEC" w:rsidRPr="007D6C5A" w:rsidRDefault="005E27EB" w:rsidP="001D72D2">
            <w:pPr>
              <w:spacing w:after="240"/>
              <w:rPr>
                <w:lang w:val="en-GB"/>
              </w:rPr>
            </w:pPr>
            <w:r w:rsidRPr="007D6C5A">
              <w:rPr>
                <w:lang w:val="en-GB"/>
              </w:rPr>
              <w:t>Please elaborate</w:t>
            </w:r>
            <w:r w:rsidR="008C537B" w:rsidRPr="007D6C5A">
              <w:rPr>
                <w:lang w:val="en-GB"/>
              </w:rPr>
              <w:t>:</w:t>
            </w:r>
          </w:p>
          <w:p w14:paraId="6E744D8E" w14:textId="77777777" w:rsidR="00730311" w:rsidRPr="007D6C5A" w:rsidRDefault="00730311" w:rsidP="001D72D2">
            <w:pPr>
              <w:spacing w:after="240"/>
              <w:rPr>
                <w:lang w:val="en-GB"/>
              </w:rPr>
            </w:pPr>
          </w:p>
        </w:tc>
      </w:tr>
    </w:tbl>
    <w:p w14:paraId="1694743C" w14:textId="77777777" w:rsidR="00A72DEC" w:rsidRPr="007D6C5A" w:rsidRDefault="00A72DEC" w:rsidP="009C0C4D">
      <w:pPr>
        <w:rPr>
          <w:rFonts w:eastAsia="Calibri"/>
          <w:lang w:val="en-GB" w:eastAsia="en-US"/>
        </w:rPr>
      </w:pPr>
    </w:p>
    <w:p w14:paraId="583BD0C7" w14:textId="77777777" w:rsidR="00A72DEC" w:rsidRPr="007D6C5A" w:rsidRDefault="00A72DEC" w:rsidP="001D72D2">
      <w:pPr>
        <w:spacing w:after="240"/>
        <w:rPr>
          <w:rFonts w:eastAsia="Calibri"/>
          <w:lang w:val="en-GB" w:eastAsia="en-US"/>
        </w:rPr>
      </w:pPr>
      <w:r w:rsidRPr="007D6C5A">
        <w:rPr>
          <w:rFonts w:eastAsia="Calibri"/>
          <w:u w:val="single"/>
          <w:lang w:val="en-GB" w:eastAsia="en-US"/>
        </w:rPr>
        <w:t>Affordability</w:t>
      </w:r>
      <w:r w:rsidRPr="007D6C5A">
        <w:rPr>
          <w:rFonts w:eastAsia="Calibri"/>
          <w:lang w:val="en-GB" w:eastAsia="en-US"/>
        </w:rPr>
        <w:t xml:space="preserve">: Can all local population groups afford to use the proposed infrastructure? Are subsidies or other measures available for the poor, if necessary? </w:t>
      </w:r>
    </w:p>
    <w:tbl>
      <w:tblPr>
        <w:tblStyle w:val="Tabelraster"/>
        <w:tblW w:w="5000" w:type="pct"/>
        <w:tblLook w:val="04A0" w:firstRow="1" w:lastRow="0" w:firstColumn="1" w:lastColumn="0" w:noHBand="0" w:noVBand="1"/>
      </w:tblPr>
      <w:tblGrid>
        <w:gridCol w:w="9288"/>
      </w:tblGrid>
      <w:tr w:rsidR="00A72DEC" w:rsidRPr="007D6C5A" w14:paraId="18C649CE" w14:textId="77777777" w:rsidTr="00A72DEC">
        <w:tc>
          <w:tcPr>
            <w:tcW w:w="5000" w:type="pct"/>
          </w:tcPr>
          <w:p w14:paraId="09C537DD" w14:textId="77777777" w:rsidR="00A72DEC" w:rsidRPr="007D6C5A" w:rsidRDefault="005E27EB" w:rsidP="001D72D2">
            <w:pPr>
              <w:spacing w:after="240"/>
              <w:rPr>
                <w:lang w:val="en-GB"/>
              </w:rPr>
            </w:pPr>
            <w:r w:rsidRPr="007D6C5A">
              <w:rPr>
                <w:lang w:val="en-GB"/>
              </w:rPr>
              <w:t>Please elaborate</w:t>
            </w:r>
            <w:r w:rsidR="008C537B" w:rsidRPr="007D6C5A">
              <w:rPr>
                <w:lang w:val="en-GB"/>
              </w:rPr>
              <w:t>:</w:t>
            </w:r>
          </w:p>
          <w:p w14:paraId="6DFCDD64" w14:textId="77777777" w:rsidR="00730311" w:rsidRPr="007D6C5A" w:rsidRDefault="00730311" w:rsidP="001D72D2">
            <w:pPr>
              <w:spacing w:after="240"/>
              <w:rPr>
                <w:lang w:val="en-GB"/>
              </w:rPr>
            </w:pPr>
          </w:p>
        </w:tc>
      </w:tr>
    </w:tbl>
    <w:p w14:paraId="0A0A1CB6" w14:textId="77777777" w:rsidR="009C0C4D" w:rsidRPr="007D6C5A" w:rsidRDefault="009C0C4D" w:rsidP="009C0C4D">
      <w:pPr>
        <w:rPr>
          <w:rFonts w:eastAsia="Calibri"/>
          <w:u w:val="single"/>
          <w:lang w:val="en-GB" w:eastAsia="en-US"/>
        </w:rPr>
      </w:pPr>
    </w:p>
    <w:p w14:paraId="40FC206C" w14:textId="77777777" w:rsidR="00A72DEC" w:rsidRPr="007D6C5A" w:rsidRDefault="00A72DEC" w:rsidP="001D72D2">
      <w:pPr>
        <w:spacing w:after="240"/>
        <w:rPr>
          <w:rFonts w:eastAsia="Calibri"/>
          <w:lang w:val="en-GB" w:eastAsia="en-US"/>
        </w:rPr>
      </w:pPr>
      <w:r w:rsidRPr="007D6C5A">
        <w:rPr>
          <w:rFonts w:eastAsia="Calibri"/>
          <w:u w:val="single"/>
          <w:lang w:val="en-GB" w:eastAsia="en-US"/>
        </w:rPr>
        <w:t>Acceptability</w:t>
      </w:r>
      <w:r w:rsidRPr="007D6C5A">
        <w:rPr>
          <w:rFonts w:eastAsia="Calibri"/>
          <w:lang w:val="en-GB" w:eastAsia="en-US"/>
        </w:rPr>
        <w:t xml:space="preserve">: Have end users been involved in project identification and design? Please describe how they were involved and when possible provide references. </w:t>
      </w:r>
    </w:p>
    <w:tbl>
      <w:tblPr>
        <w:tblStyle w:val="Tabelraster"/>
        <w:tblW w:w="5000" w:type="pct"/>
        <w:tblLook w:val="04A0" w:firstRow="1" w:lastRow="0" w:firstColumn="1" w:lastColumn="0" w:noHBand="0" w:noVBand="1"/>
      </w:tblPr>
      <w:tblGrid>
        <w:gridCol w:w="9288"/>
      </w:tblGrid>
      <w:tr w:rsidR="00A72DEC" w:rsidRPr="007D6C5A" w14:paraId="512F1994" w14:textId="77777777" w:rsidTr="00730311">
        <w:tc>
          <w:tcPr>
            <w:tcW w:w="5000" w:type="pct"/>
          </w:tcPr>
          <w:p w14:paraId="2374B2D1" w14:textId="77777777" w:rsidR="005E27EB" w:rsidRPr="007D6C5A" w:rsidRDefault="005E27EB" w:rsidP="001D72D2">
            <w:pPr>
              <w:spacing w:after="240"/>
              <w:rPr>
                <w:lang w:val="en-GB"/>
              </w:rPr>
            </w:pPr>
            <w:r w:rsidRPr="007D6C5A">
              <w:rPr>
                <w:lang w:val="en-GB"/>
              </w:rPr>
              <w:t>Please elaborate</w:t>
            </w:r>
            <w:r w:rsidR="008C537B" w:rsidRPr="007D6C5A">
              <w:rPr>
                <w:lang w:val="en-GB"/>
              </w:rPr>
              <w:t>:</w:t>
            </w:r>
          </w:p>
          <w:p w14:paraId="4EFCBEC3" w14:textId="77777777" w:rsidR="00730311" w:rsidRPr="007D6C5A" w:rsidRDefault="00730311" w:rsidP="001D72D2">
            <w:pPr>
              <w:spacing w:after="240"/>
              <w:rPr>
                <w:lang w:val="en-GB"/>
              </w:rPr>
            </w:pPr>
          </w:p>
        </w:tc>
      </w:tr>
    </w:tbl>
    <w:p w14:paraId="16F51B55" w14:textId="77777777" w:rsidR="00A72DEC" w:rsidRPr="007D6C5A" w:rsidRDefault="00A72DEC" w:rsidP="009C0C4D">
      <w:pPr>
        <w:rPr>
          <w:rFonts w:eastAsia="Calibri"/>
          <w:lang w:val="en-GB" w:eastAsia="en-US"/>
        </w:rPr>
      </w:pPr>
    </w:p>
    <w:p w14:paraId="54265A2E" w14:textId="77777777" w:rsidR="00A72DEC" w:rsidRPr="007D6C5A" w:rsidRDefault="00A72DEC" w:rsidP="001D72D2">
      <w:pPr>
        <w:spacing w:after="240"/>
        <w:rPr>
          <w:rFonts w:eastAsia="Calibri"/>
          <w:lang w:val="en-GB" w:eastAsia="en-US"/>
        </w:rPr>
      </w:pPr>
      <w:r w:rsidRPr="007D6C5A">
        <w:rPr>
          <w:rFonts w:eastAsia="Calibri"/>
          <w:u w:val="single"/>
          <w:lang w:val="en-GB" w:eastAsia="en-US"/>
        </w:rPr>
        <w:t>Awareness</w:t>
      </w:r>
      <w:r w:rsidRPr="007D6C5A">
        <w:rPr>
          <w:rFonts w:eastAsia="Calibri"/>
          <w:lang w:val="en-GB" w:eastAsia="en-US"/>
        </w:rPr>
        <w:t xml:space="preserve">: </w:t>
      </w:r>
      <w:r w:rsidR="00730311" w:rsidRPr="007D6C5A">
        <w:rPr>
          <w:rFonts w:eastAsia="Calibri"/>
          <w:lang w:val="en-GB" w:eastAsia="en-US"/>
        </w:rPr>
        <w:t>D</w:t>
      </w:r>
      <w:r w:rsidRPr="007D6C5A">
        <w:rPr>
          <w:rFonts w:eastAsia="Calibri"/>
          <w:lang w:val="en-GB" w:eastAsia="en-US"/>
        </w:rPr>
        <w:t xml:space="preserve">oes the local population know what to expect of the project and are they informed on (sustainable) use of the proposed infrastructure? Are any follow up awareness raising activities foreseen in the project?  </w:t>
      </w:r>
    </w:p>
    <w:tbl>
      <w:tblPr>
        <w:tblStyle w:val="Tabelraster"/>
        <w:tblW w:w="5000" w:type="pct"/>
        <w:tblLook w:val="04A0" w:firstRow="1" w:lastRow="0" w:firstColumn="1" w:lastColumn="0" w:noHBand="0" w:noVBand="1"/>
      </w:tblPr>
      <w:tblGrid>
        <w:gridCol w:w="9288"/>
      </w:tblGrid>
      <w:tr w:rsidR="00A72DEC" w:rsidRPr="007D6C5A" w14:paraId="7524B8F7" w14:textId="77777777" w:rsidTr="00730311">
        <w:tc>
          <w:tcPr>
            <w:tcW w:w="5000" w:type="pct"/>
          </w:tcPr>
          <w:p w14:paraId="5E5E696E" w14:textId="77777777" w:rsidR="005E27EB" w:rsidRPr="007D6C5A" w:rsidRDefault="005E27EB" w:rsidP="001D72D2">
            <w:pPr>
              <w:spacing w:after="240"/>
              <w:rPr>
                <w:lang w:val="en-GB"/>
              </w:rPr>
            </w:pPr>
            <w:r w:rsidRPr="007D6C5A">
              <w:rPr>
                <w:lang w:val="en-GB"/>
              </w:rPr>
              <w:t>Please elaborate</w:t>
            </w:r>
            <w:r w:rsidR="008C537B" w:rsidRPr="007D6C5A">
              <w:rPr>
                <w:lang w:val="en-GB"/>
              </w:rPr>
              <w:t>:</w:t>
            </w:r>
          </w:p>
          <w:p w14:paraId="66FF8F2E" w14:textId="77777777" w:rsidR="00730311" w:rsidRPr="007D6C5A" w:rsidRDefault="00730311" w:rsidP="001D72D2">
            <w:pPr>
              <w:spacing w:after="240"/>
              <w:rPr>
                <w:lang w:val="en-GB"/>
              </w:rPr>
            </w:pPr>
          </w:p>
        </w:tc>
      </w:tr>
    </w:tbl>
    <w:p w14:paraId="1CD8D318" w14:textId="77777777" w:rsidR="00971B00" w:rsidRPr="007D6C5A" w:rsidRDefault="00971B00" w:rsidP="001D72D2">
      <w:pPr>
        <w:spacing w:after="240"/>
        <w:rPr>
          <w:rFonts w:eastAsia="Calibri"/>
          <w:lang w:val="en-GB" w:eastAsia="en-US"/>
        </w:rPr>
      </w:pPr>
    </w:p>
    <w:p w14:paraId="452700D5" w14:textId="77777777" w:rsidR="004906AF" w:rsidRPr="007C49A7" w:rsidRDefault="004906AF" w:rsidP="007C49A7">
      <w:pPr>
        <w:pStyle w:val="Ondertitel"/>
        <w:numPr>
          <w:ilvl w:val="1"/>
          <w:numId w:val="44"/>
        </w:numPr>
        <w:rPr>
          <w:rStyle w:val="Zwaar"/>
          <w:rFonts w:eastAsia="Calibri"/>
        </w:rPr>
      </w:pPr>
      <w:bookmarkStart w:id="66" w:name="_Toc517881822"/>
      <w:r w:rsidRPr="007C49A7">
        <w:rPr>
          <w:rStyle w:val="Zwaar"/>
          <w:rFonts w:eastAsia="Calibri"/>
        </w:rPr>
        <w:t xml:space="preserve">Value for </w:t>
      </w:r>
      <w:r w:rsidR="00817D1A" w:rsidRPr="007C49A7">
        <w:rPr>
          <w:rStyle w:val="Zwaar"/>
          <w:rFonts w:eastAsia="Calibri"/>
        </w:rPr>
        <w:t>M</w:t>
      </w:r>
      <w:r w:rsidRPr="007C49A7">
        <w:rPr>
          <w:rStyle w:val="Zwaar"/>
          <w:rFonts w:eastAsia="Calibri"/>
        </w:rPr>
        <w:t>oney</w:t>
      </w:r>
      <w:bookmarkEnd w:id="66"/>
    </w:p>
    <w:p w14:paraId="0457BF4D" w14:textId="77777777" w:rsidR="00D873B1" w:rsidRPr="007D6C5A" w:rsidRDefault="0078033E" w:rsidP="001D72D2">
      <w:pPr>
        <w:spacing w:after="240"/>
        <w:rPr>
          <w:rFonts w:eastAsia="Calibri"/>
          <w:lang w:val="en-GB" w:eastAsia="en-US"/>
        </w:rPr>
      </w:pPr>
      <w:r>
        <w:rPr>
          <w:rFonts w:eastAsia="Calibri"/>
          <w:lang w:val="en-GB" w:eastAsia="en-US"/>
        </w:rPr>
        <w:t xml:space="preserve">Value for Money </w:t>
      </w:r>
      <w:r w:rsidR="00D873B1" w:rsidRPr="007D6C5A">
        <w:rPr>
          <w:rFonts w:eastAsia="Calibri"/>
          <w:lang w:val="en-GB" w:eastAsia="en-US"/>
        </w:rPr>
        <w:t>relates to the optimal use of resources to ensure intended outcomes and implies maximising the impact of each Euro spent to improve the lives of people in DRIVE countries through private sector development.</w:t>
      </w:r>
    </w:p>
    <w:p w14:paraId="3552B13C" w14:textId="77777777" w:rsidR="00D873B1" w:rsidRDefault="00D873B1" w:rsidP="001D72D2">
      <w:pPr>
        <w:spacing w:after="240"/>
        <w:rPr>
          <w:rFonts w:eastAsia="Calibri"/>
          <w:lang w:val="en-GB" w:eastAsia="en-US"/>
        </w:rPr>
      </w:pPr>
      <w:r w:rsidRPr="007D6C5A">
        <w:rPr>
          <w:rFonts w:eastAsia="Calibri"/>
          <w:lang w:val="en-GB" w:eastAsia="en-US"/>
        </w:rPr>
        <w:t>To assess value for money, several aspects of the project investment need to be explained in some detail, related both directly to the investment and proposed technology and to the impact of the investment:</w:t>
      </w:r>
      <w:r w:rsidR="00465122" w:rsidRPr="007D6C5A">
        <w:rPr>
          <w:rFonts w:eastAsia="Calibri"/>
          <w:lang w:val="en-GB" w:eastAsia="en-US"/>
        </w:rPr>
        <w:t xml:space="preserve"> (a) </w:t>
      </w:r>
      <w:r w:rsidRPr="007D6C5A">
        <w:rPr>
          <w:rFonts w:eastAsia="Calibri"/>
          <w:lang w:val="en-GB" w:eastAsia="en-US"/>
        </w:rPr>
        <w:t>Economy &amp; efficiency;</w:t>
      </w:r>
      <w:r w:rsidR="00465122" w:rsidRPr="007D6C5A">
        <w:rPr>
          <w:rFonts w:eastAsia="Calibri"/>
          <w:lang w:val="en-GB" w:eastAsia="en-US"/>
        </w:rPr>
        <w:t xml:space="preserve"> (b) </w:t>
      </w:r>
      <w:r w:rsidRPr="007D6C5A">
        <w:rPr>
          <w:rFonts w:eastAsia="Calibri"/>
          <w:lang w:val="en-GB" w:eastAsia="en-US"/>
        </w:rPr>
        <w:t>Effectiveness, including of the chosen technology and the project intervention as a whole;</w:t>
      </w:r>
      <w:r w:rsidR="00465122" w:rsidRPr="007D6C5A">
        <w:rPr>
          <w:rFonts w:eastAsia="Calibri"/>
          <w:lang w:val="en-GB" w:eastAsia="en-US"/>
        </w:rPr>
        <w:t xml:space="preserve"> and (c) </w:t>
      </w:r>
      <w:r w:rsidRPr="007D6C5A">
        <w:rPr>
          <w:rFonts w:eastAsia="Calibri"/>
          <w:lang w:val="en-GB" w:eastAsia="en-US"/>
        </w:rPr>
        <w:t>Cost-effectiveness of the overall project: economic viability.</w:t>
      </w:r>
    </w:p>
    <w:p w14:paraId="4066107B" w14:textId="77777777" w:rsidR="00CA6D30" w:rsidRDefault="00CA6D30" w:rsidP="001D72D2">
      <w:pPr>
        <w:spacing w:after="240"/>
        <w:rPr>
          <w:rFonts w:eastAsia="Calibri"/>
          <w:lang w:val="en-GB" w:eastAsia="en-US"/>
        </w:rPr>
      </w:pPr>
    </w:p>
    <w:p w14:paraId="269315AD" w14:textId="77777777" w:rsidR="00CA6D30" w:rsidRDefault="00CA6D30" w:rsidP="001D72D2">
      <w:pPr>
        <w:spacing w:after="240"/>
        <w:rPr>
          <w:rFonts w:eastAsia="Calibri"/>
          <w:lang w:val="en-GB" w:eastAsia="en-US"/>
        </w:rPr>
      </w:pPr>
    </w:p>
    <w:p w14:paraId="73B36343" w14:textId="77777777" w:rsidR="008F5977" w:rsidRPr="0076171B" w:rsidRDefault="008F5977" w:rsidP="007C49A7">
      <w:pPr>
        <w:pStyle w:val="Lijstalinea"/>
        <w:numPr>
          <w:ilvl w:val="2"/>
          <w:numId w:val="44"/>
        </w:numPr>
        <w:rPr>
          <w:rFonts w:eastAsia="Calibri"/>
          <w:b/>
          <w:i/>
          <w:u w:val="single"/>
          <w:lang w:val="en-GB" w:eastAsia="en-US"/>
        </w:rPr>
      </w:pPr>
      <w:r w:rsidRPr="0076171B">
        <w:rPr>
          <w:rFonts w:eastAsia="Calibri"/>
          <w:b/>
          <w:i/>
          <w:u w:val="single"/>
          <w:lang w:val="en-GB" w:eastAsia="en-US"/>
        </w:rPr>
        <w:t>Economy &amp; Efficiency</w:t>
      </w:r>
    </w:p>
    <w:p w14:paraId="43F4043D" w14:textId="77777777" w:rsidR="008F5977" w:rsidRPr="007D6C5A" w:rsidRDefault="001E316E" w:rsidP="001E316E">
      <w:pPr>
        <w:spacing w:after="240"/>
        <w:rPr>
          <w:rFonts w:eastAsia="Calibri"/>
          <w:lang w:val="en-GB" w:eastAsia="en-US"/>
        </w:rPr>
      </w:pPr>
      <w:r w:rsidRPr="007D6C5A">
        <w:rPr>
          <w:rFonts w:eastAsia="Calibri"/>
          <w:lang w:val="en-GB" w:eastAsia="en-US"/>
        </w:rPr>
        <w:t xml:space="preserve">This aspect will be judged based on the answers provided in </w:t>
      </w:r>
      <w:r w:rsidR="00176CF4">
        <w:rPr>
          <w:rFonts w:eastAsia="Calibri"/>
          <w:lang w:val="en-GB" w:eastAsia="en-US"/>
        </w:rPr>
        <w:t xml:space="preserve">chapters 3 and </w:t>
      </w:r>
      <w:r w:rsidRPr="007D6C5A">
        <w:rPr>
          <w:rFonts w:eastAsia="Calibri"/>
          <w:lang w:val="en-GB" w:eastAsia="en-US"/>
        </w:rPr>
        <w:t xml:space="preserve">5.1. regarding Project </w:t>
      </w:r>
      <w:r w:rsidR="00826901" w:rsidRPr="007D6C5A">
        <w:rPr>
          <w:rFonts w:eastAsia="Calibri"/>
          <w:lang w:val="en-GB" w:eastAsia="en-US"/>
        </w:rPr>
        <w:t>C</w:t>
      </w:r>
      <w:r w:rsidRPr="007D6C5A">
        <w:rPr>
          <w:rFonts w:eastAsia="Calibri"/>
          <w:lang w:val="en-GB" w:eastAsia="en-US"/>
        </w:rPr>
        <w:t xml:space="preserve">osts. Therefore, make sure that the </w:t>
      </w:r>
      <w:r w:rsidR="007C3C6C">
        <w:rPr>
          <w:rFonts w:eastAsia="Calibri"/>
          <w:lang w:val="en-GB" w:eastAsia="en-US"/>
        </w:rPr>
        <w:t xml:space="preserve">economic </w:t>
      </w:r>
      <w:r w:rsidRPr="007D6C5A">
        <w:rPr>
          <w:rFonts w:eastAsia="Calibri"/>
          <w:lang w:val="en-GB" w:eastAsia="en-US"/>
        </w:rPr>
        <w:t xml:space="preserve">comparative analysis with similar projects has been described in sufficient detail. </w:t>
      </w:r>
    </w:p>
    <w:p w14:paraId="03537E97" w14:textId="77777777" w:rsidR="0079427B" w:rsidRPr="00BA58EB" w:rsidRDefault="004906AF" w:rsidP="007C49A7">
      <w:pPr>
        <w:pStyle w:val="Lijstalinea"/>
        <w:numPr>
          <w:ilvl w:val="2"/>
          <w:numId w:val="44"/>
        </w:numPr>
        <w:spacing w:before="240"/>
        <w:rPr>
          <w:rFonts w:eastAsia="Calibri"/>
          <w:b/>
          <w:i/>
          <w:u w:val="single"/>
          <w:lang w:val="en-GB" w:eastAsia="en-US"/>
        </w:rPr>
      </w:pPr>
      <w:r w:rsidRPr="00BA58EB">
        <w:rPr>
          <w:rFonts w:eastAsia="Calibri"/>
          <w:b/>
          <w:i/>
          <w:u w:val="single"/>
          <w:lang w:val="en-GB" w:eastAsia="en-US"/>
        </w:rPr>
        <w:t>Effectiveness</w:t>
      </w:r>
    </w:p>
    <w:p w14:paraId="352C25F2" w14:textId="77777777" w:rsidR="00D40CDE" w:rsidRPr="007D6C5A" w:rsidRDefault="0079427B" w:rsidP="00D40CDE">
      <w:pPr>
        <w:spacing w:after="240"/>
        <w:rPr>
          <w:rFonts w:eastAsia="Calibri"/>
          <w:lang w:val="en-GB" w:eastAsia="en-US"/>
        </w:rPr>
      </w:pPr>
      <w:r w:rsidRPr="007D6C5A">
        <w:rPr>
          <w:rFonts w:eastAsia="Calibri"/>
          <w:lang w:val="en-GB" w:eastAsia="en-US"/>
        </w:rPr>
        <w:t xml:space="preserve">Please justify the choice of </w:t>
      </w:r>
      <w:r w:rsidR="00AE707B" w:rsidRPr="007D6C5A">
        <w:rPr>
          <w:rFonts w:eastAsia="Calibri"/>
          <w:lang w:val="en-GB" w:eastAsia="en-US"/>
        </w:rPr>
        <w:t>the chosen technology by answering all questions below</w:t>
      </w:r>
      <w:r w:rsidRPr="007D6C5A">
        <w:rPr>
          <w:rFonts w:eastAsia="Calibri"/>
          <w:lang w:val="en-GB" w:eastAsia="en-US"/>
        </w:rPr>
        <w:t xml:space="preserve">. </w:t>
      </w:r>
    </w:p>
    <w:p w14:paraId="79B88C81" w14:textId="77777777" w:rsidR="00D40CDE" w:rsidRPr="007D6C5A" w:rsidRDefault="0073190A" w:rsidP="001D72D2">
      <w:pPr>
        <w:pStyle w:val="Lijstalinea"/>
        <w:numPr>
          <w:ilvl w:val="0"/>
          <w:numId w:val="7"/>
        </w:numPr>
        <w:spacing w:after="240"/>
        <w:rPr>
          <w:rFonts w:eastAsia="Calibri"/>
          <w:lang w:val="en-GB" w:eastAsia="en-US"/>
        </w:rPr>
      </w:pPr>
      <w:r w:rsidRPr="007D6C5A">
        <w:rPr>
          <w:rFonts w:eastAsia="Calibri"/>
          <w:lang w:val="en-GB" w:eastAsia="en-US"/>
        </w:rPr>
        <w:t xml:space="preserve">Why was this specific technology chosen as the best solution and what are possible alternatives? Why were these alternatives not chosen? </w:t>
      </w:r>
    </w:p>
    <w:p w14:paraId="37F32EAB" w14:textId="77777777" w:rsidR="0079427B" w:rsidRPr="007D6C5A" w:rsidRDefault="0073190A" w:rsidP="001D72D2">
      <w:pPr>
        <w:pStyle w:val="Lijstalinea"/>
        <w:numPr>
          <w:ilvl w:val="0"/>
          <w:numId w:val="7"/>
        </w:numPr>
        <w:spacing w:after="240"/>
        <w:rPr>
          <w:rFonts w:eastAsia="Calibri"/>
          <w:lang w:val="en-GB" w:eastAsia="en-US"/>
        </w:rPr>
      </w:pPr>
      <w:r w:rsidRPr="007D6C5A">
        <w:rPr>
          <w:rFonts w:eastAsia="Calibri"/>
          <w:lang w:val="en-GB" w:eastAsia="en-US"/>
        </w:rPr>
        <w:t>Is there a substantial price difference between these alternatives? If the chosen solution is more expensive, please justify the additional costs (e.g. in terms of added functionality, specific requirements of local context (outcome of due diligence stake holder analysis), etc.).</w:t>
      </w:r>
    </w:p>
    <w:p w14:paraId="07522F11" w14:textId="77777777" w:rsidR="00AE707B" w:rsidRPr="007D6C5A" w:rsidRDefault="00AE707B" w:rsidP="00AE707B">
      <w:pPr>
        <w:pStyle w:val="Lijstalinea"/>
        <w:numPr>
          <w:ilvl w:val="0"/>
          <w:numId w:val="7"/>
        </w:numPr>
        <w:spacing w:after="240"/>
        <w:rPr>
          <w:rFonts w:eastAsia="Calibri"/>
          <w:lang w:val="en-GB" w:eastAsia="en-US"/>
        </w:rPr>
      </w:pPr>
      <w:r w:rsidRPr="007D6C5A">
        <w:rPr>
          <w:rFonts w:eastAsia="Calibri"/>
          <w:lang w:val="en-GB" w:eastAsia="en-US"/>
        </w:rPr>
        <w:t xml:space="preserve">Compliance of the technology with local and/or international standards regarding quality, safety, environment and health; </w:t>
      </w:r>
    </w:p>
    <w:p w14:paraId="76E44397" w14:textId="77777777" w:rsidR="00AE707B" w:rsidRPr="007D6C5A" w:rsidRDefault="00AE707B" w:rsidP="00AE707B">
      <w:pPr>
        <w:pStyle w:val="Lijstalinea"/>
        <w:numPr>
          <w:ilvl w:val="0"/>
          <w:numId w:val="7"/>
        </w:numPr>
        <w:spacing w:after="240"/>
        <w:rPr>
          <w:rFonts w:eastAsia="Calibri"/>
          <w:lang w:val="en-GB" w:eastAsia="en-US"/>
        </w:rPr>
      </w:pPr>
      <w:r w:rsidRPr="007D6C5A">
        <w:rPr>
          <w:rFonts w:eastAsia="Calibri"/>
          <w:lang w:val="en-GB" w:eastAsia="en-US"/>
        </w:rPr>
        <w:t xml:space="preserve">Whether the proposed technology, procedure and/or system can be considered “proven” for the circumstances in which it is to be used/applied; </w:t>
      </w:r>
    </w:p>
    <w:p w14:paraId="2E01DC56" w14:textId="77777777" w:rsidR="00AE707B" w:rsidRPr="007D6C5A" w:rsidRDefault="00AE707B" w:rsidP="002209AA">
      <w:pPr>
        <w:pStyle w:val="Lijstalinea"/>
        <w:numPr>
          <w:ilvl w:val="0"/>
          <w:numId w:val="7"/>
        </w:numPr>
        <w:rPr>
          <w:rFonts w:eastAsia="Calibri"/>
          <w:lang w:val="en-GB" w:eastAsia="en-US"/>
        </w:rPr>
      </w:pPr>
      <w:r w:rsidRPr="007D6C5A">
        <w:rPr>
          <w:rFonts w:eastAsia="Calibri"/>
          <w:lang w:val="en-GB" w:eastAsia="en-US"/>
        </w:rPr>
        <w:t>Sustainability of proposed technology considering local circumstances. Indicate how risks can / will be mitigated.</w:t>
      </w:r>
    </w:p>
    <w:p w14:paraId="186E990D" w14:textId="77777777" w:rsidR="00754246" w:rsidRPr="007D6C5A" w:rsidRDefault="00754246" w:rsidP="00754246">
      <w:pPr>
        <w:rPr>
          <w:rFonts w:eastAsia="Calibri"/>
          <w:lang w:val="en-GB" w:eastAsia="en-US"/>
        </w:rPr>
      </w:pPr>
    </w:p>
    <w:tbl>
      <w:tblPr>
        <w:tblStyle w:val="Tabelraster"/>
        <w:tblW w:w="5000" w:type="pct"/>
        <w:tblLook w:val="04A0" w:firstRow="1" w:lastRow="0" w:firstColumn="1" w:lastColumn="0" w:noHBand="0" w:noVBand="1"/>
      </w:tblPr>
      <w:tblGrid>
        <w:gridCol w:w="9288"/>
      </w:tblGrid>
      <w:tr w:rsidR="00754246" w:rsidRPr="007D6C5A" w14:paraId="5AF2E59E" w14:textId="77777777" w:rsidTr="00754246">
        <w:tc>
          <w:tcPr>
            <w:tcW w:w="5000" w:type="pct"/>
          </w:tcPr>
          <w:p w14:paraId="65F237F9" w14:textId="77777777" w:rsidR="00754246" w:rsidRPr="007D6C5A" w:rsidRDefault="00754246" w:rsidP="00754246">
            <w:pPr>
              <w:spacing w:after="240"/>
              <w:rPr>
                <w:lang w:val="en-GB"/>
              </w:rPr>
            </w:pPr>
            <w:r w:rsidRPr="007D6C5A">
              <w:rPr>
                <w:lang w:val="en-GB"/>
              </w:rPr>
              <w:t>Please elaborate</w:t>
            </w:r>
            <w:r w:rsidR="008C537B" w:rsidRPr="007D6C5A">
              <w:rPr>
                <w:lang w:val="en-GB"/>
              </w:rPr>
              <w:t>:</w:t>
            </w:r>
          </w:p>
          <w:p w14:paraId="185A4AC3" w14:textId="77777777" w:rsidR="00754246" w:rsidRPr="007D6C5A" w:rsidRDefault="00754246" w:rsidP="00754246">
            <w:pPr>
              <w:spacing w:after="240"/>
              <w:rPr>
                <w:lang w:val="en-GB"/>
              </w:rPr>
            </w:pPr>
          </w:p>
        </w:tc>
      </w:tr>
    </w:tbl>
    <w:p w14:paraId="335FC2E1" w14:textId="77777777" w:rsidR="002209AA" w:rsidRPr="007D6C5A" w:rsidRDefault="002209AA" w:rsidP="002209AA">
      <w:pPr>
        <w:rPr>
          <w:rFonts w:eastAsia="Calibri"/>
          <w:lang w:val="en-GB" w:eastAsia="en-US"/>
        </w:rPr>
      </w:pPr>
    </w:p>
    <w:p w14:paraId="7BC3FB77" w14:textId="77777777" w:rsidR="00C3639B" w:rsidRPr="00BA58EB" w:rsidRDefault="004906AF" w:rsidP="007C49A7">
      <w:pPr>
        <w:pStyle w:val="Lijstalinea"/>
        <w:numPr>
          <w:ilvl w:val="2"/>
          <w:numId w:val="44"/>
        </w:numPr>
        <w:rPr>
          <w:rFonts w:eastAsia="Calibri"/>
          <w:b/>
          <w:i/>
          <w:u w:val="single"/>
          <w:lang w:val="en-GB" w:eastAsia="en-US"/>
        </w:rPr>
      </w:pPr>
      <w:r w:rsidRPr="00BA58EB">
        <w:rPr>
          <w:rFonts w:eastAsia="Calibri"/>
          <w:b/>
          <w:i/>
          <w:u w:val="single"/>
          <w:lang w:val="en-GB" w:eastAsia="en-US"/>
        </w:rPr>
        <w:t>Cost effectiveness / economic viability</w:t>
      </w:r>
      <w:r w:rsidR="00AB631F" w:rsidRPr="00BA58EB">
        <w:rPr>
          <w:rFonts w:eastAsia="Calibri"/>
          <w:b/>
          <w:i/>
          <w:u w:val="single"/>
          <w:lang w:val="en-GB" w:eastAsia="en-US"/>
        </w:rPr>
        <w:t xml:space="preserve"> </w:t>
      </w:r>
    </w:p>
    <w:p w14:paraId="2892FA3F" w14:textId="77777777" w:rsidR="00A01AF8" w:rsidRPr="007D6C5A" w:rsidRDefault="001E316E" w:rsidP="00C3639B">
      <w:pPr>
        <w:spacing w:after="240"/>
        <w:rPr>
          <w:rFonts w:eastAsia="Calibri"/>
          <w:lang w:val="en-GB" w:eastAsia="en-US"/>
        </w:rPr>
      </w:pPr>
      <w:r w:rsidRPr="007D6C5A">
        <w:rPr>
          <w:rFonts w:eastAsia="Calibri"/>
          <w:lang w:val="en-GB" w:eastAsia="en-US"/>
        </w:rPr>
        <w:t xml:space="preserve">This </w:t>
      </w:r>
      <w:r w:rsidR="006E00CF" w:rsidRPr="007D6C5A">
        <w:rPr>
          <w:rFonts w:eastAsia="Calibri"/>
          <w:lang w:val="en-GB" w:eastAsia="en-US"/>
        </w:rPr>
        <w:t xml:space="preserve">section </w:t>
      </w:r>
      <w:r w:rsidRPr="007D6C5A">
        <w:rPr>
          <w:rFonts w:eastAsia="Calibri"/>
          <w:lang w:val="en-GB" w:eastAsia="en-US"/>
        </w:rPr>
        <w:t xml:space="preserve">describes the </w:t>
      </w:r>
      <w:r w:rsidR="00A01AF8" w:rsidRPr="007D6C5A">
        <w:rPr>
          <w:rFonts w:eastAsia="Calibri"/>
          <w:lang w:val="en-GB" w:eastAsia="en-US"/>
        </w:rPr>
        <w:t>cost effectiveness of the pro</w:t>
      </w:r>
      <w:r w:rsidRPr="007D6C5A">
        <w:rPr>
          <w:rFonts w:eastAsia="Calibri"/>
          <w:lang w:val="en-GB" w:eastAsia="en-US"/>
        </w:rPr>
        <w:t>ject by conducting an</w:t>
      </w:r>
      <w:r w:rsidR="00A01AF8" w:rsidRPr="007D6C5A">
        <w:rPr>
          <w:rFonts w:eastAsia="Calibri"/>
          <w:lang w:val="en-GB" w:eastAsia="en-US"/>
        </w:rPr>
        <w:t xml:space="preserve"> economic viability analysis based on quantified economic costs and benefits from a wider, welfare perspective. </w:t>
      </w:r>
      <w:r w:rsidRPr="007D6C5A">
        <w:rPr>
          <w:rFonts w:eastAsia="Calibri"/>
          <w:lang w:val="en-GB" w:eastAsia="en-US"/>
        </w:rPr>
        <w:t>The appraisal of this section will take place in full based on the information provided in chapter 3.3. Therefore, please make sure this section has been described in detail there. Specifically, the economic viability will be appraised based on the quantified</w:t>
      </w:r>
      <w:r w:rsidR="00E834A9" w:rsidRPr="007D6C5A">
        <w:rPr>
          <w:rFonts w:eastAsia="Calibri"/>
          <w:lang w:val="en-GB" w:eastAsia="en-US"/>
        </w:rPr>
        <w:t xml:space="preserve"> description of the current situation and the baseline and project scenario, the main economic costs and benefits (monetized) and a justification of the investment costs. </w:t>
      </w:r>
    </w:p>
    <w:p w14:paraId="2996F9A9" w14:textId="77777777" w:rsidR="0078033E" w:rsidRPr="00663E48" w:rsidRDefault="004906AF" w:rsidP="007C49A7">
      <w:pPr>
        <w:pStyle w:val="Ondertitel"/>
        <w:numPr>
          <w:ilvl w:val="1"/>
          <w:numId w:val="44"/>
        </w:numPr>
        <w:rPr>
          <w:rStyle w:val="Zwaar"/>
          <w:rFonts w:eastAsia="Calibri"/>
          <w:lang w:val="en-GB"/>
        </w:rPr>
      </w:pPr>
      <w:bookmarkStart w:id="67" w:name="_Toc517881823"/>
      <w:r w:rsidRPr="00663E48">
        <w:rPr>
          <w:rStyle w:val="Zwaar"/>
          <w:rFonts w:eastAsia="Calibri"/>
          <w:lang w:val="en-GB"/>
        </w:rPr>
        <w:t>Sustainability</w:t>
      </w:r>
      <w:bookmarkEnd w:id="67"/>
    </w:p>
    <w:p w14:paraId="1FF499C5" w14:textId="77777777" w:rsidR="00FB4254" w:rsidRPr="00663E48" w:rsidRDefault="0078033E" w:rsidP="0078033E">
      <w:pPr>
        <w:spacing w:before="200" w:after="160"/>
        <w:rPr>
          <w:rFonts w:eastAsia="Calibri"/>
          <w:lang w:val="en-GB" w:eastAsia="en-US"/>
        </w:rPr>
      </w:pPr>
      <w:r w:rsidRPr="00663E48">
        <w:rPr>
          <w:rFonts w:eastAsia="Calibri"/>
          <w:lang w:val="en-GB" w:eastAsia="en-US"/>
        </w:rPr>
        <w:t>All sustainability aspect</w:t>
      </w:r>
      <w:r w:rsidR="00083937" w:rsidRPr="00663E48">
        <w:rPr>
          <w:rFonts w:eastAsia="Calibri"/>
          <w:lang w:val="en-GB" w:eastAsia="en-US"/>
        </w:rPr>
        <w:t>s will be described in chapter 9</w:t>
      </w:r>
      <w:r w:rsidRPr="00663E48">
        <w:rPr>
          <w:rFonts w:eastAsia="Calibri"/>
          <w:lang w:val="en-GB" w:eastAsia="en-US"/>
        </w:rPr>
        <w:t xml:space="preserve"> regarding </w:t>
      </w:r>
      <w:r w:rsidR="001C763C">
        <w:rPr>
          <w:rFonts w:eastAsia="Calibri"/>
          <w:lang w:val="en-GB" w:eastAsia="en-US"/>
        </w:rPr>
        <w:t>Sustainability.</w:t>
      </w:r>
    </w:p>
    <w:p w14:paraId="05BBD816" w14:textId="77777777" w:rsidR="00DD69D0" w:rsidRPr="00663E48" w:rsidRDefault="00DD69D0">
      <w:pPr>
        <w:spacing w:line="240" w:lineRule="auto"/>
        <w:rPr>
          <w:rFonts w:eastAsia="Calibri"/>
          <w:b/>
          <w:sz w:val="24"/>
          <w:lang w:val="en-GB" w:eastAsia="en-US"/>
        </w:rPr>
      </w:pPr>
      <w:r w:rsidRPr="00663E48">
        <w:rPr>
          <w:rFonts w:eastAsia="Calibri"/>
          <w:b/>
          <w:lang w:val="en-GB" w:eastAsia="en-US"/>
        </w:rPr>
        <w:br w:type="page"/>
      </w:r>
    </w:p>
    <w:p w14:paraId="125D7C57" w14:textId="77777777" w:rsidR="00FD2D1E" w:rsidRPr="00D5240A" w:rsidRDefault="00FD2D1E" w:rsidP="007C49A7">
      <w:pPr>
        <w:pStyle w:val="Titel"/>
        <w:numPr>
          <w:ilvl w:val="0"/>
          <w:numId w:val="44"/>
        </w:numPr>
        <w:spacing w:after="160"/>
        <w:rPr>
          <w:rFonts w:eastAsia="Calibri"/>
          <w:sz w:val="28"/>
          <w:szCs w:val="28"/>
          <w:lang w:val="en-GB" w:eastAsia="en-US"/>
        </w:rPr>
      </w:pPr>
      <w:bookmarkStart w:id="68" w:name="_Toc517881824"/>
      <w:r w:rsidRPr="00D5240A">
        <w:rPr>
          <w:rFonts w:eastAsia="Calibri"/>
          <w:sz w:val="28"/>
          <w:szCs w:val="28"/>
          <w:lang w:val="en-GB" w:eastAsia="en-US"/>
        </w:rPr>
        <w:lastRenderedPageBreak/>
        <w:t>Programmatic coherence</w:t>
      </w:r>
      <w:bookmarkEnd w:id="68"/>
      <w:r w:rsidRPr="00D5240A">
        <w:rPr>
          <w:rFonts w:eastAsia="Calibri"/>
          <w:sz w:val="28"/>
          <w:szCs w:val="28"/>
          <w:lang w:val="en-GB" w:eastAsia="en-US"/>
        </w:rPr>
        <w:t xml:space="preserve"> </w:t>
      </w:r>
    </w:p>
    <w:p w14:paraId="2777DFDC" w14:textId="77777777" w:rsidR="00FD2D1E" w:rsidRPr="007D6C5A" w:rsidRDefault="00FD2D1E" w:rsidP="00FD2D1E">
      <w:pPr>
        <w:spacing w:after="240"/>
        <w:rPr>
          <w:rFonts w:eastAsia="Calibri"/>
          <w:lang w:val="en-GB" w:eastAsia="en-US"/>
        </w:rPr>
      </w:pPr>
      <w:r w:rsidRPr="007D6C5A">
        <w:rPr>
          <w:rFonts w:eastAsia="Calibri"/>
          <w:lang w:val="en-GB" w:eastAsia="en-US"/>
        </w:rPr>
        <w:t>The Infrastructure Project should fit into a coherent programmatic approach through  focus and synergy.</w:t>
      </w:r>
    </w:p>
    <w:p w14:paraId="3CD3D4FC" w14:textId="77777777" w:rsidR="00FD2D1E" w:rsidRPr="007C49A7" w:rsidRDefault="00FD2D1E" w:rsidP="007C49A7">
      <w:pPr>
        <w:pStyle w:val="Ondertitel"/>
        <w:numPr>
          <w:ilvl w:val="1"/>
          <w:numId w:val="44"/>
        </w:numPr>
        <w:rPr>
          <w:rStyle w:val="Zwaar"/>
          <w:rFonts w:eastAsia="Calibri"/>
        </w:rPr>
      </w:pPr>
      <w:bookmarkStart w:id="69" w:name="_Toc517881825"/>
      <w:r w:rsidRPr="007C49A7">
        <w:rPr>
          <w:rStyle w:val="Zwaar"/>
          <w:rFonts w:eastAsia="Calibri"/>
        </w:rPr>
        <w:t>Focus</w:t>
      </w:r>
      <w:bookmarkEnd w:id="69"/>
    </w:p>
    <w:p w14:paraId="259EAE20" w14:textId="77777777" w:rsidR="00FD2D1E" w:rsidRPr="00CE793C" w:rsidRDefault="00FD2D1E" w:rsidP="00FD2D1E">
      <w:pPr>
        <w:spacing w:after="240"/>
        <w:rPr>
          <w:rFonts w:eastAsia="Calibri"/>
          <w:lang w:val="en-GB" w:eastAsia="en-US"/>
        </w:rPr>
      </w:pPr>
      <w:r w:rsidRPr="00CE793C">
        <w:rPr>
          <w:rFonts w:eastAsia="Calibri"/>
          <w:lang w:val="en-GB" w:eastAsia="en-US"/>
        </w:rPr>
        <w:t>The infrastructure to be built not only contributes to the development of the private sector, but is also supportive to the Dutch spearhead policy in the areas of food security, water and sexual and reproductive health and rights, as well as the Dutch aim to promote climate relevant investments.  Please elaborate how the project aligns to these focus areas using</w:t>
      </w:r>
      <w:r w:rsidR="00D001D3" w:rsidRPr="00CE793C">
        <w:rPr>
          <w:rFonts w:eastAsia="Calibri"/>
          <w:lang w:val="en-GB" w:eastAsia="en-US"/>
        </w:rPr>
        <w:t xml:space="preserve"> the information provided in chapter 3. </w:t>
      </w:r>
    </w:p>
    <w:tbl>
      <w:tblPr>
        <w:tblStyle w:val="Tabelraster"/>
        <w:tblW w:w="9322" w:type="dxa"/>
        <w:tblLook w:val="04A0" w:firstRow="1" w:lastRow="0" w:firstColumn="1" w:lastColumn="0" w:noHBand="0" w:noVBand="1"/>
      </w:tblPr>
      <w:tblGrid>
        <w:gridCol w:w="9322"/>
      </w:tblGrid>
      <w:tr w:rsidR="00FD2D1E" w:rsidRPr="00CE793C" w14:paraId="59A1FD01" w14:textId="77777777" w:rsidTr="00BF4644">
        <w:tc>
          <w:tcPr>
            <w:tcW w:w="9322" w:type="dxa"/>
          </w:tcPr>
          <w:p w14:paraId="538ACEA7" w14:textId="77777777" w:rsidR="00FD2D1E" w:rsidRPr="00CE793C" w:rsidRDefault="00FD2D1E" w:rsidP="00BF4644">
            <w:pPr>
              <w:spacing w:after="240"/>
              <w:rPr>
                <w:lang w:val="en-GB"/>
              </w:rPr>
            </w:pPr>
            <w:r w:rsidRPr="00CE793C">
              <w:rPr>
                <w:lang w:val="en-GB"/>
              </w:rPr>
              <w:t>Please elaborate</w:t>
            </w:r>
          </w:p>
          <w:p w14:paraId="0F26AC05" w14:textId="77777777" w:rsidR="00FD2D1E" w:rsidRPr="00CE793C" w:rsidRDefault="00FD2D1E" w:rsidP="00BF4644">
            <w:pPr>
              <w:spacing w:after="240"/>
              <w:rPr>
                <w:lang w:val="en-GB"/>
              </w:rPr>
            </w:pPr>
          </w:p>
        </w:tc>
      </w:tr>
    </w:tbl>
    <w:p w14:paraId="3673EA41" w14:textId="77777777" w:rsidR="0076171B" w:rsidRPr="00CE793C" w:rsidRDefault="0076171B" w:rsidP="00DC0EDC">
      <w:pPr>
        <w:rPr>
          <w:rFonts w:eastAsia="Calibri"/>
          <w:lang w:val="en-GB" w:eastAsia="en-US"/>
        </w:rPr>
      </w:pPr>
    </w:p>
    <w:p w14:paraId="17EE7FC1" w14:textId="77777777" w:rsidR="00FD2D1E" w:rsidRPr="00CE793C" w:rsidRDefault="00FD2D1E" w:rsidP="007C49A7">
      <w:pPr>
        <w:pStyle w:val="Ondertitel"/>
        <w:numPr>
          <w:ilvl w:val="1"/>
          <w:numId w:val="44"/>
        </w:numPr>
        <w:rPr>
          <w:rStyle w:val="Zwaar"/>
          <w:rFonts w:eastAsia="Calibri"/>
          <w:lang w:val="en-GB"/>
        </w:rPr>
      </w:pPr>
      <w:bookmarkStart w:id="70" w:name="_Toc517881826"/>
      <w:r w:rsidRPr="00CE793C">
        <w:rPr>
          <w:rStyle w:val="Zwaar"/>
          <w:rFonts w:eastAsia="Calibri"/>
          <w:lang w:val="en-GB"/>
        </w:rPr>
        <w:t>Synergy</w:t>
      </w:r>
      <w:bookmarkEnd w:id="70"/>
    </w:p>
    <w:p w14:paraId="33A7D52C" w14:textId="77777777" w:rsidR="00FD2D1E" w:rsidRPr="00CE793C" w:rsidRDefault="00FD2D1E" w:rsidP="00FD2D1E">
      <w:pPr>
        <w:spacing w:after="240"/>
        <w:rPr>
          <w:rFonts w:eastAsia="Calibri"/>
          <w:lang w:val="en-GB" w:eastAsia="en-US"/>
        </w:rPr>
      </w:pPr>
      <w:r w:rsidRPr="00CE793C">
        <w:rPr>
          <w:rFonts w:eastAsia="Calibri"/>
          <w:lang w:val="en-GB" w:eastAsia="en-US"/>
        </w:rPr>
        <w:t>The infrastructure to be built supports and / or  builds further on the Dutch agenda for aid, trade and investment, i.e. by joining the initiatives already launched as part of the Dutch development policy.</w:t>
      </w:r>
      <w:r w:rsidR="00D001D3" w:rsidRPr="00CE793C">
        <w:rPr>
          <w:rFonts w:eastAsia="Calibri"/>
          <w:lang w:val="en-GB" w:eastAsia="en-US"/>
        </w:rPr>
        <w:t xml:space="preserve"> </w:t>
      </w:r>
      <w:r w:rsidRPr="00CE793C">
        <w:rPr>
          <w:rFonts w:eastAsia="Calibri"/>
          <w:lang w:val="en-GB" w:eastAsia="en-US"/>
        </w:rPr>
        <w:t xml:space="preserve">Please </w:t>
      </w:r>
      <w:r w:rsidR="00D001D3" w:rsidRPr="00CE793C">
        <w:rPr>
          <w:rFonts w:eastAsia="Calibri"/>
          <w:lang w:val="en-GB" w:eastAsia="en-US"/>
        </w:rPr>
        <w:t xml:space="preserve">describe </w:t>
      </w:r>
      <w:r w:rsidRPr="00CE793C">
        <w:rPr>
          <w:rFonts w:eastAsia="Calibri"/>
          <w:lang w:val="en-GB" w:eastAsia="en-US"/>
        </w:rPr>
        <w:t xml:space="preserve">how the project aligns with existing Dutch initiatives within the target country (or region). </w:t>
      </w:r>
    </w:p>
    <w:tbl>
      <w:tblPr>
        <w:tblStyle w:val="Tabelraster"/>
        <w:tblW w:w="9322" w:type="dxa"/>
        <w:tblLook w:val="04A0" w:firstRow="1" w:lastRow="0" w:firstColumn="1" w:lastColumn="0" w:noHBand="0" w:noVBand="1"/>
      </w:tblPr>
      <w:tblGrid>
        <w:gridCol w:w="9322"/>
      </w:tblGrid>
      <w:tr w:rsidR="00FD2D1E" w:rsidRPr="00CE793C" w14:paraId="10DCB2D7" w14:textId="77777777" w:rsidTr="00BF4644">
        <w:tc>
          <w:tcPr>
            <w:tcW w:w="9322" w:type="dxa"/>
          </w:tcPr>
          <w:p w14:paraId="48A9CC74" w14:textId="77777777" w:rsidR="00FD2D1E" w:rsidRPr="00CE793C" w:rsidRDefault="00FD2D1E" w:rsidP="00BF4644">
            <w:pPr>
              <w:spacing w:after="240"/>
              <w:rPr>
                <w:lang w:val="en-GB"/>
              </w:rPr>
            </w:pPr>
            <w:r w:rsidRPr="00CE793C">
              <w:rPr>
                <w:lang w:val="en-GB"/>
              </w:rPr>
              <w:t>Please elaborate</w:t>
            </w:r>
          </w:p>
          <w:p w14:paraId="35156551" w14:textId="77777777" w:rsidR="00FD2D1E" w:rsidRPr="00CE793C" w:rsidRDefault="00FD2D1E" w:rsidP="00BF4644">
            <w:pPr>
              <w:spacing w:after="240"/>
              <w:rPr>
                <w:lang w:val="en-GB"/>
              </w:rPr>
            </w:pPr>
          </w:p>
        </w:tc>
      </w:tr>
    </w:tbl>
    <w:p w14:paraId="7DC5907C" w14:textId="77777777" w:rsidR="00DD69D0" w:rsidRPr="00CE793C" w:rsidRDefault="00DD69D0" w:rsidP="00DC0EDC">
      <w:pPr>
        <w:rPr>
          <w:rFonts w:eastAsia="Calibri"/>
          <w:lang w:val="en-GB" w:eastAsia="en-US"/>
        </w:rPr>
      </w:pPr>
    </w:p>
    <w:p w14:paraId="1F44CF99" w14:textId="77777777" w:rsidR="00DD69D0" w:rsidRPr="00CE793C" w:rsidRDefault="00DD69D0">
      <w:pPr>
        <w:spacing w:line="240" w:lineRule="auto"/>
        <w:rPr>
          <w:rFonts w:eastAsia="Calibri"/>
          <w:b/>
          <w:sz w:val="24"/>
          <w:lang w:val="en-GB" w:eastAsia="en-US"/>
        </w:rPr>
      </w:pPr>
      <w:r w:rsidRPr="00CE793C">
        <w:rPr>
          <w:rFonts w:eastAsia="Calibri"/>
          <w:b/>
          <w:lang w:val="en-GB" w:eastAsia="en-US"/>
        </w:rPr>
        <w:br w:type="page"/>
      </w:r>
    </w:p>
    <w:p w14:paraId="2DDCDF73" w14:textId="77777777" w:rsidR="00DD69D0" w:rsidRPr="00CE793C" w:rsidRDefault="00FF01CE" w:rsidP="007C49A7">
      <w:pPr>
        <w:pStyle w:val="Titel"/>
        <w:numPr>
          <w:ilvl w:val="0"/>
          <w:numId w:val="44"/>
        </w:numPr>
        <w:spacing w:after="160"/>
        <w:rPr>
          <w:rFonts w:eastAsia="Calibri"/>
          <w:sz w:val="28"/>
          <w:szCs w:val="28"/>
          <w:lang w:val="en-GB" w:eastAsia="en-US"/>
        </w:rPr>
      </w:pPr>
      <w:bookmarkStart w:id="71" w:name="_Toc517881827"/>
      <w:r w:rsidRPr="00CE793C">
        <w:rPr>
          <w:rFonts w:eastAsia="Calibri"/>
          <w:sz w:val="28"/>
          <w:szCs w:val="28"/>
          <w:lang w:val="en-GB" w:eastAsia="en-US"/>
        </w:rPr>
        <w:lastRenderedPageBreak/>
        <w:t>Sustainability</w:t>
      </w:r>
      <w:bookmarkEnd w:id="71"/>
    </w:p>
    <w:p w14:paraId="0D750178" w14:textId="77777777" w:rsidR="004B363B" w:rsidRPr="00CE793C" w:rsidRDefault="004B363B" w:rsidP="004B363B">
      <w:pPr>
        <w:spacing w:after="240"/>
        <w:rPr>
          <w:rFonts w:eastAsia="Calibri"/>
          <w:lang w:val="en-GB" w:eastAsia="en-US"/>
        </w:rPr>
      </w:pPr>
      <w:r w:rsidRPr="00CE793C">
        <w:rPr>
          <w:rFonts w:eastAsia="Calibri"/>
          <w:lang w:val="en-GB" w:eastAsia="en-US"/>
        </w:rPr>
        <w:t xml:space="preserve">The sustainability of the project will be assessed based on the information provided in the answer below. This includes the technical, ecological, climate and IFC Performance standards assessment of the project </w:t>
      </w:r>
      <w:r w:rsidR="00B63BCF" w:rsidRPr="00CE793C">
        <w:rPr>
          <w:rFonts w:eastAsia="Calibri"/>
          <w:lang w:val="en-GB" w:eastAsia="en-US"/>
        </w:rPr>
        <w:t xml:space="preserve">as well as the ICSR policy and </w:t>
      </w:r>
      <w:r w:rsidR="00B63BCF">
        <w:rPr>
          <w:rFonts w:eastAsia="Calibri"/>
          <w:lang w:val="en-GB" w:eastAsia="en-US"/>
        </w:rPr>
        <w:t xml:space="preserve">its </w:t>
      </w:r>
      <w:r w:rsidR="00B63BCF" w:rsidRPr="00CE793C">
        <w:rPr>
          <w:rFonts w:eastAsia="Calibri"/>
          <w:lang w:val="en-GB" w:eastAsia="en-US"/>
        </w:rPr>
        <w:t>implementation of</w:t>
      </w:r>
      <w:r w:rsidR="00B63BCF">
        <w:rPr>
          <w:rFonts w:eastAsia="Calibri"/>
          <w:lang w:val="en-GB" w:eastAsia="en-US"/>
        </w:rPr>
        <w:t xml:space="preserve"> the company who wins the tender</w:t>
      </w:r>
      <w:r w:rsidR="00B63BCF" w:rsidRPr="00CE793C">
        <w:rPr>
          <w:rFonts w:eastAsia="Calibri"/>
          <w:lang w:val="en-GB" w:eastAsia="en-US"/>
        </w:rPr>
        <w:t xml:space="preserve">. </w:t>
      </w:r>
      <w:r w:rsidR="00B63BCF">
        <w:rPr>
          <w:rFonts w:eastAsia="Calibri"/>
          <w:lang w:val="en-GB" w:eastAsia="en-US"/>
        </w:rPr>
        <w:t>The ICSR policy of the company will be assessed as part of the procurement procedure.</w:t>
      </w:r>
      <w:r w:rsidR="0016336F">
        <w:rPr>
          <w:rFonts w:eastAsia="Calibri"/>
          <w:lang w:val="en-GB" w:eastAsia="en-US"/>
        </w:rPr>
        <w:t xml:space="preserve"> The government entity responsible for project implementation is also responsible for compliance of the company that to the sustainability standards </w:t>
      </w:r>
    </w:p>
    <w:p w14:paraId="5CC5FF08" w14:textId="77777777" w:rsidR="00D569C3" w:rsidRPr="00CE793C" w:rsidRDefault="00D569C3" w:rsidP="007C49A7">
      <w:pPr>
        <w:pStyle w:val="Ondertitel"/>
        <w:numPr>
          <w:ilvl w:val="1"/>
          <w:numId w:val="44"/>
        </w:numPr>
        <w:rPr>
          <w:rStyle w:val="Zwaar"/>
          <w:rFonts w:eastAsia="Calibri"/>
          <w:lang w:val="en-GB"/>
        </w:rPr>
      </w:pPr>
      <w:bookmarkStart w:id="72" w:name="_Toc517881828"/>
      <w:r w:rsidRPr="00CE793C">
        <w:rPr>
          <w:rStyle w:val="Zwaar"/>
          <w:rFonts w:eastAsia="Calibri"/>
          <w:lang w:val="en-GB"/>
        </w:rPr>
        <w:t xml:space="preserve">Project </w:t>
      </w:r>
      <w:r w:rsidR="004B363B" w:rsidRPr="00CE793C">
        <w:rPr>
          <w:rStyle w:val="Zwaar"/>
          <w:rFonts w:eastAsia="Calibri"/>
          <w:lang w:val="en-GB"/>
        </w:rPr>
        <w:t>sustainability</w:t>
      </w:r>
      <w:bookmarkEnd w:id="72"/>
    </w:p>
    <w:p w14:paraId="32D5B6B7" w14:textId="77777777" w:rsidR="00DD69D0" w:rsidRPr="00CE793C" w:rsidRDefault="00DD69D0" w:rsidP="007C49A7">
      <w:pPr>
        <w:pStyle w:val="Lijstalinea"/>
        <w:numPr>
          <w:ilvl w:val="2"/>
          <w:numId w:val="44"/>
        </w:numPr>
        <w:spacing w:before="200"/>
        <w:rPr>
          <w:rFonts w:eastAsia="Calibri"/>
          <w:b/>
          <w:i/>
          <w:u w:val="single"/>
          <w:lang w:val="en-GB" w:eastAsia="en-US"/>
        </w:rPr>
      </w:pPr>
      <w:r w:rsidRPr="00CE793C">
        <w:rPr>
          <w:rFonts w:eastAsia="Calibri"/>
          <w:b/>
          <w:i/>
          <w:u w:val="single"/>
          <w:lang w:val="en-GB" w:eastAsia="en-US"/>
        </w:rPr>
        <w:t xml:space="preserve">The impact assessment </w:t>
      </w:r>
    </w:p>
    <w:p w14:paraId="4BCF5808" w14:textId="77777777" w:rsidR="00DD69D0" w:rsidRDefault="00DD69D0" w:rsidP="00DD69D0">
      <w:pPr>
        <w:spacing w:after="240"/>
        <w:rPr>
          <w:rFonts w:eastAsia="Calibri"/>
          <w:lang w:val="en-GB" w:eastAsia="en-US"/>
        </w:rPr>
      </w:pPr>
      <w:r w:rsidRPr="00CE793C">
        <w:rPr>
          <w:rFonts w:eastAsia="Calibri"/>
          <w:lang w:val="en-GB" w:eastAsia="en-US"/>
        </w:rPr>
        <w:t>The E</w:t>
      </w:r>
      <w:r w:rsidR="00D569C3" w:rsidRPr="00CE793C">
        <w:rPr>
          <w:rFonts w:eastAsia="Calibri"/>
          <w:lang w:val="en-GB" w:eastAsia="en-US"/>
        </w:rPr>
        <w:t xml:space="preserve">nvironmental and </w:t>
      </w:r>
      <w:r w:rsidRPr="00CE793C">
        <w:rPr>
          <w:rFonts w:eastAsia="Calibri"/>
          <w:lang w:val="en-GB" w:eastAsia="en-US"/>
        </w:rPr>
        <w:t>S</w:t>
      </w:r>
      <w:r w:rsidR="00D569C3" w:rsidRPr="00CE793C">
        <w:rPr>
          <w:rFonts w:eastAsia="Calibri"/>
          <w:lang w:val="en-GB" w:eastAsia="en-US"/>
        </w:rPr>
        <w:t xml:space="preserve">ocial </w:t>
      </w:r>
      <w:r w:rsidRPr="00CE793C">
        <w:rPr>
          <w:rFonts w:eastAsia="Calibri"/>
          <w:lang w:val="en-GB" w:eastAsia="en-US"/>
        </w:rPr>
        <w:t>I</w:t>
      </w:r>
      <w:r w:rsidR="00D569C3" w:rsidRPr="00CE793C">
        <w:rPr>
          <w:rFonts w:eastAsia="Calibri"/>
          <w:lang w:val="en-GB" w:eastAsia="en-US"/>
        </w:rPr>
        <w:t xml:space="preserve">mpact </w:t>
      </w:r>
      <w:r w:rsidRPr="00CE793C">
        <w:rPr>
          <w:rFonts w:eastAsia="Calibri"/>
          <w:lang w:val="en-GB" w:eastAsia="en-US"/>
        </w:rPr>
        <w:t>A</w:t>
      </w:r>
      <w:r w:rsidR="00D569C3" w:rsidRPr="00CE793C">
        <w:rPr>
          <w:rFonts w:eastAsia="Calibri"/>
          <w:lang w:val="en-GB" w:eastAsia="en-US"/>
        </w:rPr>
        <w:t>nalysis (ESIA)</w:t>
      </w:r>
      <w:r w:rsidRPr="00CE793C">
        <w:rPr>
          <w:rFonts w:eastAsia="Calibri"/>
          <w:lang w:val="en-GB" w:eastAsia="en-US"/>
        </w:rPr>
        <w:t xml:space="preserve"> for category A and B and I</w:t>
      </w:r>
      <w:r w:rsidR="00D569C3" w:rsidRPr="00CE793C">
        <w:rPr>
          <w:rFonts w:eastAsia="Calibri"/>
          <w:lang w:val="en-GB" w:eastAsia="en-US"/>
        </w:rPr>
        <w:t xml:space="preserve">mpact </w:t>
      </w:r>
      <w:r w:rsidRPr="00CE793C">
        <w:rPr>
          <w:rFonts w:eastAsia="Calibri"/>
          <w:lang w:val="en-GB" w:eastAsia="en-US"/>
        </w:rPr>
        <w:t>A</w:t>
      </w:r>
      <w:r w:rsidR="00D569C3" w:rsidRPr="00CE793C">
        <w:rPr>
          <w:rFonts w:eastAsia="Calibri"/>
          <w:lang w:val="en-GB" w:eastAsia="en-US"/>
        </w:rPr>
        <w:t>ssessment</w:t>
      </w:r>
      <w:r w:rsidRPr="00CE793C">
        <w:rPr>
          <w:rFonts w:eastAsia="Calibri"/>
          <w:lang w:val="en-GB" w:eastAsia="en-US"/>
        </w:rPr>
        <w:t xml:space="preserve"> for Category C projects must be conducted conform national legislation and the IFC performance standards and will be assessed accordingly. An ESIA in line with the IFC requires a screening, baseline studies, impact prediction and evaluation, mitigation, a social and environmental</w:t>
      </w:r>
      <w:r w:rsidRPr="007D6C5A">
        <w:rPr>
          <w:rFonts w:eastAsia="Calibri"/>
          <w:lang w:val="en-GB" w:eastAsia="en-US"/>
        </w:rPr>
        <w:t xml:space="preserve"> management plan and an environmental impact statement. The process requires consultation with stakeholders identified through a thorough analysis. An IA should provide the rational for the qualification of the impacts and mitigation measures for remaining risks.</w:t>
      </w:r>
    </w:p>
    <w:tbl>
      <w:tblPr>
        <w:tblStyle w:val="Tabelraster"/>
        <w:tblW w:w="5000" w:type="pct"/>
        <w:tblLook w:val="04A0" w:firstRow="1" w:lastRow="0" w:firstColumn="1" w:lastColumn="0" w:noHBand="0" w:noVBand="1"/>
      </w:tblPr>
      <w:tblGrid>
        <w:gridCol w:w="7202"/>
        <w:gridCol w:w="2086"/>
      </w:tblGrid>
      <w:tr w:rsidR="00DD69D0" w:rsidRPr="007D6C5A" w14:paraId="424CE006" w14:textId="77777777" w:rsidTr="00005646">
        <w:tc>
          <w:tcPr>
            <w:tcW w:w="3877" w:type="pct"/>
          </w:tcPr>
          <w:p w14:paraId="6C7104AB" w14:textId="77777777" w:rsidR="00DD69D0" w:rsidRPr="007D6C5A" w:rsidRDefault="00DD69D0" w:rsidP="00005646">
            <w:pPr>
              <w:spacing w:before="60" w:after="60"/>
              <w:rPr>
                <w:lang w:val="en-GB"/>
              </w:rPr>
            </w:pPr>
            <w:r w:rsidRPr="007D6C5A">
              <w:rPr>
                <w:lang w:val="en-GB"/>
              </w:rPr>
              <w:t xml:space="preserve">The analysis ESIA or IA complies with national legislation </w:t>
            </w:r>
          </w:p>
        </w:tc>
        <w:tc>
          <w:tcPr>
            <w:tcW w:w="1123" w:type="pct"/>
          </w:tcPr>
          <w:p w14:paraId="46CD0530" w14:textId="77777777" w:rsidR="00DD69D0" w:rsidRPr="007D6C5A" w:rsidRDefault="00DD69D0" w:rsidP="00005646">
            <w:pPr>
              <w:spacing w:before="60" w:after="60"/>
              <w:rPr>
                <w:lang w:val="en-GB"/>
              </w:rPr>
            </w:pPr>
            <w:r w:rsidRPr="007D6C5A">
              <w:rPr>
                <w:lang w:val="en-GB"/>
              </w:rPr>
              <w:t>Yes / No</w:t>
            </w:r>
          </w:p>
        </w:tc>
      </w:tr>
      <w:tr w:rsidR="00DD69D0" w:rsidRPr="007D6C5A" w14:paraId="4D7EC61D" w14:textId="77777777" w:rsidTr="00005646">
        <w:tc>
          <w:tcPr>
            <w:tcW w:w="3877" w:type="pct"/>
          </w:tcPr>
          <w:p w14:paraId="1A3B1B00" w14:textId="77777777" w:rsidR="00DD69D0" w:rsidRPr="007D6C5A" w:rsidRDefault="00DD69D0" w:rsidP="00005646">
            <w:pPr>
              <w:spacing w:before="60" w:after="60"/>
              <w:rPr>
                <w:lang w:val="en-GB"/>
              </w:rPr>
            </w:pPr>
            <w:r w:rsidRPr="007D6C5A">
              <w:rPr>
                <w:lang w:val="en-GB"/>
              </w:rPr>
              <w:t>The ESIA or IA is approved by the local environmental authority</w:t>
            </w:r>
          </w:p>
          <w:p w14:paraId="68879A27" w14:textId="77777777" w:rsidR="00DD69D0" w:rsidRPr="007D6C5A" w:rsidRDefault="00DD69D0" w:rsidP="00005646">
            <w:pPr>
              <w:spacing w:before="60" w:after="60"/>
              <w:rPr>
                <w:lang w:val="en-GB"/>
              </w:rPr>
            </w:pPr>
            <w:r w:rsidRPr="007D6C5A">
              <w:rPr>
                <w:lang w:val="en-GB"/>
              </w:rPr>
              <w:t>If so, annex number:</w:t>
            </w:r>
          </w:p>
        </w:tc>
        <w:tc>
          <w:tcPr>
            <w:tcW w:w="1123" w:type="pct"/>
          </w:tcPr>
          <w:p w14:paraId="3531AB20" w14:textId="77777777" w:rsidR="00DD69D0" w:rsidRPr="007D6C5A" w:rsidRDefault="00DD69D0" w:rsidP="00005646">
            <w:pPr>
              <w:spacing w:before="60" w:after="60"/>
              <w:rPr>
                <w:lang w:val="en-GB"/>
              </w:rPr>
            </w:pPr>
            <w:r w:rsidRPr="007D6C5A">
              <w:rPr>
                <w:lang w:val="en-GB"/>
              </w:rPr>
              <w:t>Yes / No</w:t>
            </w:r>
          </w:p>
        </w:tc>
      </w:tr>
      <w:tr w:rsidR="00DD69D0" w:rsidRPr="007D6C5A" w14:paraId="2DC7EE63" w14:textId="77777777" w:rsidTr="00005646">
        <w:tc>
          <w:tcPr>
            <w:tcW w:w="3877" w:type="pct"/>
          </w:tcPr>
          <w:p w14:paraId="1383180F" w14:textId="77777777" w:rsidR="00DD69D0" w:rsidRPr="007D6C5A" w:rsidRDefault="00DD69D0" w:rsidP="00005646">
            <w:pPr>
              <w:spacing w:before="60" w:after="60"/>
              <w:rPr>
                <w:lang w:val="en-GB"/>
              </w:rPr>
            </w:pPr>
            <w:r w:rsidRPr="007D6C5A">
              <w:rPr>
                <w:lang w:val="en-GB"/>
              </w:rPr>
              <w:t>A gap analysis between national legislation and IFC performance standards is available</w:t>
            </w:r>
          </w:p>
        </w:tc>
        <w:tc>
          <w:tcPr>
            <w:tcW w:w="1123" w:type="pct"/>
          </w:tcPr>
          <w:p w14:paraId="273EC2E7" w14:textId="77777777" w:rsidR="00DD69D0" w:rsidRPr="007D6C5A" w:rsidRDefault="00DD69D0" w:rsidP="00005646">
            <w:pPr>
              <w:spacing w:before="60" w:after="60"/>
              <w:rPr>
                <w:lang w:val="en-GB"/>
              </w:rPr>
            </w:pPr>
            <w:r w:rsidRPr="007D6C5A">
              <w:rPr>
                <w:lang w:val="en-GB"/>
              </w:rPr>
              <w:t>Yes / No</w:t>
            </w:r>
          </w:p>
        </w:tc>
      </w:tr>
      <w:tr w:rsidR="00DD69D0" w:rsidRPr="007D6C5A" w14:paraId="11CFE07B" w14:textId="77777777" w:rsidTr="00005646">
        <w:tc>
          <w:tcPr>
            <w:tcW w:w="3877" w:type="pct"/>
          </w:tcPr>
          <w:p w14:paraId="6A1116F7" w14:textId="77777777" w:rsidR="00DD69D0" w:rsidRPr="007D6C5A" w:rsidRDefault="00DD69D0" w:rsidP="00005646">
            <w:pPr>
              <w:spacing w:before="60" w:after="60"/>
              <w:rPr>
                <w:lang w:val="en-GB"/>
              </w:rPr>
            </w:pPr>
            <w:r w:rsidRPr="007D6C5A">
              <w:rPr>
                <w:lang w:val="en-GB"/>
              </w:rPr>
              <w:t>Environmental and Social Management Plan (ESMP) is available?</w:t>
            </w:r>
          </w:p>
          <w:p w14:paraId="2CAAFB1E" w14:textId="77777777" w:rsidR="00DD69D0" w:rsidRPr="007D6C5A" w:rsidRDefault="00DD69D0" w:rsidP="00005646">
            <w:pPr>
              <w:spacing w:before="60" w:after="60"/>
              <w:rPr>
                <w:lang w:val="en-GB"/>
              </w:rPr>
            </w:pPr>
            <w:r w:rsidRPr="007D6C5A">
              <w:rPr>
                <w:lang w:val="en-GB"/>
              </w:rPr>
              <w:t>If so, annex number:</w:t>
            </w:r>
          </w:p>
        </w:tc>
        <w:tc>
          <w:tcPr>
            <w:tcW w:w="1123" w:type="pct"/>
          </w:tcPr>
          <w:p w14:paraId="36706B44" w14:textId="77777777" w:rsidR="00DD69D0" w:rsidRPr="007D6C5A" w:rsidRDefault="00DD69D0" w:rsidP="00005646">
            <w:pPr>
              <w:spacing w:before="60" w:after="60"/>
              <w:rPr>
                <w:lang w:val="en-GB"/>
              </w:rPr>
            </w:pPr>
            <w:r w:rsidRPr="007D6C5A">
              <w:rPr>
                <w:lang w:val="en-GB"/>
              </w:rPr>
              <w:t>Yes / No</w:t>
            </w:r>
          </w:p>
        </w:tc>
      </w:tr>
      <w:tr w:rsidR="00DD69D0" w:rsidRPr="00DB1F79" w14:paraId="10307AC9" w14:textId="77777777" w:rsidTr="00005646">
        <w:tc>
          <w:tcPr>
            <w:tcW w:w="5000" w:type="pct"/>
            <w:gridSpan w:val="2"/>
          </w:tcPr>
          <w:p w14:paraId="6EE37AD0" w14:textId="77777777" w:rsidR="00DD69D0" w:rsidRPr="007D6C5A" w:rsidRDefault="00DD69D0" w:rsidP="00005646">
            <w:pPr>
              <w:spacing w:after="240"/>
              <w:rPr>
                <w:lang w:val="en-GB"/>
              </w:rPr>
            </w:pPr>
            <w:r w:rsidRPr="007D6C5A">
              <w:rPr>
                <w:rFonts w:eastAsia="Calibri"/>
                <w:lang w:val="en-GB" w:eastAsia="en-US"/>
              </w:rPr>
              <w:t>If no to any of the above, please elaborate</w:t>
            </w:r>
            <w:r w:rsidRPr="007D6C5A">
              <w:rPr>
                <w:lang w:val="en-GB"/>
              </w:rPr>
              <w:t xml:space="preserve"> including names, contact details and references.</w:t>
            </w:r>
          </w:p>
          <w:p w14:paraId="27EB7D3E" w14:textId="77777777" w:rsidR="00DD69D0" w:rsidRPr="007D6C5A" w:rsidRDefault="00DD69D0" w:rsidP="00005646">
            <w:pPr>
              <w:spacing w:after="240"/>
              <w:rPr>
                <w:lang w:val="en-GB"/>
              </w:rPr>
            </w:pPr>
          </w:p>
        </w:tc>
      </w:tr>
    </w:tbl>
    <w:p w14:paraId="2EE31A88" w14:textId="77777777" w:rsidR="00DD69D0" w:rsidRPr="00BE5D77" w:rsidRDefault="00DD69D0" w:rsidP="007C49A7">
      <w:pPr>
        <w:pStyle w:val="Lijstalinea"/>
        <w:numPr>
          <w:ilvl w:val="2"/>
          <w:numId w:val="44"/>
        </w:numPr>
        <w:spacing w:before="200"/>
        <w:rPr>
          <w:rFonts w:eastAsia="Calibri"/>
          <w:b/>
          <w:i/>
          <w:u w:val="single"/>
          <w:lang w:val="en-GB" w:eastAsia="en-US"/>
        </w:rPr>
      </w:pPr>
      <w:r w:rsidRPr="00BE5D77">
        <w:rPr>
          <w:rFonts w:eastAsia="Calibri"/>
          <w:b/>
          <w:i/>
          <w:u w:val="single"/>
          <w:lang w:val="en-GB" w:eastAsia="en-US"/>
        </w:rPr>
        <w:t>Technical sustainability</w:t>
      </w:r>
    </w:p>
    <w:p w14:paraId="597D9F02" w14:textId="77777777" w:rsidR="00DD69D0" w:rsidRPr="007D6C5A" w:rsidRDefault="00DD69D0" w:rsidP="00DD69D0">
      <w:pPr>
        <w:rPr>
          <w:rFonts w:eastAsia="Calibri"/>
          <w:lang w:val="en-GB" w:eastAsia="en-US"/>
        </w:rPr>
      </w:pPr>
      <w:r w:rsidRPr="007D6C5A">
        <w:rPr>
          <w:rFonts w:eastAsia="Calibri"/>
          <w:lang w:val="en-GB" w:eastAsia="en-US"/>
        </w:rPr>
        <w:t>Technical sustainability relates to the technical and managerial training needed and foreseen</w:t>
      </w:r>
      <w:r>
        <w:rPr>
          <w:rFonts w:eastAsia="Calibri"/>
          <w:lang w:val="en-GB" w:eastAsia="en-US"/>
        </w:rPr>
        <w:t>. Please d</w:t>
      </w:r>
      <w:r w:rsidRPr="007D6C5A">
        <w:rPr>
          <w:rFonts w:eastAsia="Calibri"/>
          <w:lang w:val="en-GB" w:eastAsia="en-US"/>
        </w:rPr>
        <w:t>escribe the need for training by indicating what knowledge/skills gaps exist for the relevant entities / groups (e.g. the local authority, operator, management and/or maintenance staff, etc.). Give a detailed description of the results (output) and related activities you wish to achieve with the proposed technical assistance and training included in the project. Specifically, make sure you  answer the following questions:</w:t>
      </w:r>
    </w:p>
    <w:p w14:paraId="4349F421" w14:textId="77777777" w:rsidR="00DD69D0" w:rsidRPr="007D6C5A" w:rsidRDefault="00DD69D0" w:rsidP="00DD69D0">
      <w:pPr>
        <w:pStyle w:val="Lijstalinea"/>
        <w:numPr>
          <w:ilvl w:val="0"/>
          <w:numId w:val="7"/>
        </w:numPr>
        <w:spacing w:after="240"/>
        <w:rPr>
          <w:rFonts w:eastAsia="Calibri"/>
          <w:lang w:val="en-GB" w:eastAsia="en-US"/>
        </w:rPr>
      </w:pPr>
      <w:r w:rsidRPr="007D6C5A">
        <w:rPr>
          <w:rFonts w:eastAsia="Calibri"/>
          <w:lang w:val="en-GB" w:eastAsia="en-US"/>
        </w:rPr>
        <w:t xml:space="preserve">What are the skills and knowledge gaps regarding sustainability, monitoring &amp; evaluation and used technology? Has a training needs assessment taken place or will it be part of the project? </w:t>
      </w:r>
    </w:p>
    <w:p w14:paraId="07277F1E" w14:textId="77777777" w:rsidR="00DD69D0" w:rsidRPr="007D6C5A" w:rsidRDefault="00DD69D0" w:rsidP="00DD69D0">
      <w:pPr>
        <w:pStyle w:val="Lijstalinea"/>
        <w:numPr>
          <w:ilvl w:val="0"/>
          <w:numId w:val="7"/>
        </w:numPr>
        <w:spacing w:after="240"/>
        <w:rPr>
          <w:rFonts w:eastAsia="Calibri"/>
          <w:lang w:val="en-GB" w:eastAsia="en-US"/>
        </w:rPr>
      </w:pPr>
      <w:r w:rsidRPr="007D6C5A">
        <w:rPr>
          <w:rFonts w:eastAsia="Calibri"/>
          <w:lang w:val="en-GB" w:eastAsia="en-US"/>
        </w:rPr>
        <w:t>What knowledge and/or skills will be taught? At what level will the training course be taught? Distinguish among training to operate the goods, maintain the goods and institutional training;</w:t>
      </w:r>
    </w:p>
    <w:p w14:paraId="11444F4F" w14:textId="77777777" w:rsidR="00DD69D0" w:rsidRPr="007D6C5A" w:rsidRDefault="00DD69D0" w:rsidP="00DD69D0">
      <w:pPr>
        <w:pStyle w:val="Lijstalinea"/>
        <w:numPr>
          <w:ilvl w:val="0"/>
          <w:numId w:val="7"/>
        </w:numPr>
        <w:spacing w:after="240"/>
        <w:rPr>
          <w:rFonts w:eastAsia="Calibri"/>
          <w:lang w:val="en-GB" w:eastAsia="en-US"/>
        </w:rPr>
      </w:pPr>
      <w:r w:rsidRPr="007D6C5A">
        <w:rPr>
          <w:rFonts w:eastAsia="Calibri"/>
          <w:lang w:val="en-GB" w:eastAsia="en-US"/>
        </w:rPr>
        <w:t>Who will be trained? How many people will be trained? If available, give a detailed training plan (number of persons to be trained, duration and place of training, level of trainees and number of trainers).</w:t>
      </w:r>
    </w:p>
    <w:p w14:paraId="04A34007" w14:textId="77777777" w:rsidR="00DD69D0" w:rsidRPr="007D6C5A" w:rsidRDefault="00DD69D0" w:rsidP="00DD69D0">
      <w:pPr>
        <w:pStyle w:val="Lijstalinea"/>
        <w:numPr>
          <w:ilvl w:val="0"/>
          <w:numId w:val="7"/>
        </w:numPr>
        <w:spacing w:after="240"/>
        <w:rPr>
          <w:rFonts w:eastAsia="Calibri"/>
          <w:lang w:val="en-GB" w:eastAsia="en-US"/>
        </w:rPr>
      </w:pPr>
      <w:r w:rsidRPr="007D6C5A">
        <w:rPr>
          <w:rFonts w:eastAsia="Calibri"/>
          <w:lang w:val="en-GB" w:eastAsia="en-US"/>
        </w:rPr>
        <w:t>Who will provide the training?</w:t>
      </w:r>
    </w:p>
    <w:p w14:paraId="05DBF41C" w14:textId="77777777" w:rsidR="008C2A50" w:rsidRDefault="00DD69D0" w:rsidP="008C2A50">
      <w:pPr>
        <w:pStyle w:val="Lijstalinea"/>
        <w:numPr>
          <w:ilvl w:val="0"/>
          <w:numId w:val="7"/>
        </w:numPr>
        <w:spacing w:after="240"/>
        <w:rPr>
          <w:rFonts w:eastAsia="Calibri"/>
          <w:lang w:val="en-GB" w:eastAsia="en-US"/>
        </w:rPr>
      </w:pPr>
      <w:r w:rsidRPr="008C2A50">
        <w:rPr>
          <w:rFonts w:eastAsia="Calibri"/>
          <w:lang w:val="en-GB" w:eastAsia="en-US"/>
        </w:rPr>
        <w:t>Provide training budget, including number of working days for each training course, daily fees, cost of travel etc.</w:t>
      </w:r>
    </w:p>
    <w:p w14:paraId="6230860D" w14:textId="77777777" w:rsidR="008C2A50" w:rsidRPr="008C2A50" w:rsidRDefault="008C2A50" w:rsidP="008C2A50">
      <w:pPr>
        <w:spacing w:after="240"/>
        <w:rPr>
          <w:rFonts w:eastAsia="Calibri"/>
          <w:lang w:val="en-GB" w:eastAsia="en-US"/>
        </w:rPr>
      </w:pPr>
    </w:p>
    <w:tbl>
      <w:tblPr>
        <w:tblStyle w:val="Tabelraster"/>
        <w:tblW w:w="9322" w:type="dxa"/>
        <w:tblLook w:val="04A0" w:firstRow="1" w:lastRow="0" w:firstColumn="1" w:lastColumn="0" w:noHBand="0" w:noVBand="1"/>
      </w:tblPr>
      <w:tblGrid>
        <w:gridCol w:w="9322"/>
      </w:tblGrid>
      <w:tr w:rsidR="00DD69D0" w:rsidRPr="007D6C5A" w14:paraId="4A2C922F" w14:textId="77777777" w:rsidTr="00005646">
        <w:tc>
          <w:tcPr>
            <w:tcW w:w="9322" w:type="dxa"/>
          </w:tcPr>
          <w:p w14:paraId="7A937D2E" w14:textId="77777777" w:rsidR="00DD69D0" w:rsidRPr="007D6C5A" w:rsidRDefault="00DD69D0" w:rsidP="00005646">
            <w:pPr>
              <w:spacing w:after="240"/>
              <w:rPr>
                <w:lang w:val="en-GB"/>
              </w:rPr>
            </w:pPr>
            <w:r w:rsidRPr="007D6C5A">
              <w:rPr>
                <w:lang w:val="en-GB"/>
              </w:rPr>
              <w:lastRenderedPageBreak/>
              <w:t>Please elaborate</w:t>
            </w:r>
          </w:p>
          <w:p w14:paraId="07365376" w14:textId="77777777" w:rsidR="00DD69D0" w:rsidRPr="007D6C5A" w:rsidRDefault="00DD69D0" w:rsidP="00005646">
            <w:pPr>
              <w:spacing w:after="240"/>
              <w:rPr>
                <w:lang w:val="en-GB"/>
              </w:rPr>
            </w:pPr>
          </w:p>
        </w:tc>
      </w:tr>
    </w:tbl>
    <w:p w14:paraId="2AF0F762" w14:textId="77777777" w:rsidR="00DD69D0" w:rsidRPr="00BE5D77" w:rsidRDefault="00DD69D0" w:rsidP="007C49A7">
      <w:pPr>
        <w:pStyle w:val="Lijstalinea"/>
        <w:numPr>
          <w:ilvl w:val="2"/>
          <w:numId w:val="44"/>
        </w:numPr>
        <w:spacing w:before="200"/>
        <w:rPr>
          <w:rFonts w:eastAsia="Calibri"/>
          <w:b/>
          <w:i/>
          <w:u w:val="single"/>
          <w:lang w:val="en-GB" w:eastAsia="en-US"/>
        </w:rPr>
      </w:pPr>
      <w:r w:rsidRPr="00BE5D77">
        <w:rPr>
          <w:rFonts w:eastAsia="Calibri"/>
          <w:b/>
          <w:i/>
          <w:u w:val="single"/>
          <w:lang w:val="en-GB" w:eastAsia="en-US"/>
        </w:rPr>
        <w:t>Institutional &amp; legal sustainability</w:t>
      </w:r>
    </w:p>
    <w:p w14:paraId="794F2A10" w14:textId="77777777" w:rsidR="00DD69D0" w:rsidRPr="007D6C5A" w:rsidRDefault="00DD69D0" w:rsidP="00DD69D0">
      <w:pPr>
        <w:spacing w:after="240"/>
        <w:rPr>
          <w:rFonts w:eastAsia="Calibri"/>
          <w:b/>
          <w:i/>
          <w:lang w:val="en-GB" w:eastAsia="en-US"/>
        </w:rPr>
      </w:pPr>
      <w:r w:rsidRPr="007D6C5A">
        <w:rPr>
          <w:rFonts w:eastAsia="Calibri"/>
          <w:lang w:val="en-GB" w:eastAsia="en-US"/>
        </w:rPr>
        <w:t xml:space="preserve">The institutional &amp; legal sustainability will be assessed based on the information provided in chapter 4.1. up and until 4.5. Please make sure the institutional setting and all organisations involved in the project are described in detail there. </w:t>
      </w:r>
    </w:p>
    <w:p w14:paraId="6D0DA23E" w14:textId="77777777" w:rsidR="00DD69D0" w:rsidRPr="00BE5D77" w:rsidRDefault="00DD69D0" w:rsidP="007C49A7">
      <w:pPr>
        <w:pStyle w:val="Lijstalinea"/>
        <w:numPr>
          <w:ilvl w:val="2"/>
          <w:numId w:val="44"/>
        </w:numPr>
        <w:spacing w:before="200"/>
        <w:rPr>
          <w:rFonts w:eastAsia="Calibri"/>
          <w:b/>
          <w:i/>
          <w:u w:val="single"/>
          <w:lang w:val="en-GB" w:eastAsia="en-US"/>
        </w:rPr>
      </w:pPr>
      <w:r w:rsidRPr="00BE5D77">
        <w:rPr>
          <w:rFonts w:eastAsia="Calibri"/>
          <w:b/>
          <w:i/>
          <w:u w:val="single"/>
          <w:lang w:val="en-GB" w:eastAsia="en-US"/>
        </w:rPr>
        <w:t>Financial sustainability</w:t>
      </w:r>
    </w:p>
    <w:p w14:paraId="3F161D3C" w14:textId="77777777" w:rsidR="00DD69D0" w:rsidRPr="007D6C5A" w:rsidRDefault="00DD69D0" w:rsidP="00DD69D0">
      <w:pPr>
        <w:spacing w:after="240"/>
        <w:rPr>
          <w:rFonts w:eastAsia="Calibri"/>
          <w:lang w:val="en-GB" w:eastAsia="en-US"/>
        </w:rPr>
      </w:pPr>
      <w:r w:rsidRPr="007D6C5A">
        <w:rPr>
          <w:rFonts w:eastAsia="Calibri"/>
          <w:lang w:val="en-GB" w:eastAsia="en-US"/>
        </w:rPr>
        <w:t>The financial sustainability of the project and the legal entities involved in the project’s implementation and operation and maintenance will be assessed based on the information provided in Part V Financial Plan.</w:t>
      </w:r>
    </w:p>
    <w:p w14:paraId="4E6C5240" w14:textId="77777777" w:rsidR="00DD69D0" w:rsidRPr="00BE5D77" w:rsidRDefault="00DD69D0" w:rsidP="007C49A7">
      <w:pPr>
        <w:pStyle w:val="Lijstalinea"/>
        <w:numPr>
          <w:ilvl w:val="2"/>
          <w:numId w:val="44"/>
        </w:numPr>
        <w:spacing w:before="200"/>
        <w:rPr>
          <w:rFonts w:eastAsia="Calibri"/>
          <w:b/>
          <w:i/>
          <w:u w:val="single"/>
          <w:lang w:val="en-GB" w:eastAsia="en-US"/>
        </w:rPr>
      </w:pPr>
      <w:r w:rsidRPr="00BE5D77">
        <w:rPr>
          <w:rFonts w:eastAsia="Calibri"/>
          <w:b/>
          <w:i/>
          <w:u w:val="single"/>
          <w:lang w:val="en-GB" w:eastAsia="en-US"/>
        </w:rPr>
        <w:t xml:space="preserve">Ecological sustainability </w:t>
      </w:r>
    </w:p>
    <w:p w14:paraId="2C9C37B8" w14:textId="77777777" w:rsidR="00DD69D0" w:rsidRPr="007D6C5A" w:rsidRDefault="00DD69D0" w:rsidP="00DD69D0">
      <w:pPr>
        <w:spacing w:after="240"/>
        <w:rPr>
          <w:rFonts w:eastAsia="Calibri"/>
          <w:lang w:val="en-GB" w:eastAsia="en-US"/>
        </w:rPr>
      </w:pPr>
      <w:r w:rsidRPr="007D6C5A">
        <w:rPr>
          <w:rFonts w:eastAsia="Calibri"/>
          <w:lang w:val="en-GB" w:eastAsia="en-US"/>
        </w:rPr>
        <w:t xml:space="preserve">In order for a project to be sustainable, it should have limited to no direct and/or indirect negative environmental impacts, and if these do occur, mitigation measures need to be foreseen. The environmental context and status of the project context should be clearly described in the table for the IFC performance standards below. The appraisal will take place based on the information provided there. </w:t>
      </w:r>
    </w:p>
    <w:p w14:paraId="001258DA" w14:textId="77777777" w:rsidR="00DD69D0" w:rsidRPr="00BE5D77" w:rsidRDefault="00DD69D0" w:rsidP="007C49A7">
      <w:pPr>
        <w:pStyle w:val="Lijstalinea"/>
        <w:numPr>
          <w:ilvl w:val="2"/>
          <w:numId w:val="44"/>
        </w:numPr>
        <w:spacing w:before="200"/>
        <w:rPr>
          <w:rFonts w:eastAsia="Calibri"/>
          <w:b/>
          <w:i/>
          <w:u w:val="single"/>
          <w:lang w:val="en-GB" w:eastAsia="en-US"/>
        </w:rPr>
      </w:pPr>
      <w:r w:rsidRPr="00BE5D77">
        <w:rPr>
          <w:rFonts w:eastAsia="Calibri"/>
          <w:b/>
          <w:i/>
          <w:u w:val="single"/>
          <w:lang w:val="en-GB" w:eastAsia="en-US"/>
        </w:rPr>
        <w:t xml:space="preserve">Climate change issues </w:t>
      </w:r>
    </w:p>
    <w:p w14:paraId="5AE74FDA" w14:textId="77777777" w:rsidR="00DD69D0" w:rsidRPr="007D6C5A" w:rsidRDefault="00DD69D0" w:rsidP="00BE5D77">
      <w:pPr>
        <w:spacing w:after="240"/>
        <w:rPr>
          <w:rFonts w:eastAsia="Calibri"/>
          <w:lang w:val="en-GB" w:eastAsia="en-US"/>
        </w:rPr>
      </w:pPr>
      <w:r w:rsidRPr="007D6C5A">
        <w:rPr>
          <w:rFonts w:eastAsia="Calibri"/>
          <w:lang w:val="en-GB" w:eastAsia="en-US"/>
        </w:rPr>
        <w:t xml:space="preserve">Please describe how climate change effects (e.g. increased droughts or floods) may affect the project, including the references used and the underlying assumptions. Please describe the adaptation measures applied in the project and describe how the project contributes to climate change mitigation. </w:t>
      </w:r>
    </w:p>
    <w:tbl>
      <w:tblPr>
        <w:tblStyle w:val="Tabelraster"/>
        <w:tblW w:w="9322" w:type="dxa"/>
        <w:tblLook w:val="04A0" w:firstRow="1" w:lastRow="0" w:firstColumn="1" w:lastColumn="0" w:noHBand="0" w:noVBand="1"/>
      </w:tblPr>
      <w:tblGrid>
        <w:gridCol w:w="9322"/>
      </w:tblGrid>
      <w:tr w:rsidR="00DD69D0" w:rsidRPr="007D6C5A" w14:paraId="1830531C" w14:textId="77777777" w:rsidTr="00005646">
        <w:tc>
          <w:tcPr>
            <w:tcW w:w="9322" w:type="dxa"/>
          </w:tcPr>
          <w:p w14:paraId="76EF41EC" w14:textId="77777777" w:rsidR="00DD69D0" w:rsidRPr="007D6C5A" w:rsidRDefault="00DD69D0" w:rsidP="004B363B">
            <w:pPr>
              <w:spacing w:after="120"/>
              <w:rPr>
                <w:lang w:val="en-GB"/>
              </w:rPr>
            </w:pPr>
            <w:r w:rsidRPr="007D6C5A">
              <w:rPr>
                <w:lang w:val="en-GB"/>
              </w:rPr>
              <w:t>Please elaborate:</w:t>
            </w:r>
          </w:p>
          <w:p w14:paraId="53C0FF82" w14:textId="77777777" w:rsidR="00DD69D0" w:rsidRPr="007D6C5A" w:rsidRDefault="00DD69D0" w:rsidP="004B363B">
            <w:pPr>
              <w:pStyle w:val="Lijstalinea"/>
              <w:numPr>
                <w:ilvl w:val="0"/>
                <w:numId w:val="20"/>
              </w:numPr>
              <w:spacing w:before="240" w:after="120"/>
              <w:rPr>
                <w:lang w:val="en-GB"/>
              </w:rPr>
            </w:pPr>
            <w:r w:rsidRPr="007D6C5A">
              <w:rPr>
                <w:lang w:val="en-GB"/>
              </w:rPr>
              <w:t>Climate change effects</w:t>
            </w:r>
          </w:p>
          <w:p w14:paraId="2E16F2F9" w14:textId="77777777" w:rsidR="00DD69D0" w:rsidRPr="007D6C5A" w:rsidRDefault="00DD69D0" w:rsidP="004B363B">
            <w:pPr>
              <w:spacing w:after="120"/>
              <w:rPr>
                <w:lang w:val="en-GB"/>
              </w:rPr>
            </w:pPr>
          </w:p>
          <w:p w14:paraId="4173FEA4" w14:textId="77777777" w:rsidR="00DD69D0" w:rsidRPr="007D6C5A" w:rsidRDefault="00DD69D0" w:rsidP="004B363B">
            <w:pPr>
              <w:pStyle w:val="Lijstalinea"/>
              <w:numPr>
                <w:ilvl w:val="0"/>
                <w:numId w:val="20"/>
              </w:numPr>
              <w:spacing w:after="120"/>
              <w:rPr>
                <w:lang w:val="en-GB"/>
              </w:rPr>
            </w:pPr>
            <w:r w:rsidRPr="007D6C5A">
              <w:rPr>
                <w:lang w:val="en-GB"/>
              </w:rPr>
              <w:t>Adaptation</w:t>
            </w:r>
          </w:p>
          <w:p w14:paraId="19FCBEA9" w14:textId="77777777" w:rsidR="00DD69D0" w:rsidRPr="007D6C5A" w:rsidRDefault="00DD69D0" w:rsidP="004B363B">
            <w:pPr>
              <w:spacing w:after="120"/>
              <w:rPr>
                <w:lang w:val="en-GB"/>
              </w:rPr>
            </w:pPr>
          </w:p>
          <w:p w14:paraId="102B0E26" w14:textId="77777777" w:rsidR="00DD69D0" w:rsidRPr="007D6C5A" w:rsidRDefault="00DD69D0" w:rsidP="004B363B">
            <w:pPr>
              <w:pStyle w:val="Lijstalinea"/>
              <w:numPr>
                <w:ilvl w:val="0"/>
                <w:numId w:val="20"/>
              </w:numPr>
              <w:spacing w:after="120"/>
              <w:rPr>
                <w:lang w:val="en-GB"/>
              </w:rPr>
            </w:pPr>
            <w:r w:rsidRPr="007D6C5A">
              <w:rPr>
                <w:lang w:val="en-GB"/>
              </w:rPr>
              <w:t>Mitigation</w:t>
            </w:r>
          </w:p>
          <w:p w14:paraId="5ECA767C" w14:textId="77777777" w:rsidR="00DD69D0" w:rsidRPr="007D6C5A" w:rsidRDefault="00DD69D0" w:rsidP="004B363B">
            <w:pPr>
              <w:spacing w:after="120"/>
              <w:rPr>
                <w:lang w:val="en-GB"/>
              </w:rPr>
            </w:pPr>
          </w:p>
        </w:tc>
      </w:tr>
    </w:tbl>
    <w:p w14:paraId="10F10768" w14:textId="77777777" w:rsidR="00DD69D0" w:rsidRPr="00BE5D77" w:rsidRDefault="00DD69D0" w:rsidP="007C49A7">
      <w:pPr>
        <w:pStyle w:val="Lijstalinea"/>
        <w:numPr>
          <w:ilvl w:val="2"/>
          <w:numId w:val="44"/>
        </w:numPr>
        <w:spacing w:before="200"/>
        <w:rPr>
          <w:rFonts w:eastAsia="Calibri"/>
          <w:b/>
          <w:i/>
          <w:u w:val="single"/>
          <w:lang w:val="en-GB" w:eastAsia="en-US"/>
        </w:rPr>
      </w:pPr>
      <w:r w:rsidRPr="00BE5D77">
        <w:rPr>
          <w:rFonts w:eastAsia="Calibri"/>
          <w:b/>
          <w:i/>
          <w:u w:val="single"/>
          <w:lang w:val="en-GB" w:eastAsia="en-US"/>
        </w:rPr>
        <w:t>Climate markers score of the project</w:t>
      </w:r>
    </w:p>
    <w:p w14:paraId="09B5D708" w14:textId="77777777" w:rsidR="00DD69D0" w:rsidRPr="007D6C5A" w:rsidRDefault="00DD69D0" w:rsidP="00DD69D0">
      <w:pPr>
        <w:spacing w:after="120"/>
        <w:rPr>
          <w:rFonts w:eastAsia="Calibri"/>
          <w:lang w:val="en-GB" w:eastAsia="en-US"/>
        </w:rPr>
      </w:pPr>
      <w:r w:rsidRPr="007D6C5A">
        <w:rPr>
          <w:rFonts w:eastAsia="Calibri"/>
          <w:lang w:val="en-GB" w:eastAsia="en-US"/>
        </w:rPr>
        <w:t>In case the theme of the project is Climate or climate relevant (e.g. Water), a score should be provided based on climate markers as described in The OECD’s ‘Handbook on the OECD-DAC Climate Markers</w:t>
      </w:r>
      <w:r w:rsidRPr="007D6C5A">
        <w:rPr>
          <w:rFonts w:eastAsia="Calibri"/>
          <w:lang w:val="en-GB" w:eastAsia="en-US"/>
        </w:rPr>
        <w:footnoteReference w:id="7"/>
      </w:r>
      <w:r w:rsidRPr="007D6C5A">
        <w:rPr>
          <w:rFonts w:eastAsia="Calibri"/>
          <w:lang w:val="en-GB" w:eastAsia="en-US"/>
        </w:rPr>
        <w:t>. See the DRIVE Manual for further details.</w:t>
      </w:r>
    </w:p>
    <w:p w14:paraId="4AB83CA6" w14:textId="77777777" w:rsidR="00DD69D0" w:rsidRPr="007D6C5A" w:rsidRDefault="00DD69D0" w:rsidP="00DD69D0">
      <w:pPr>
        <w:spacing w:after="120"/>
        <w:rPr>
          <w:rFonts w:eastAsia="Calibri"/>
          <w:u w:val="single"/>
          <w:lang w:val="en-GB" w:eastAsia="en-US"/>
        </w:rPr>
      </w:pPr>
      <w:r w:rsidRPr="007D6C5A">
        <w:rPr>
          <w:rFonts w:eastAsia="Calibri"/>
          <w:u w:val="single"/>
          <w:lang w:val="en-GB" w:eastAsia="en-US"/>
        </w:rPr>
        <w:t>Score:</w:t>
      </w:r>
    </w:p>
    <w:p w14:paraId="18FB8865" w14:textId="77777777" w:rsidR="00DD69D0" w:rsidRPr="007D6C5A" w:rsidRDefault="00DD69D0" w:rsidP="00DD69D0">
      <w:pPr>
        <w:spacing w:after="120"/>
        <w:rPr>
          <w:rFonts w:eastAsia="Calibri"/>
          <w:lang w:val="en-GB" w:eastAsia="en-US"/>
        </w:rPr>
      </w:pPr>
      <w:r w:rsidRPr="007D6C5A">
        <w:rPr>
          <w:rFonts w:eastAsia="Calibri"/>
          <w:lang w:val="en-GB" w:eastAsia="en-US"/>
        </w:rPr>
        <w:t>Adaptation:</w:t>
      </w:r>
      <w:r w:rsidRPr="007D6C5A">
        <w:rPr>
          <w:rFonts w:eastAsia="Calibri"/>
          <w:lang w:val="en-GB" w:eastAsia="en-US"/>
        </w:rPr>
        <w:tab/>
      </w:r>
      <w:r w:rsidRPr="007D6C5A">
        <w:rPr>
          <w:rFonts w:eastAsia="Calibri"/>
          <w:lang w:val="en-GB" w:eastAsia="en-US"/>
        </w:rPr>
        <w:tab/>
        <w:t xml:space="preserve"> </w:t>
      </w:r>
      <w:r w:rsidRPr="007D6C5A">
        <w:rPr>
          <w:rFonts w:eastAsia="Calibri"/>
          <w:lang w:val="en-GB" w:eastAsia="en-US"/>
        </w:rPr>
        <w:sym w:font="Wingdings 2" w:char="F0A3"/>
      </w:r>
      <w:r w:rsidRPr="007D6C5A">
        <w:rPr>
          <w:rFonts w:eastAsia="Calibri"/>
          <w:lang w:val="en-GB" w:eastAsia="en-US"/>
        </w:rPr>
        <w:t xml:space="preserve"> 0</w:t>
      </w:r>
      <w:r w:rsidRPr="007D6C5A">
        <w:rPr>
          <w:rFonts w:eastAsia="Calibri"/>
          <w:lang w:val="en-GB" w:eastAsia="en-US"/>
        </w:rPr>
        <w:tab/>
      </w:r>
      <w:r w:rsidRPr="007D6C5A">
        <w:rPr>
          <w:rFonts w:eastAsia="Calibri"/>
          <w:lang w:val="en-GB" w:eastAsia="en-US"/>
        </w:rPr>
        <w:tab/>
      </w:r>
      <w:r w:rsidRPr="007D6C5A">
        <w:rPr>
          <w:rFonts w:eastAsia="Calibri"/>
          <w:lang w:val="en-GB" w:eastAsia="en-US"/>
        </w:rPr>
        <w:tab/>
      </w:r>
      <w:r w:rsidRPr="007D6C5A">
        <w:rPr>
          <w:rFonts w:eastAsia="Calibri"/>
          <w:lang w:val="en-GB" w:eastAsia="en-US"/>
        </w:rPr>
        <w:sym w:font="Wingdings 2" w:char="F0A3"/>
      </w:r>
      <w:r w:rsidRPr="007D6C5A">
        <w:rPr>
          <w:rFonts w:eastAsia="Calibri"/>
          <w:lang w:val="en-GB" w:eastAsia="en-US"/>
        </w:rPr>
        <w:t xml:space="preserve"> 1</w:t>
      </w:r>
      <w:r w:rsidRPr="007D6C5A">
        <w:rPr>
          <w:rFonts w:eastAsia="Calibri"/>
          <w:lang w:val="en-GB" w:eastAsia="en-US"/>
        </w:rPr>
        <w:tab/>
      </w:r>
      <w:r w:rsidRPr="007D6C5A">
        <w:rPr>
          <w:rFonts w:eastAsia="Calibri"/>
          <w:lang w:val="en-GB" w:eastAsia="en-US"/>
        </w:rPr>
        <w:tab/>
      </w:r>
      <w:r w:rsidRPr="007D6C5A">
        <w:rPr>
          <w:rFonts w:eastAsia="Calibri"/>
          <w:lang w:val="en-GB" w:eastAsia="en-US"/>
        </w:rPr>
        <w:tab/>
      </w:r>
      <w:r w:rsidRPr="007D6C5A">
        <w:rPr>
          <w:rFonts w:eastAsia="Calibri"/>
          <w:lang w:val="en-GB" w:eastAsia="en-US"/>
        </w:rPr>
        <w:sym w:font="Wingdings 2" w:char="F0A3"/>
      </w:r>
      <w:r w:rsidRPr="007D6C5A">
        <w:rPr>
          <w:rFonts w:eastAsia="Calibri"/>
          <w:lang w:val="en-GB" w:eastAsia="en-US"/>
        </w:rPr>
        <w:t xml:space="preserve"> 2</w:t>
      </w:r>
    </w:p>
    <w:p w14:paraId="04AC473D" w14:textId="77777777" w:rsidR="00DD69D0" w:rsidRDefault="00DD69D0" w:rsidP="00DD69D0">
      <w:pPr>
        <w:spacing w:after="120"/>
        <w:rPr>
          <w:rFonts w:eastAsia="Calibri"/>
          <w:lang w:val="en-GB" w:eastAsia="en-US"/>
        </w:rPr>
      </w:pPr>
      <w:r w:rsidRPr="007D6C5A">
        <w:rPr>
          <w:rFonts w:eastAsia="Calibri"/>
          <w:lang w:val="en-GB" w:eastAsia="en-US"/>
        </w:rPr>
        <w:t xml:space="preserve">Mitigation: </w:t>
      </w:r>
      <w:r w:rsidRPr="007D6C5A">
        <w:rPr>
          <w:rFonts w:eastAsia="Calibri"/>
          <w:lang w:val="en-GB" w:eastAsia="en-US"/>
        </w:rPr>
        <w:tab/>
      </w:r>
      <w:r w:rsidRPr="007D6C5A">
        <w:rPr>
          <w:rFonts w:eastAsia="Calibri"/>
          <w:lang w:val="en-GB" w:eastAsia="en-US"/>
        </w:rPr>
        <w:tab/>
        <w:t xml:space="preserve"> </w:t>
      </w:r>
      <w:r w:rsidRPr="007D6C5A">
        <w:rPr>
          <w:rFonts w:eastAsia="Calibri"/>
          <w:lang w:val="en-GB" w:eastAsia="en-US"/>
        </w:rPr>
        <w:sym w:font="Wingdings 2" w:char="F0A3"/>
      </w:r>
      <w:r w:rsidRPr="007D6C5A">
        <w:rPr>
          <w:rFonts w:eastAsia="Calibri"/>
          <w:lang w:val="en-GB" w:eastAsia="en-US"/>
        </w:rPr>
        <w:t xml:space="preserve"> 0</w:t>
      </w:r>
      <w:r w:rsidRPr="007D6C5A">
        <w:rPr>
          <w:rFonts w:eastAsia="Calibri"/>
          <w:lang w:val="en-GB" w:eastAsia="en-US"/>
        </w:rPr>
        <w:tab/>
      </w:r>
      <w:r w:rsidRPr="007D6C5A">
        <w:rPr>
          <w:rFonts w:eastAsia="Calibri"/>
          <w:lang w:val="en-GB" w:eastAsia="en-US"/>
        </w:rPr>
        <w:tab/>
      </w:r>
      <w:r w:rsidRPr="007D6C5A">
        <w:rPr>
          <w:rFonts w:eastAsia="Calibri"/>
          <w:lang w:val="en-GB" w:eastAsia="en-US"/>
        </w:rPr>
        <w:tab/>
      </w:r>
      <w:r w:rsidRPr="007D6C5A">
        <w:rPr>
          <w:rFonts w:eastAsia="Calibri"/>
          <w:lang w:val="en-GB" w:eastAsia="en-US"/>
        </w:rPr>
        <w:sym w:font="Wingdings 2" w:char="F0A3"/>
      </w:r>
      <w:r w:rsidRPr="007D6C5A">
        <w:rPr>
          <w:rFonts w:eastAsia="Calibri"/>
          <w:lang w:val="en-GB" w:eastAsia="en-US"/>
        </w:rPr>
        <w:t xml:space="preserve"> 1</w:t>
      </w:r>
      <w:r w:rsidRPr="007D6C5A">
        <w:rPr>
          <w:rFonts w:eastAsia="Calibri"/>
          <w:lang w:val="en-GB" w:eastAsia="en-US"/>
        </w:rPr>
        <w:tab/>
      </w:r>
      <w:r w:rsidRPr="007D6C5A">
        <w:rPr>
          <w:rFonts w:eastAsia="Calibri"/>
          <w:lang w:val="en-GB" w:eastAsia="en-US"/>
        </w:rPr>
        <w:tab/>
      </w:r>
      <w:r w:rsidRPr="007D6C5A">
        <w:rPr>
          <w:rFonts w:eastAsia="Calibri"/>
          <w:lang w:val="en-GB" w:eastAsia="en-US"/>
        </w:rPr>
        <w:tab/>
      </w:r>
      <w:r w:rsidRPr="007D6C5A">
        <w:rPr>
          <w:rFonts w:eastAsia="Calibri"/>
          <w:lang w:val="en-GB" w:eastAsia="en-US"/>
        </w:rPr>
        <w:sym w:font="Wingdings 2" w:char="F0A3"/>
      </w:r>
      <w:r w:rsidRPr="007D6C5A">
        <w:rPr>
          <w:rFonts w:eastAsia="Calibri"/>
          <w:lang w:val="en-GB" w:eastAsia="en-US"/>
        </w:rPr>
        <w:t xml:space="preserve"> 2</w:t>
      </w:r>
    </w:p>
    <w:p w14:paraId="603599A5" w14:textId="77777777" w:rsidR="008C2A50" w:rsidRDefault="008C2A50" w:rsidP="00DD69D0">
      <w:pPr>
        <w:spacing w:after="120"/>
        <w:rPr>
          <w:rFonts w:eastAsia="Calibri"/>
          <w:lang w:val="en-GB" w:eastAsia="en-US"/>
        </w:rPr>
      </w:pPr>
    </w:p>
    <w:p w14:paraId="03542869" w14:textId="77777777" w:rsidR="008C2A50" w:rsidRDefault="008C2A50" w:rsidP="00DD69D0">
      <w:pPr>
        <w:spacing w:after="120"/>
        <w:rPr>
          <w:rFonts w:eastAsia="Calibri"/>
          <w:lang w:val="en-GB" w:eastAsia="en-US"/>
        </w:rPr>
      </w:pPr>
    </w:p>
    <w:p w14:paraId="4E9EF2F9" w14:textId="77777777" w:rsidR="008C2A50" w:rsidRDefault="008C2A50" w:rsidP="00DD69D0">
      <w:pPr>
        <w:spacing w:after="120"/>
        <w:rPr>
          <w:rFonts w:eastAsia="Calibri"/>
          <w:lang w:val="en-GB" w:eastAsia="en-US"/>
        </w:rPr>
      </w:pPr>
    </w:p>
    <w:p w14:paraId="42DC2874" w14:textId="77777777" w:rsidR="008C2A50" w:rsidRDefault="008C2A50" w:rsidP="00DD69D0">
      <w:pPr>
        <w:spacing w:after="120"/>
        <w:rPr>
          <w:rFonts w:eastAsia="Calibri"/>
          <w:lang w:val="en-GB" w:eastAsia="en-US"/>
        </w:rPr>
      </w:pPr>
    </w:p>
    <w:p w14:paraId="1308CD80" w14:textId="77777777" w:rsidR="008C2A50" w:rsidRPr="007D6C5A" w:rsidRDefault="008C2A50" w:rsidP="00DD69D0">
      <w:pPr>
        <w:spacing w:after="120"/>
        <w:rPr>
          <w:rFonts w:eastAsia="Calibri"/>
          <w:lang w:val="en-GB" w:eastAsia="en-US"/>
        </w:rPr>
      </w:pPr>
    </w:p>
    <w:p w14:paraId="53C0556E" w14:textId="77777777" w:rsidR="00DD69D0" w:rsidRPr="00BE5D77" w:rsidRDefault="00DD69D0" w:rsidP="007C49A7">
      <w:pPr>
        <w:pStyle w:val="Lijstalinea"/>
        <w:numPr>
          <w:ilvl w:val="2"/>
          <w:numId w:val="44"/>
        </w:numPr>
        <w:spacing w:before="200"/>
        <w:rPr>
          <w:rFonts w:eastAsia="Calibri"/>
          <w:b/>
          <w:i/>
          <w:u w:val="single"/>
          <w:lang w:val="en-GB" w:eastAsia="en-US"/>
        </w:rPr>
      </w:pPr>
      <w:r w:rsidRPr="00BE5D77">
        <w:rPr>
          <w:rFonts w:eastAsia="Calibri"/>
          <w:b/>
          <w:i/>
          <w:u w:val="single"/>
          <w:lang w:val="en-GB" w:eastAsia="en-US"/>
        </w:rPr>
        <w:lastRenderedPageBreak/>
        <w:t>Fossil fuels motivation</w:t>
      </w:r>
    </w:p>
    <w:p w14:paraId="149A4411" w14:textId="77777777" w:rsidR="00DD69D0" w:rsidRPr="007D6C5A" w:rsidRDefault="00DD69D0" w:rsidP="00DD69D0">
      <w:pPr>
        <w:spacing w:after="240"/>
        <w:rPr>
          <w:rFonts w:eastAsia="Calibri"/>
          <w:lang w:val="en-GB" w:eastAsia="en-US"/>
        </w:rPr>
      </w:pPr>
      <w:r w:rsidRPr="007D6C5A">
        <w:rPr>
          <w:rFonts w:eastAsia="Calibri"/>
          <w:lang w:val="en-GB" w:eastAsia="en-US"/>
        </w:rPr>
        <w:t xml:space="preserve">In case fossil fuels are part of a project in the field of power supply, an additional motivation should be provided for its need given potential less polluting alternatives with regard to the local context. </w:t>
      </w:r>
    </w:p>
    <w:tbl>
      <w:tblPr>
        <w:tblStyle w:val="Tabelraster"/>
        <w:tblW w:w="9322" w:type="dxa"/>
        <w:tblLook w:val="04A0" w:firstRow="1" w:lastRow="0" w:firstColumn="1" w:lastColumn="0" w:noHBand="0" w:noVBand="1"/>
      </w:tblPr>
      <w:tblGrid>
        <w:gridCol w:w="9322"/>
      </w:tblGrid>
      <w:tr w:rsidR="00DD69D0" w:rsidRPr="007D6C5A" w14:paraId="46BAE9A5" w14:textId="77777777" w:rsidTr="00005646">
        <w:tc>
          <w:tcPr>
            <w:tcW w:w="9322" w:type="dxa"/>
          </w:tcPr>
          <w:p w14:paraId="7D31F140" w14:textId="77777777" w:rsidR="00DD69D0" w:rsidRPr="007D6C5A" w:rsidRDefault="00DD69D0" w:rsidP="00005646">
            <w:pPr>
              <w:spacing w:after="240"/>
              <w:rPr>
                <w:lang w:val="en-GB"/>
              </w:rPr>
            </w:pPr>
            <w:r w:rsidRPr="007D6C5A">
              <w:rPr>
                <w:lang w:val="en-GB"/>
              </w:rPr>
              <w:t>Please elaborate</w:t>
            </w:r>
          </w:p>
          <w:p w14:paraId="0001237C" w14:textId="77777777" w:rsidR="00DD69D0" w:rsidRPr="007D6C5A" w:rsidRDefault="00DD69D0" w:rsidP="00005646">
            <w:pPr>
              <w:spacing w:after="240"/>
              <w:rPr>
                <w:lang w:val="en-GB"/>
              </w:rPr>
            </w:pPr>
          </w:p>
        </w:tc>
      </w:tr>
    </w:tbl>
    <w:p w14:paraId="0BA22F1F" w14:textId="77777777" w:rsidR="00DD69D0" w:rsidRPr="00BE5D77" w:rsidRDefault="00DD69D0" w:rsidP="007C49A7">
      <w:pPr>
        <w:pStyle w:val="Lijstalinea"/>
        <w:numPr>
          <w:ilvl w:val="2"/>
          <w:numId w:val="44"/>
        </w:numPr>
        <w:spacing w:before="200"/>
        <w:rPr>
          <w:rFonts w:eastAsia="Calibri"/>
          <w:b/>
          <w:i/>
          <w:u w:val="single"/>
          <w:lang w:val="en-GB" w:eastAsia="en-US"/>
        </w:rPr>
      </w:pPr>
      <w:r w:rsidRPr="00BE5D77">
        <w:rPr>
          <w:rFonts w:eastAsia="Calibri"/>
          <w:b/>
          <w:i/>
          <w:u w:val="single"/>
          <w:lang w:val="en-GB" w:eastAsia="en-US"/>
        </w:rPr>
        <w:t>IFC Performance Standards</w:t>
      </w:r>
    </w:p>
    <w:p w14:paraId="67F660DF" w14:textId="77777777" w:rsidR="00DD69D0" w:rsidRPr="007D6C5A" w:rsidRDefault="00DD69D0" w:rsidP="00DD69D0">
      <w:pPr>
        <w:spacing w:after="240"/>
        <w:rPr>
          <w:rFonts w:eastAsia="Calibri"/>
          <w:lang w:val="en-GB" w:eastAsia="en-US"/>
        </w:rPr>
      </w:pPr>
      <w:r w:rsidRPr="007D6C5A">
        <w:rPr>
          <w:rFonts w:eastAsia="Calibri"/>
          <w:lang w:val="en-GB" w:eastAsia="en-US"/>
        </w:rPr>
        <w:t xml:space="preserve">The IFC Performance Standards consist of eight guidance notes, all of which should be explicitly addressed here, possibly with reference to the ESIA or IA. For each of these notes the applicant needs to demonstrate how these standards have been evaluated in the risk analysis (of the ESIA or IA) and what measures have been taken. If this assessment has been conducted in the ESIA, it can be copied into the intake form as well. </w:t>
      </w:r>
      <w:r w:rsidR="001636A6">
        <w:rPr>
          <w:rFonts w:eastAsia="Calibri"/>
          <w:lang w:val="en-GB" w:eastAsia="en-US"/>
        </w:rPr>
        <w:t xml:space="preserve">Furthermore, kindly provide the main risks associated with the project in the light of the IFC Performance Standards.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3097"/>
        <w:gridCol w:w="3095"/>
      </w:tblGrid>
      <w:tr w:rsidR="00DD69D0" w:rsidRPr="007D6C5A" w14:paraId="72E1527E" w14:textId="77777777" w:rsidTr="00005646">
        <w:tc>
          <w:tcPr>
            <w:tcW w:w="1667" w:type="pct"/>
          </w:tcPr>
          <w:p w14:paraId="71EF3615" w14:textId="77777777" w:rsidR="00DD69D0" w:rsidRPr="007D6C5A" w:rsidRDefault="00DD69D0" w:rsidP="001636A6">
            <w:pPr>
              <w:spacing w:before="60" w:after="60"/>
              <w:rPr>
                <w:lang w:val="en-GB"/>
              </w:rPr>
            </w:pPr>
            <w:r w:rsidRPr="007D6C5A">
              <w:rPr>
                <w:lang w:val="en-GB"/>
              </w:rPr>
              <w:t>IFC Guidance note</w:t>
            </w:r>
          </w:p>
        </w:tc>
        <w:tc>
          <w:tcPr>
            <w:tcW w:w="1667" w:type="pct"/>
          </w:tcPr>
          <w:p w14:paraId="00FAB320" w14:textId="77777777" w:rsidR="00DD69D0" w:rsidRPr="007D6C5A" w:rsidRDefault="00DD69D0" w:rsidP="001636A6">
            <w:pPr>
              <w:spacing w:before="60" w:after="60"/>
              <w:rPr>
                <w:lang w:val="en-GB"/>
              </w:rPr>
            </w:pPr>
            <w:r w:rsidRPr="007D6C5A">
              <w:rPr>
                <w:lang w:val="en-GB"/>
              </w:rPr>
              <w:t>Potential risks</w:t>
            </w:r>
          </w:p>
        </w:tc>
        <w:tc>
          <w:tcPr>
            <w:tcW w:w="1667" w:type="pct"/>
          </w:tcPr>
          <w:p w14:paraId="2CB690E4" w14:textId="77777777" w:rsidR="00DD69D0" w:rsidRPr="007D6C5A" w:rsidRDefault="00DD69D0" w:rsidP="001636A6">
            <w:pPr>
              <w:spacing w:before="60" w:after="60"/>
              <w:rPr>
                <w:lang w:val="en-GB"/>
              </w:rPr>
            </w:pPr>
            <w:r w:rsidRPr="007D6C5A">
              <w:rPr>
                <w:lang w:val="en-GB"/>
              </w:rPr>
              <w:t>Prevention / mitigation measures</w:t>
            </w:r>
          </w:p>
        </w:tc>
      </w:tr>
      <w:tr w:rsidR="00DD69D0" w:rsidRPr="00DB1F79" w14:paraId="25AE8B91" w14:textId="77777777" w:rsidTr="00005646">
        <w:tc>
          <w:tcPr>
            <w:tcW w:w="1667" w:type="pct"/>
          </w:tcPr>
          <w:p w14:paraId="4926A50B" w14:textId="77777777" w:rsidR="00DD69D0" w:rsidRPr="007D6C5A" w:rsidRDefault="00DD69D0" w:rsidP="001636A6">
            <w:pPr>
              <w:spacing w:before="60" w:after="60"/>
              <w:rPr>
                <w:lang w:val="en-GB"/>
              </w:rPr>
            </w:pPr>
            <w:r w:rsidRPr="007D6C5A">
              <w:rPr>
                <w:lang w:val="en-GB"/>
              </w:rPr>
              <w:t>1. Assessment and management of environmental and social risks and impacts</w:t>
            </w:r>
          </w:p>
        </w:tc>
        <w:tc>
          <w:tcPr>
            <w:tcW w:w="1667" w:type="pct"/>
          </w:tcPr>
          <w:p w14:paraId="6A968391" w14:textId="77777777" w:rsidR="00DD69D0" w:rsidRPr="007D6C5A" w:rsidRDefault="00DD69D0" w:rsidP="001636A6">
            <w:pPr>
              <w:spacing w:before="60" w:after="60"/>
              <w:rPr>
                <w:lang w:val="en-GB"/>
              </w:rPr>
            </w:pPr>
          </w:p>
        </w:tc>
        <w:tc>
          <w:tcPr>
            <w:tcW w:w="1667" w:type="pct"/>
          </w:tcPr>
          <w:p w14:paraId="2B423316" w14:textId="77777777" w:rsidR="00DD69D0" w:rsidRPr="007D6C5A" w:rsidRDefault="00DD69D0" w:rsidP="001636A6">
            <w:pPr>
              <w:spacing w:before="60" w:after="60"/>
              <w:rPr>
                <w:lang w:val="en-GB"/>
              </w:rPr>
            </w:pPr>
          </w:p>
        </w:tc>
      </w:tr>
      <w:tr w:rsidR="00DD69D0" w:rsidRPr="007D6C5A" w14:paraId="29A393C3" w14:textId="77777777" w:rsidTr="00005646">
        <w:tc>
          <w:tcPr>
            <w:tcW w:w="1667" w:type="pct"/>
          </w:tcPr>
          <w:p w14:paraId="342CF279" w14:textId="77777777" w:rsidR="00DD69D0" w:rsidRPr="007D6C5A" w:rsidRDefault="00DD69D0" w:rsidP="001636A6">
            <w:pPr>
              <w:spacing w:before="60" w:after="60"/>
              <w:rPr>
                <w:lang w:val="en-GB"/>
              </w:rPr>
            </w:pPr>
            <w:r w:rsidRPr="007D6C5A">
              <w:rPr>
                <w:lang w:val="en-GB"/>
              </w:rPr>
              <w:t>2. Labour and working conditions</w:t>
            </w:r>
          </w:p>
        </w:tc>
        <w:tc>
          <w:tcPr>
            <w:tcW w:w="1667" w:type="pct"/>
          </w:tcPr>
          <w:p w14:paraId="3B5ED9A9" w14:textId="77777777" w:rsidR="00DD69D0" w:rsidRPr="007D6C5A" w:rsidRDefault="00DD69D0" w:rsidP="001636A6">
            <w:pPr>
              <w:spacing w:before="60" w:after="60"/>
              <w:rPr>
                <w:lang w:val="en-GB"/>
              </w:rPr>
            </w:pPr>
          </w:p>
        </w:tc>
        <w:tc>
          <w:tcPr>
            <w:tcW w:w="1667" w:type="pct"/>
          </w:tcPr>
          <w:p w14:paraId="40D0E9BB" w14:textId="77777777" w:rsidR="00DD69D0" w:rsidRPr="007D6C5A" w:rsidRDefault="00DD69D0" w:rsidP="001636A6">
            <w:pPr>
              <w:spacing w:before="60" w:after="60"/>
              <w:rPr>
                <w:lang w:val="en-GB"/>
              </w:rPr>
            </w:pPr>
          </w:p>
        </w:tc>
      </w:tr>
      <w:tr w:rsidR="00DD69D0" w:rsidRPr="00DB1F79" w14:paraId="22A7A026" w14:textId="77777777" w:rsidTr="00005646">
        <w:tc>
          <w:tcPr>
            <w:tcW w:w="1667" w:type="pct"/>
          </w:tcPr>
          <w:p w14:paraId="036857BE" w14:textId="77777777" w:rsidR="00DD69D0" w:rsidRPr="007D6C5A" w:rsidRDefault="00DD69D0" w:rsidP="001636A6">
            <w:pPr>
              <w:spacing w:before="60" w:after="60"/>
              <w:rPr>
                <w:lang w:val="en-GB"/>
              </w:rPr>
            </w:pPr>
            <w:r w:rsidRPr="007D6C5A">
              <w:rPr>
                <w:lang w:val="en-GB"/>
              </w:rPr>
              <w:t>3. Resource efficiency and pollution prevention</w:t>
            </w:r>
          </w:p>
        </w:tc>
        <w:tc>
          <w:tcPr>
            <w:tcW w:w="1667" w:type="pct"/>
          </w:tcPr>
          <w:p w14:paraId="54FAB477" w14:textId="77777777" w:rsidR="00DD69D0" w:rsidRPr="007D6C5A" w:rsidRDefault="00DD69D0" w:rsidP="001636A6">
            <w:pPr>
              <w:spacing w:before="60" w:after="60"/>
              <w:rPr>
                <w:lang w:val="en-GB"/>
              </w:rPr>
            </w:pPr>
          </w:p>
        </w:tc>
        <w:tc>
          <w:tcPr>
            <w:tcW w:w="1667" w:type="pct"/>
          </w:tcPr>
          <w:p w14:paraId="30EA2C06" w14:textId="77777777" w:rsidR="00DD69D0" w:rsidRPr="007D6C5A" w:rsidRDefault="00DD69D0" w:rsidP="001636A6">
            <w:pPr>
              <w:spacing w:before="60" w:after="60"/>
              <w:rPr>
                <w:lang w:val="en-GB"/>
              </w:rPr>
            </w:pPr>
          </w:p>
        </w:tc>
      </w:tr>
      <w:tr w:rsidR="00DD69D0" w:rsidRPr="00DB1F79" w14:paraId="4151DC84" w14:textId="77777777" w:rsidTr="00005646">
        <w:tc>
          <w:tcPr>
            <w:tcW w:w="1667" w:type="pct"/>
          </w:tcPr>
          <w:p w14:paraId="13B78D9A" w14:textId="77777777" w:rsidR="00DD69D0" w:rsidRPr="007D6C5A" w:rsidRDefault="00DD69D0" w:rsidP="001636A6">
            <w:pPr>
              <w:spacing w:before="60" w:after="60"/>
              <w:rPr>
                <w:lang w:val="en-GB"/>
              </w:rPr>
            </w:pPr>
            <w:r w:rsidRPr="007D6C5A">
              <w:rPr>
                <w:lang w:val="en-GB"/>
              </w:rPr>
              <w:t>4. Community health, safety and security</w:t>
            </w:r>
          </w:p>
        </w:tc>
        <w:tc>
          <w:tcPr>
            <w:tcW w:w="1667" w:type="pct"/>
          </w:tcPr>
          <w:p w14:paraId="03BFFE7A" w14:textId="77777777" w:rsidR="00DD69D0" w:rsidRPr="007D6C5A" w:rsidRDefault="00DD69D0" w:rsidP="001636A6">
            <w:pPr>
              <w:spacing w:before="60" w:after="60"/>
              <w:rPr>
                <w:lang w:val="en-GB"/>
              </w:rPr>
            </w:pPr>
          </w:p>
        </w:tc>
        <w:tc>
          <w:tcPr>
            <w:tcW w:w="1667" w:type="pct"/>
          </w:tcPr>
          <w:p w14:paraId="77924444" w14:textId="77777777" w:rsidR="00DD69D0" w:rsidRPr="007D6C5A" w:rsidRDefault="00DD69D0" w:rsidP="001636A6">
            <w:pPr>
              <w:spacing w:before="60" w:after="60"/>
              <w:rPr>
                <w:lang w:val="en-GB"/>
              </w:rPr>
            </w:pPr>
          </w:p>
        </w:tc>
      </w:tr>
      <w:tr w:rsidR="00DD69D0" w:rsidRPr="00DB1F79" w14:paraId="553D5EB8" w14:textId="77777777" w:rsidTr="00005646">
        <w:tc>
          <w:tcPr>
            <w:tcW w:w="1667" w:type="pct"/>
          </w:tcPr>
          <w:p w14:paraId="7C857882" w14:textId="77777777" w:rsidR="00DD69D0" w:rsidRPr="007D6C5A" w:rsidRDefault="00DD69D0" w:rsidP="001636A6">
            <w:pPr>
              <w:spacing w:before="60" w:after="60"/>
              <w:rPr>
                <w:lang w:val="en-GB"/>
              </w:rPr>
            </w:pPr>
            <w:r w:rsidRPr="007D6C5A">
              <w:rPr>
                <w:lang w:val="en-GB"/>
              </w:rPr>
              <w:t>5. Land acquisition and involuntary resettlement</w:t>
            </w:r>
          </w:p>
        </w:tc>
        <w:tc>
          <w:tcPr>
            <w:tcW w:w="1667" w:type="pct"/>
          </w:tcPr>
          <w:p w14:paraId="276D1B26" w14:textId="77777777" w:rsidR="00DD69D0" w:rsidRPr="007D6C5A" w:rsidRDefault="00DD69D0" w:rsidP="001636A6">
            <w:pPr>
              <w:spacing w:before="60" w:after="60"/>
              <w:rPr>
                <w:lang w:val="en-GB"/>
              </w:rPr>
            </w:pPr>
          </w:p>
        </w:tc>
        <w:tc>
          <w:tcPr>
            <w:tcW w:w="1667" w:type="pct"/>
          </w:tcPr>
          <w:p w14:paraId="1FB74777" w14:textId="77777777" w:rsidR="00DD69D0" w:rsidRPr="007D6C5A" w:rsidRDefault="00DD69D0" w:rsidP="001636A6">
            <w:pPr>
              <w:spacing w:before="60" w:after="60"/>
              <w:rPr>
                <w:lang w:val="en-GB"/>
              </w:rPr>
            </w:pPr>
          </w:p>
        </w:tc>
      </w:tr>
      <w:tr w:rsidR="00DD69D0" w:rsidRPr="00DB1F79" w14:paraId="7B8F23B5" w14:textId="77777777" w:rsidTr="00005646">
        <w:tc>
          <w:tcPr>
            <w:tcW w:w="1667" w:type="pct"/>
          </w:tcPr>
          <w:p w14:paraId="2E67A56B" w14:textId="77777777" w:rsidR="00DD69D0" w:rsidRPr="007D6C5A" w:rsidRDefault="00DD69D0" w:rsidP="001636A6">
            <w:pPr>
              <w:spacing w:before="60" w:after="60"/>
              <w:rPr>
                <w:lang w:val="en-GB"/>
              </w:rPr>
            </w:pPr>
            <w:r w:rsidRPr="007D6C5A">
              <w:rPr>
                <w:lang w:val="en-GB"/>
              </w:rPr>
              <w:t>6. Biodiversity conservation and sustainable management of living natural resources</w:t>
            </w:r>
          </w:p>
        </w:tc>
        <w:tc>
          <w:tcPr>
            <w:tcW w:w="1667" w:type="pct"/>
          </w:tcPr>
          <w:p w14:paraId="5941B4EA" w14:textId="77777777" w:rsidR="00DD69D0" w:rsidRPr="007D6C5A" w:rsidRDefault="00DD69D0" w:rsidP="001636A6">
            <w:pPr>
              <w:spacing w:before="60" w:after="60"/>
              <w:rPr>
                <w:lang w:val="en-GB"/>
              </w:rPr>
            </w:pPr>
          </w:p>
        </w:tc>
        <w:tc>
          <w:tcPr>
            <w:tcW w:w="1667" w:type="pct"/>
          </w:tcPr>
          <w:p w14:paraId="48C653F1" w14:textId="77777777" w:rsidR="00DD69D0" w:rsidRPr="007D6C5A" w:rsidRDefault="00DD69D0" w:rsidP="001636A6">
            <w:pPr>
              <w:spacing w:before="60" w:after="60"/>
              <w:rPr>
                <w:lang w:val="en-GB"/>
              </w:rPr>
            </w:pPr>
          </w:p>
        </w:tc>
      </w:tr>
      <w:tr w:rsidR="00DD69D0" w:rsidRPr="007D6C5A" w14:paraId="38C87F6E" w14:textId="77777777" w:rsidTr="00005646">
        <w:tc>
          <w:tcPr>
            <w:tcW w:w="1667" w:type="pct"/>
          </w:tcPr>
          <w:p w14:paraId="3D59CAD1" w14:textId="77777777" w:rsidR="00DD69D0" w:rsidRPr="007D6C5A" w:rsidRDefault="00DD69D0" w:rsidP="001636A6">
            <w:pPr>
              <w:spacing w:before="60" w:after="60"/>
              <w:rPr>
                <w:lang w:val="en-GB"/>
              </w:rPr>
            </w:pPr>
            <w:r w:rsidRPr="007D6C5A">
              <w:rPr>
                <w:lang w:val="en-GB"/>
              </w:rPr>
              <w:t>7. Indigenous people</w:t>
            </w:r>
          </w:p>
        </w:tc>
        <w:tc>
          <w:tcPr>
            <w:tcW w:w="1667" w:type="pct"/>
          </w:tcPr>
          <w:p w14:paraId="38C69BB4" w14:textId="77777777" w:rsidR="00DD69D0" w:rsidRPr="007D6C5A" w:rsidRDefault="00DD69D0" w:rsidP="001636A6">
            <w:pPr>
              <w:spacing w:before="60" w:after="60"/>
              <w:rPr>
                <w:lang w:val="en-GB"/>
              </w:rPr>
            </w:pPr>
          </w:p>
        </w:tc>
        <w:tc>
          <w:tcPr>
            <w:tcW w:w="1667" w:type="pct"/>
          </w:tcPr>
          <w:p w14:paraId="365011D2" w14:textId="77777777" w:rsidR="00DD69D0" w:rsidRPr="007D6C5A" w:rsidRDefault="00DD69D0" w:rsidP="001636A6">
            <w:pPr>
              <w:spacing w:before="60" w:after="60"/>
              <w:rPr>
                <w:lang w:val="en-GB"/>
              </w:rPr>
            </w:pPr>
          </w:p>
        </w:tc>
      </w:tr>
      <w:tr w:rsidR="00DD69D0" w:rsidRPr="007D6C5A" w14:paraId="4E509CFC" w14:textId="77777777" w:rsidTr="00005646">
        <w:tc>
          <w:tcPr>
            <w:tcW w:w="1667" w:type="pct"/>
          </w:tcPr>
          <w:p w14:paraId="7ECD6624" w14:textId="77777777" w:rsidR="00DD69D0" w:rsidRPr="007D6C5A" w:rsidRDefault="00DD69D0" w:rsidP="001636A6">
            <w:pPr>
              <w:spacing w:before="60" w:after="60"/>
              <w:rPr>
                <w:lang w:val="en-GB"/>
              </w:rPr>
            </w:pPr>
            <w:r w:rsidRPr="007D6C5A">
              <w:rPr>
                <w:lang w:val="en-GB"/>
              </w:rPr>
              <w:t>8. Cultural heritage</w:t>
            </w:r>
          </w:p>
        </w:tc>
        <w:tc>
          <w:tcPr>
            <w:tcW w:w="1667" w:type="pct"/>
          </w:tcPr>
          <w:p w14:paraId="28D46259" w14:textId="77777777" w:rsidR="00DD69D0" w:rsidRPr="007D6C5A" w:rsidRDefault="00DD69D0" w:rsidP="001636A6">
            <w:pPr>
              <w:spacing w:before="60" w:after="60"/>
              <w:rPr>
                <w:lang w:val="en-GB"/>
              </w:rPr>
            </w:pPr>
          </w:p>
        </w:tc>
        <w:tc>
          <w:tcPr>
            <w:tcW w:w="1667" w:type="pct"/>
          </w:tcPr>
          <w:p w14:paraId="76CDC021" w14:textId="77777777" w:rsidR="00DD69D0" w:rsidRPr="007D6C5A" w:rsidRDefault="00DD69D0" w:rsidP="001636A6">
            <w:pPr>
              <w:spacing w:before="60" w:after="60"/>
              <w:rPr>
                <w:lang w:val="en-GB"/>
              </w:rPr>
            </w:pPr>
          </w:p>
        </w:tc>
      </w:tr>
    </w:tbl>
    <w:p w14:paraId="05A35813" w14:textId="77777777" w:rsidR="00DD69D0" w:rsidRPr="007D6C5A" w:rsidRDefault="00DD69D0" w:rsidP="00DD69D0">
      <w:pPr>
        <w:rPr>
          <w:rFonts w:eastAsia="Calibri"/>
          <w:b/>
          <w:i/>
          <w:lang w:val="en-GB" w:eastAsia="en-US"/>
        </w:rPr>
      </w:pPr>
    </w:p>
    <w:tbl>
      <w:tblPr>
        <w:tblStyle w:val="Tabelraster"/>
        <w:tblW w:w="0" w:type="auto"/>
        <w:tblLook w:val="04A0" w:firstRow="1" w:lastRow="0" w:firstColumn="1" w:lastColumn="0" w:noHBand="0" w:noVBand="1"/>
      </w:tblPr>
      <w:tblGrid>
        <w:gridCol w:w="9288"/>
      </w:tblGrid>
      <w:tr w:rsidR="00DD69D0" w:rsidRPr="00DB1F79" w14:paraId="2AB96A47" w14:textId="77777777" w:rsidTr="00005646">
        <w:tc>
          <w:tcPr>
            <w:tcW w:w="9288" w:type="dxa"/>
          </w:tcPr>
          <w:p w14:paraId="66769349" w14:textId="77777777" w:rsidR="00DD69D0" w:rsidRPr="007D6C5A" w:rsidRDefault="00DD69D0" w:rsidP="00005646">
            <w:pPr>
              <w:spacing w:after="240"/>
              <w:rPr>
                <w:lang w:val="en-GB"/>
              </w:rPr>
            </w:pPr>
            <w:r w:rsidRPr="007D6C5A">
              <w:rPr>
                <w:lang w:val="en-GB"/>
              </w:rPr>
              <w:t>Please elaborate on the main risks</w:t>
            </w:r>
          </w:p>
          <w:p w14:paraId="6DFD552C" w14:textId="77777777" w:rsidR="00DD69D0" w:rsidRPr="007D6C5A" w:rsidRDefault="00DD69D0" w:rsidP="00005646">
            <w:pPr>
              <w:spacing w:after="240"/>
              <w:rPr>
                <w:lang w:val="en-GB"/>
              </w:rPr>
            </w:pPr>
          </w:p>
        </w:tc>
      </w:tr>
    </w:tbl>
    <w:p w14:paraId="262EF1D9" w14:textId="77777777" w:rsidR="00C66F39" w:rsidRPr="00BE5D77" w:rsidRDefault="00C66F39" w:rsidP="00C66F39">
      <w:pPr>
        <w:pStyle w:val="Lijstalinea"/>
        <w:numPr>
          <w:ilvl w:val="2"/>
          <w:numId w:val="44"/>
        </w:numPr>
        <w:spacing w:before="200"/>
        <w:rPr>
          <w:rFonts w:eastAsia="Calibri"/>
          <w:b/>
          <w:i/>
          <w:u w:val="single"/>
          <w:lang w:val="en-GB" w:eastAsia="en-US"/>
        </w:rPr>
      </w:pPr>
      <w:bookmarkStart w:id="73" w:name="PartVI"/>
      <w:r>
        <w:rPr>
          <w:rFonts w:eastAsia="Calibri"/>
          <w:b/>
          <w:i/>
          <w:lang w:val="en-GB" w:eastAsia="en-US"/>
        </w:rPr>
        <w:t xml:space="preserve">   </w:t>
      </w:r>
      <w:r w:rsidRPr="00BE5D77">
        <w:rPr>
          <w:rFonts w:eastAsia="Calibri"/>
          <w:b/>
          <w:i/>
          <w:u w:val="single"/>
          <w:lang w:val="en-GB" w:eastAsia="en-US"/>
        </w:rPr>
        <w:t xml:space="preserve">Supply chain responsibility </w:t>
      </w:r>
    </w:p>
    <w:p w14:paraId="7200D351" w14:textId="77777777" w:rsidR="00C66F39" w:rsidRPr="007D6C5A" w:rsidRDefault="00C66F39" w:rsidP="00C66F39">
      <w:pPr>
        <w:spacing w:after="240"/>
        <w:rPr>
          <w:rFonts w:eastAsia="Calibri"/>
          <w:lang w:val="en-GB" w:eastAsia="en-US"/>
        </w:rPr>
      </w:pPr>
      <w:r w:rsidRPr="007D6C5A">
        <w:rPr>
          <w:rFonts w:eastAsia="Calibri"/>
          <w:lang w:val="en-GB" w:eastAsia="en-US"/>
        </w:rPr>
        <w:t>Please provide an analysis of the project’s supply chain. The analysis involves listing the products and services necessary for realisation of the project, referring to possible suppliers if possible  (excl. suppliers of gas, diesel, electricity, water, telecom, packing materials or transport) and executing the due diligence  supply chain risk analysis</w:t>
      </w:r>
      <w:r w:rsidRPr="007D6C5A">
        <w:rPr>
          <w:rFonts w:eastAsia="Calibri"/>
          <w:vertAlign w:val="superscript"/>
          <w:lang w:val="en-GB" w:eastAsia="en-US"/>
        </w:rPr>
        <w:footnoteReference w:id="8"/>
      </w:r>
      <w:r w:rsidRPr="007D6C5A">
        <w:rPr>
          <w:rFonts w:eastAsia="Calibri"/>
          <w:lang w:val="en-GB" w:eastAsia="en-US"/>
        </w:rPr>
        <w:t xml:space="preserve">. Please make sure </w:t>
      </w:r>
      <w:r w:rsidRPr="007D6C5A">
        <w:rPr>
          <w:rFonts w:eastAsia="Calibri"/>
          <w:u w:val="single"/>
          <w:lang w:val="en-GB" w:eastAsia="en-US"/>
        </w:rPr>
        <w:t>all</w:t>
      </w:r>
      <w:r w:rsidRPr="007D6C5A">
        <w:rPr>
          <w:rFonts w:eastAsia="Calibri"/>
          <w:lang w:val="en-GB" w:eastAsia="en-US"/>
        </w:rPr>
        <w:t xml:space="preserve"> products and all associated risks are described in the table below, using as many table rows as is necessary. </w:t>
      </w:r>
    </w:p>
    <w:p w14:paraId="387B2488" w14:textId="77777777" w:rsidR="00C66F39" w:rsidRPr="007D6C5A" w:rsidRDefault="00C66F39" w:rsidP="00C66F39">
      <w:pPr>
        <w:spacing w:after="240"/>
        <w:rPr>
          <w:rFonts w:eastAsia="Calibri"/>
          <w:lang w:val="en-GB" w:eastAsia="en-US"/>
        </w:rPr>
      </w:pPr>
      <w:r w:rsidRPr="007D6C5A">
        <w:rPr>
          <w:rFonts w:eastAsia="Calibri"/>
          <w:lang w:val="en-GB" w:eastAsia="en-US"/>
        </w:rPr>
        <w:t>MVO Nederland has developed a tool based on the Guidelines which can be found on the website (</w:t>
      </w:r>
      <w:hyperlink r:id="rId19" w:history="1">
        <w:r w:rsidRPr="007D6C5A">
          <w:rPr>
            <w:rFonts w:eastAsia="Calibri"/>
            <w:lang w:val="en-GB" w:eastAsia="en-US"/>
          </w:rPr>
          <w:t>www.mvorisicochecker.nl</w:t>
        </w:r>
      </w:hyperlink>
      <w:r w:rsidRPr="007D6C5A">
        <w:rPr>
          <w:rFonts w:eastAsia="Calibri"/>
          <w:lang w:val="en-GB" w:eastAsia="en-US"/>
        </w:rPr>
        <w:t xml:space="preserve"> or </w:t>
      </w:r>
      <w:hyperlink r:id="rId20" w:history="1">
        <w:r w:rsidRPr="007D6C5A">
          <w:rPr>
            <w:rFonts w:eastAsia="Calibri"/>
            <w:lang w:val="en-GB" w:eastAsia="en-US"/>
          </w:rPr>
          <w:t>www.mvorisicochecker.nl/en</w:t>
        </w:r>
      </w:hyperlink>
      <w:r w:rsidRPr="007D6C5A">
        <w:rPr>
          <w:rFonts w:eastAsia="Calibri"/>
          <w:lang w:val="en-GB" w:eastAsia="en-US"/>
        </w:rPr>
        <w:t xml:space="preserve">) to facilitate the supply chain responsibility. Please Note that the tool will yield only general risks and specifications are required. </w:t>
      </w:r>
    </w:p>
    <w:p w14:paraId="673543EE" w14:textId="77777777" w:rsidR="00C66F39" w:rsidRDefault="00C66F39" w:rsidP="00C66F39">
      <w:pPr>
        <w:spacing w:after="240"/>
        <w:rPr>
          <w:rFonts w:eastAsia="Calibri"/>
          <w:lang w:val="en-GB" w:eastAsia="en-US"/>
        </w:rPr>
      </w:pPr>
      <w:r w:rsidRPr="007D6C5A">
        <w:rPr>
          <w:rFonts w:eastAsia="Calibri"/>
          <w:lang w:val="en-GB" w:eastAsia="en-US"/>
        </w:rPr>
        <w:lastRenderedPageBreak/>
        <w:t>Child labour: Please note that with regard to child labour RVO.nl applies a special obligation of notification for which defiance will result in a penalty</w:t>
      </w:r>
      <w:r w:rsidRPr="007D6C5A">
        <w:rPr>
          <w:rFonts w:eastAsia="Calibri"/>
          <w:vertAlign w:val="superscript"/>
          <w:lang w:val="en-GB"/>
        </w:rPr>
        <w:footnoteReference w:id="9"/>
      </w:r>
      <w:r w:rsidRPr="007D6C5A">
        <w:rPr>
          <w:rFonts w:eastAsia="Calibri"/>
          <w:lang w:val="en-GB" w:eastAsia="en-US"/>
        </w:rPr>
        <w:t>. Accordingly, the applicant is obliged to ensure that all project partners and primer suppliers of the products and services necessary for this project do not use child labour in any of their activities, related or not to this project and to notify RVO.nl in case of non-compliance.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260"/>
        <w:gridCol w:w="3793"/>
      </w:tblGrid>
      <w:tr w:rsidR="00C66F39" w:rsidRPr="007D6C5A" w14:paraId="39225B91" w14:textId="77777777" w:rsidTr="00C66F39">
        <w:tc>
          <w:tcPr>
            <w:tcW w:w="1203" w:type="pct"/>
            <w:shd w:val="clear" w:color="auto" w:fill="auto"/>
          </w:tcPr>
          <w:p w14:paraId="09A9D2DA" w14:textId="77777777" w:rsidR="00C66F39" w:rsidRPr="007D6C5A" w:rsidRDefault="00C66F39" w:rsidP="00FF3A8E">
            <w:pPr>
              <w:spacing w:after="240"/>
              <w:rPr>
                <w:rFonts w:eastAsia="Calibri"/>
                <w:b/>
                <w:lang w:val="en-GB"/>
              </w:rPr>
            </w:pPr>
            <w:r w:rsidRPr="007D6C5A">
              <w:rPr>
                <w:rFonts w:eastAsia="Calibri"/>
                <w:b/>
                <w:lang w:val="en-GB"/>
              </w:rPr>
              <w:t>Product or service</w:t>
            </w:r>
          </w:p>
        </w:tc>
        <w:tc>
          <w:tcPr>
            <w:tcW w:w="1755" w:type="pct"/>
            <w:shd w:val="clear" w:color="auto" w:fill="auto"/>
          </w:tcPr>
          <w:p w14:paraId="530AB137" w14:textId="77777777" w:rsidR="00C66F39" w:rsidRPr="007D6C5A" w:rsidRDefault="00C66F39" w:rsidP="00FF3A8E">
            <w:pPr>
              <w:spacing w:after="240"/>
              <w:rPr>
                <w:rFonts w:eastAsia="Calibri"/>
                <w:b/>
                <w:lang w:val="en-GB"/>
              </w:rPr>
            </w:pPr>
            <w:r w:rsidRPr="007D6C5A">
              <w:rPr>
                <w:rFonts w:eastAsia="Calibri"/>
                <w:b/>
                <w:lang w:val="en-GB"/>
              </w:rPr>
              <w:t>Activity proposed</w:t>
            </w:r>
          </w:p>
        </w:tc>
        <w:tc>
          <w:tcPr>
            <w:tcW w:w="2042" w:type="pct"/>
            <w:shd w:val="clear" w:color="auto" w:fill="auto"/>
          </w:tcPr>
          <w:p w14:paraId="5C3D5CEA" w14:textId="77777777" w:rsidR="00C66F39" w:rsidRPr="007D6C5A" w:rsidRDefault="00C66F39" w:rsidP="00FF3A8E">
            <w:pPr>
              <w:spacing w:after="240"/>
              <w:rPr>
                <w:rFonts w:eastAsia="Calibri"/>
                <w:b/>
                <w:lang w:val="en-GB"/>
              </w:rPr>
            </w:pPr>
            <w:r w:rsidRPr="007D6C5A">
              <w:rPr>
                <w:rFonts w:eastAsia="Calibri"/>
                <w:b/>
                <w:lang w:val="en-GB"/>
              </w:rPr>
              <w:t>Monitoring/ management</w:t>
            </w:r>
          </w:p>
        </w:tc>
      </w:tr>
      <w:tr w:rsidR="00C66F39" w:rsidRPr="00DB1F79" w14:paraId="5783851B" w14:textId="77777777" w:rsidTr="00C66F39">
        <w:trPr>
          <w:trHeight w:val="1093"/>
        </w:trPr>
        <w:tc>
          <w:tcPr>
            <w:tcW w:w="1203" w:type="pct"/>
            <w:vMerge w:val="restart"/>
            <w:shd w:val="clear" w:color="auto" w:fill="auto"/>
          </w:tcPr>
          <w:p w14:paraId="761FAC5A" w14:textId="77777777" w:rsidR="00C66F39" w:rsidRPr="007D6C5A" w:rsidRDefault="00C66F39" w:rsidP="00FF3A8E">
            <w:pPr>
              <w:spacing w:after="240"/>
              <w:rPr>
                <w:rFonts w:eastAsia="Calibri"/>
                <w:lang w:val="en-GB"/>
              </w:rPr>
            </w:pPr>
            <w:r w:rsidRPr="007D6C5A">
              <w:rPr>
                <w:rFonts w:eastAsia="Calibri"/>
                <w:lang w:val="en-GB"/>
              </w:rPr>
              <w:t>Product 1</w:t>
            </w:r>
          </w:p>
        </w:tc>
        <w:tc>
          <w:tcPr>
            <w:tcW w:w="1755" w:type="pct"/>
            <w:shd w:val="clear" w:color="auto" w:fill="auto"/>
          </w:tcPr>
          <w:p w14:paraId="3824015E" w14:textId="77777777" w:rsidR="00C66F39" w:rsidRPr="007D6C5A" w:rsidRDefault="00C66F39" w:rsidP="00FF3A8E">
            <w:pPr>
              <w:spacing w:after="240"/>
              <w:rPr>
                <w:rFonts w:eastAsia="Calibri"/>
                <w:lang w:val="en-GB"/>
              </w:rPr>
            </w:pPr>
            <w:r w:rsidRPr="007D6C5A">
              <w:rPr>
                <w:rFonts w:eastAsia="Calibri"/>
                <w:lang w:val="en-GB"/>
              </w:rPr>
              <w:t>Proposed activity to mitigate or avoid risk A</w:t>
            </w:r>
            <w:r>
              <w:rPr>
                <w:rFonts w:eastAsia="Calibri"/>
                <w:lang w:val="en-GB"/>
              </w:rPr>
              <w:t xml:space="preserve"> for product 1</w:t>
            </w:r>
          </w:p>
        </w:tc>
        <w:tc>
          <w:tcPr>
            <w:tcW w:w="2042" w:type="pct"/>
            <w:shd w:val="clear" w:color="auto" w:fill="auto"/>
          </w:tcPr>
          <w:p w14:paraId="5855329D" w14:textId="77777777" w:rsidR="00C66F39" w:rsidRPr="007D6C5A" w:rsidRDefault="00C66F39" w:rsidP="00FF3A8E">
            <w:pPr>
              <w:spacing w:after="240"/>
              <w:rPr>
                <w:rFonts w:eastAsia="Calibri"/>
                <w:lang w:val="en-GB"/>
              </w:rPr>
            </w:pPr>
            <w:r w:rsidRPr="007D6C5A">
              <w:rPr>
                <w:rFonts w:eastAsia="Calibri"/>
                <w:lang w:val="en-GB"/>
              </w:rPr>
              <w:t>How i</w:t>
            </w:r>
            <w:r>
              <w:rPr>
                <w:rFonts w:eastAsia="Calibri"/>
                <w:lang w:val="en-GB"/>
              </w:rPr>
              <w:t xml:space="preserve">s the effect of the activity </w:t>
            </w:r>
            <w:r w:rsidRPr="007D6C5A">
              <w:rPr>
                <w:rFonts w:eastAsia="Calibri"/>
                <w:lang w:val="en-GB"/>
              </w:rPr>
              <w:t xml:space="preserve">monitored/managed to ensure risk A is mitigated or avoided </w:t>
            </w:r>
          </w:p>
        </w:tc>
      </w:tr>
      <w:tr w:rsidR="00C66F39" w:rsidRPr="00DB1F79" w14:paraId="4D38083C" w14:textId="77777777" w:rsidTr="00C66F39">
        <w:trPr>
          <w:trHeight w:val="466"/>
        </w:trPr>
        <w:tc>
          <w:tcPr>
            <w:tcW w:w="1203" w:type="pct"/>
            <w:vMerge/>
            <w:shd w:val="clear" w:color="auto" w:fill="auto"/>
          </w:tcPr>
          <w:p w14:paraId="6B962F01" w14:textId="77777777" w:rsidR="00C66F39" w:rsidRPr="007D6C5A" w:rsidRDefault="00C66F39" w:rsidP="00FF3A8E">
            <w:pPr>
              <w:spacing w:after="240"/>
              <w:rPr>
                <w:rFonts w:eastAsia="Calibri"/>
                <w:lang w:val="en-GB"/>
              </w:rPr>
            </w:pPr>
          </w:p>
        </w:tc>
        <w:tc>
          <w:tcPr>
            <w:tcW w:w="1755" w:type="pct"/>
            <w:shd w:val="clear" w:color="auto" w:fill="auto"/>
          </w:tcPr>
          <w:p w14:paraId="7B961D2A" w14:textId="77777777" w:rsidR="00C66F39" w:rsidRPr="007D6C5A" w:rsidRDefault="00C66F39" w:rsidP="00FF3A8E">
            <w:pPr>
              <w:spacing w:after="240"/>
              <w:rPr>
                <w:rFonts w:eastAsia="Calibri"/>
                <w:lang w:val="en-GB"/>
              </w:rPr>
            </w:pPr>
            <w:r w:rsidRPr="007D6C5A">
              <w:rPr>
                <w:rFonts w:eastAsia="Calibri"/>
                <w:lang w:val="en-GB"/>
              </w:rPr>
              <w:t>Proposed activity to mitigate or avoid risk B</w:t>
            </w:r>
            <w:r>
              <w:rPr>
                <w:rFonts w:eastAsia="Calibri"/>
                <w:lang w:val="en-GB"/>
              </w:rPr>
              <w:t xml:space="preserve"> for product 1 </w:t>
            </w:r>
          </w:p>
        </w:tc>
        <w:tc>
          <w:tcPr>
            <w:tcW w:w="2042" w:type="pct"/>
            <w:shd w:val="clear" w:color="auto" w:fill="auto"/>
          </w:tcPr>
          <w:p w14:paraId="48E9D25D" w14:textId="77777777" w:rsidR="00C66F39" w:rsidRPr="007D6C5A" w:rsidRDefault="00C66F39" w:rsidP="00FF3A8E">
            <w:pPr>
              <w:spacing w:after="240"/>
              <w:rPr>
                <w:rFonts w:eastAsia="Calibri"/>
                <w:lang w:val="en-GB"/>
              </w:rPr>
            </w:pPr>
            <w:r w:rsidRPr="007D6C5A">
              <w:rPr>
                <w:rFonts w:eastAsia="Calibri"/>
                <w:lang w:val="en-GB"/>
              </w:rPr>
              <w:t>How i</w:t>
            </w:r>
            <w:r>
              <w:rPr>
                <w:rFonts w:eastAsia="Calibri"/>
                <w:lang w:val="en-GB"/>
              </w:rPr>
              <w:t xml:space="preserve">s the effect of the activity </w:t>
            </w:r>
            <w:r w:rsidRPr="007D6C5A">
              <w:rPr>
                <w:rFonts w:eastAsia="Calibri"/>
                <w:lang w:val="en-GB"/>
              </w:rPr>
              <w:t xml:space="preserve">monitored/managed to ensure risk B is mitigated or avoided </w:t>
            </w:r>
          </w:p>
        </w:tc>
      </w:tr>
      <w:tr w:rsidR="00C66F39" w:rsidRPr="00DB1F79" w14:paraId="0F84B41C" w14:textId="77777777" w:rsidTr="00C66F39">
        <w:trPr>
          <w:trHeight w:val="466"/>
        </w:trPr>
        <w:tc>
          <w:tcPr>
            <w:tcW w:w="1203" w:type="pct"/>
            <w:shd w:val="clear" w:color="auto" w:fill="auto"/>
          </w:tcPr>
          <w:p w14:paraId="79A0C674" w14:textId="77777777" w:rsidR="00C66F39" w:rsidRPr="00C66F39" w:rsidRDefault="00C66F39" w:rsidP="00FF3A8E">
            <w:pPr>
              <w:spacing w:after="240"/>
              <w:rPr>
                <w:rFonts w:eastAsia="Calibri"/>
                <w:lang w:val="en-GB"/>
              </w:rPr>
            </w:pPr>
            <w:r>
              <w:rPr>
                <w:rFonts w:eastAsia="Calibri"/>
                <w:lang w:val="en-GB"/>
              </w:rPr>
              <w:t>Product 2</w:t>
            </w:r>
          </w:p>
        </w:tc>
        <w:tc>
          <w:tcPr>
            <w:tcW w:w="1755" w:type="pct"/>
            <w:tcBorders>
              <w:top w:val="single" w:sz="4" w:space="0" w:color="auto"/>
              <w:left w:val="single" w:sz="4" w:space="0" w:color="auto"/>
              <w:bottom w:val="single" w:sz="4" w:space="0" w:color="auto"/>
              <w:right w:val="single" w:sz="4" w:space="0" w:color="auto"/>
            </w:tcBorders>
            <w:shd w:val="clear" w:color="auto" w:fill="auto"/>
          </w:tcPr>
          <w:p w14:paraId="27EA361F" w14:textId="77777777" w:rsidR="00C66F39" w:rsidRPr="00C66F39" w:rsidRDefault="00C66F39" w:rsidP="00FF3A8E">
            <w:pPr>
              <w:spacing w:after="240"/>
              <w:rPr>
                <w:rFonts w:eastAsia="Calibri"/>
                <w:lang w:val="en-GB"/>
              </w:rPr>
            </w:pPr>
            <w:r w:rsidRPr="00C66F39">
              <w:rPr>
                <w:rFonts w:eastAsia="Calibri"/>
                <w:lang w:val="en-GB"/>
              </w:rPr>
              <w:t>Proposed activity to mitigate or avoid risk A</w:t>
            </w:r>
            <w:r>
              <w:rPr>
                <w:rFonts w:eastAsia="Calibri"/>
                <w:lang w:val="en-GB"/>
              </w:rPr>
              <w:t xml:space="preserve"> for product 2</w:t>
            </w:r>
          </w:p>
        </w:tc>
        <w:tc>
          <w:tcPr>
            <w:tcW w:w="2042" w:type="pct"/>
            <w:tcBorders>
              <w:top w:val="single" w:sz="4" w:space="0" w:color="auto"/>
              <w:left w:val="single" w:sz="4" w:space="0" w:color="auto"/>
              <w:bottom w:val="single" w:sz="4" w:space="0" w:color="auto"/>
              <w:right w:val="single" w:sz="4" w:space="0" w:color="auto"/>
            </w:tcBorders>
            <w:shd w:val="clear" w:color="auto" w:fill="auto"/>
          </w:tcPr>
          <w:p w14:paraId="5F2AFEFA" w14:textId="77777777" w:rsidR="00C66F39" w:rsidRPr="00C66F39" w:rsidRDefault="00C66F39" w:rsidP="00FF3A8E">
            <w:pPr>
              <w:spacing w:after="240"/>
              <w:rPr>
                <w:rFonts w:eastAsia="Calibri"/>
                <w:lang w:val="en-GB"/>
              </w:rPr>
            </w:pPr>
            <w:r w:rsidRPr="00C66F39">
              <w:rPr>
                <w:rFonts w:eastAsia="Calibri"/>
                <w:lang w:val="en-GB"/>
              </w:rPr>
              <w:t>How i</w:t>
            </w:r>
            <w:r>
              <w:rPr>
                <w:rFonts w:eastAsia="Calibri"/>
                <w:lang w:val="en-GB"/>
              </w:rPr>
              <w:t xml:space="preserve">s the effect of the activity </w:t>
            </w:r>
            <w:r w:rsidRPr="00C66F39">
              <w:rPr>
                <w:rFonts w:eastAsia="Calibri"/>
                <w:lang w:val="en-GB"/>
              </w:rPr>
              <w:t xml:space="preserve">monitored/managed to ensure risk A is mitigated or avoided </w:t>
            </w:r>
          </w:p>
        </w:tc>
      </w:tr>
    </w:tbl>
    <w:p w14:paraId="70FE503D" w14:textId="77777777" w:rsidR="003E66D8" w:rsidRDefault="003E66D8" w:rsidP="003E66D8">
      <w:pPr>
        <w:spacing w:line="240" w:lineRule="auto"/>
        <w:rPr>
          <w:rFonts w:eastAsia="Calibri" w:cs="Arial"/>
          <w:b/>
          <w:bCs/>
          <w:kern w:val="28"/>
          <w:sz w:val="28"/>
          <w:szCs w:val="28"/>
          <w:lang w:val="en-GB" w:eastAsia="en-US"/>
        </w:rPr>
      </w:pPr>
      <w:r>
        <w:rPr>
          <w:rFonts w:eastAsia="Calibri"/>
          <w:sz w:val="28"/>
          <w:szCs w:val="28"/>
          <w:lang w:val="en-GB" w:eastAsia="en-US"/>
        </w:rPr>
        <w:br w:type="page"/>
      </w:r>
    </w:p>
    <w:p w14:paraId="67592B98" w14:textId="77777777" w:rsidR="000636A9" w:rsidRPr="00D5240A" w:rsidRDefault="001E4E7F" w:rsidP="007C49A7">
      <w:pPr>
        <w:pStyle w:val="Titel"/>
        <w:numPr>
          <w:ilvl w:val="0"/>
          <w:numId w:val="44"/>
        </w:numPr>
        <w:spacing w:after="160"/>
        <w:rPr>
          <w:rFonts w:eastAsia="Calibri"/>
          <w:sz w:val="28"/>
          <w:szCs w:val="28"/>
          <w:lang w:val="en-GB" w:eastAsia="en-US"/>
        </w:rPr>
      </w:pPr>
      <w:r>
        <w:rPr>
          <w:rFonts w:eastAsia="Calibri"/>
          <w:sz w:val="28"/>
          <w:szCs w:val="28"/>
          <w:lang w:val="en-GB" w:eastAsia="en-US"/>
        </w:rPr>
        <w:lastRenderedPageBreak/>
        <w:t xml:space="preserve"> </w:t>
      </w:r>
      <w:bookmarkStart w:id="74" w:name="_Toc517881829"/>
      <w:r w:rsidR="000636A9" w:rsidRPr="00D5240A">
        <w:rPr>
          <w:rFonts w:eastAsia="Calibri"/>
          <w:sz w:val="28"/>
          <w:szCs w:val="28"/>
          <w:lang w:val="en-GB" w:eastAsia="en-US"/>
        </w:rPr>
        <w:t>Procurement</w:t>
      </w:r>
      <w:bookmarkEnd w:id="74"/>
    </w:p>
    <w:bookmarkEnd w:id="73"/>
    <w:p w14:paraId="62EA54BC" w14:textId="77777777" w:rsidR="00A56272" w:rsidRPr="007D6C5A" w:rsidRDefault="000636A9" w:rsidP="00A56272">
      <w:pPr>
        <w:spacing w:after="240"/>
        <w:rPr>
          <w:rFonts w:eastAsia="Calibri"/>
          <w:lang w:val="en-GB" w:eastAsia="en-US"/>
        </w:rPr>
      </w:pPr>
      <w:r w:rsidRPr="007D6C5A">
        <w:rPr>
          <w:rFonts w:eastAsia="Calibri"/>
          <w:lang w:val="en-GB" w:eastAsia="en-US"/>
        </w:rPr>
        <w:t>To ensure value for money of the goods, works and services purchased with DRIVE support, the procurement of the project must be carried out in a transparent and competitive way, in accordance with the laws of the specific country. The OESO Good Procurement Practices for Official Development Assistance apply as guidance</w:t>
      </w:r>
      <w:r w:rsidR="00B07A81">
        <w:rPr>
          <w:rFonts w:eastAsia="Calibri"/>
          <w:lang w:val="en-GB" w:eastAsia="en-US"/>
        </w:rPr>
        <w:t xml:space="preserve"> (</w:t>
      </w:r>
      <w:hyperlink r:id="rId21" w:history="1">
        <w:r w:rsidR="00B07A81" w:rsidRPr="009F0875">
          <w:rPr>
            <w:rStyle w:val="Hyperlink"/>
            <w:rFonts w:eastAsia="Calibri"/>
            <w:lang w:val="en-GB" w:eastAsia="en-US"/>
          </w:rPr>
          <w:t>www.oecd.org</w:t>
        </w:r>
      </w:hyperlink>
      <w:r w:rsidR="00B07A81">
        <w:rPr>
          <w:rFonts w:eastAsia="Calibri"/>
          <w:lang w:val="en-GB" w:eastAsia="en-US"/>
        </w:rPr>
        <w:t>)</w:t>
      </w:r>
      <w:r w:rsidRPr="007D6C5A">
        <w:rPr>
          <w:rFonts w:eastAsia="Calibri"/>
          <w:lang w:val="en-GB" w:eastAsia="en-US"/>
        </w:rPr>
        <w:t>. The responsibility for the procurement procedure lies with the local authority.</w:t>
      </w:r>
      <w:r w:rsidR="00A56272" w:rsidRPr="007D6C5A">
        <w:rPr>
          <w:rFonts w:eastAsia="Calibri"/>
          <w:i/>
          <w:lang w:val="en-GB" w:eastAsia="en-US"/>
        </w:rPr>
        <w:t xml:space="preserve"> </w:t>
      </w:r>
      <w:r w:rsidR="00A56272" w:rsidRPr="007D6C5A">
        <w:rPr>
          <w:rFonts w:eastAsia="Calibri"/>
          <w:lang w:val="en-GB" w:eastAsia="en-US"/>
        </w:rPr>
        <w:t>When the quality regarding procurement of the local authority and/or the procurement expert involved is not sufficiently according to RVO.nl, an external procurement expert should be appointed to advise the local authority on the overall procurement cycle, including the planning, tender documents, evaluation and contract negotiation.</w:t>
      </w:r>
    </w:p>
    <w:p w14:paraId="52C1AD6D" w14:textId="77777777" w:rsidR="000636A9" w:rsidRPr="007D6C5A" w:rsidRDefault="000636A9" w:rsidP="001D72D2">
      <w:pPr>
        <w:spacing w:after="240"/>
        <w:rPr>
          <w:rFonts w:eastAsia="Calibri"/>
          <w:lang w:val="en-GB" w:eastAsia="en-US"/>
        </w:rPr>
      </w:pPr>
      <w:r w:rsidRPr="007D6C5A">
        <w:rPr>
          <w:rFonts w:eastAsia="Calibri"/>
          <w:lang w:val="en-GB" w:eastAsia="en-US"/>
        </w:rPr>
        <w:t xml:space="preserve">If information about the tender procedure is not yet available, please indicate what the Competent Authority’s regular approach is for this type of procurement. </w:t>
      </w:r>
    </w:p>
    <w:p w14:paraId="6B271579" w14:textId="77777777" w:rsidR="003B5C6F" w:rsidRPr="003B5C6F" w:rsidRDefault="006C62F6" w:rsidP="003B5C6F">
      <w:pPr>
        <w:pStyle w:val="Ondertitel"/>
        <w:numPr>
          <w:ilvl w:val="1"/>
          <w:numId w:val="44"/>
        </w:numPr>
        <w:spacing w:before="200"/>
        <w:rPr>
          <w:rStyle w:val="Zwaar"/>
          <w:rFonts w:eastAsia="Calibri"/>
          <w:lang w:val="en-GB"/>
        </w:rPr>
      </w:pPr>
      <w:bookmarkStart w:id="75" w:name="_Toc517881830"/>
      <w:r w:rsidRPr="003B5C6F">
        <w:rPr>
          <w:rStyle w:val="Zwaar"/>
          <w:rFonts w:eastAsia="Calibri"/>
          <w:lang w:val="en-GB"/>
        </w:rPr>
        <w:t>P</w:t>
      </w:r>
      <w:r w:rsidR="000636A9" w:rsidRPr="003B5C6F">
        <w:rPr>
          <w:rStyle w:val="Zwaar"/>
          <w:rFonts w:eastAsia="Calibri"/>
          <w:lang w:val="en-GB"/>
        </w:rPr>
        <w:t xml:space="preserve">rocurement </w:t>
      </w:r>
      <w:r w:rsidRPr="003B5C6F">
        <w:rPr>
          <w:rStyle w:val="Zwaar"/>
          <w:rFonts w:eastAsia="Calibri"/>
          <w:lang w:val="en-GB"/>
        </w:rPr>
        <w:t>method</w:t>
      </w:r>
      <w:bookmarkEnd w:id="75"/>
    </w:p>
    <w:p w14:paraId="556FABDB" w14:textId="77777777" w:rsidR="006C62F6" w:rsidRDefault="000471FF" w:rsidP="000471FF">
      <w:pPr>
        <w:spacing w:after="240"/>
        <w:rPr>
          <w:lang w:val="en-GB"/>
        </w:rPr>
      </w:pPr>
      <w:r w:rsidRPr="007D6C5A">
        <w:rPr>
          <w:lang w:val="en-GB"/>
        </w:rPr>
        <w:t xml:space="preserve">Describe the procurement method and approach for goods and services, including the partners' division of roles. </w:t>
      </w:r>
      <w:r w:rsidR="00B07A81">
        <w:rPr>
          <w:lang w:val="en-GB"/>
        </w:rPr>
        <w:t xml:space="preserve">Please specify </w:t>
      </w:r>
      <w:r w:rsidR="006C62F6">
        <w:rPr>
          <w:lang w:val="en-GB"/>
        </w:rPr>
        <w:t xml:space="preserve">the following in the box below. </w:t>
      </w:r>
    </w:p>
    <w:p w14:paraId="3820D5CA" w14:textId="77777777" w:rsidR="006C62F6" w:rsidRDefault="006C62F6" w:rsidP="006C62F6">
      <w:pPr>
        <w:pStyle w:val="Lijstalinea"/>
        <w:numPr>
          <w:ilvl w:val="0"/>
          <w:numId w:val="45"/>
        </w:numPr>
        <w:spacing w:after="240"/>
        <w:rPr>
          <w:lang w:val="en-GB"/>
        </w:rPr>
      </w:pPr>
      <w:r>
        <w:rPr>
          <w:lang w:val="en-GB"/>
        </w:rPr>
        <w:t>W</w:t>
      </w:r>
      <w:r w:rsidR="00B07A81" w:rsidRPr="006C62F6">
        <w:rPr>
          <w:lang w:val="en-GB"/>
        </w:rPr>
        <w:t>hich contracts wil</w:t>
      </w:r>
      <w:r w:rsidRPr="006C62F6">
        <w:rPr>
          <w:lang w:val="en-GB"/>
        </w:rPr>
        <w:t xml:space="preserve">l be applicable </w:t>
      </w:r>
      <w:r>
        <w:rPr>
          <w:lang w:val="en-GB"/>
        </w:rPr>
        <w:t>(</w:t>
      </w:r>
      <w:r w:rsidR="00B07A81" w:rsidRPr="006C62F6">
        <w:rPr>
          <w:lang w:val="en-GB"/>
        </w:rPr>
        <w:t>such as works contract and supervision contract</w:t>
      </w:r>
      <w:r>
        <w:rPr>
          <w:lang w:val="en-GB"/>
        </w:rPr>
        <w:t>),</w:t>
      </w:r>
    </w:p>
    <w:p w14:paraId="5EB66911" w14:textId="77777777" w:rsidR="006C62F6" w:rsidRDefault="006C62F6" w:rsidP="006C62F6">
      <w:pPr>
        <w:pStyle w:val="Lijstalinea"/>
        <w:numPr>
          <w:ilvl w:val="0"/>
          <w:numId w:val="45"/>
        </w:numPr>
        <w:spacing w:after="240"/>
        <w:rPr>
          <w:lang w:val="en-GB"/>
        </w:rPr>
      </w:pPr>
      <w:r>
        <w:rPr>
          <w:lang w:val="en-GB"/>
        </w:rPr>
        <w:t>S</w:t>
      </w:r>
      <w:r w:rsidRPr="006C62F6">
        <w:rPr>
          <w:lang w:val="en-GB"/>
        </w:rPr>
        <w:t xml:space="preserve">pecify the type of works contract </w:t>
      </w:r>
      <w:r>
        <w:rPr>
          <w:lang w:val="en-GB"/>
        </w:rPr>
        <w:t>that will be used (such as construction or design and build)</w:t>
      </w:r>
    </w:p>
    <w:p w14:paraId="16E9A458" w14:textId="77777777" w:rsidR="000471FF" w:rsidRPr="006C62F6" w:rsidRDefault="006C62F6" w:rsidP="000471FF">
      <w:pPr>
        <w:pStyle w:val="Lijstalinea"/>
        <w:numPr>
          <w:ilvl w:val="0"/>
          <w:numId w:val="45"/>
        </w:numPr>
        <w:spacing w:after="240"/>
        <w:rPr>
          <w:lang w:val="en-GB"/>
        </w:rPr>
      </w:pPr>
      <w:r w:rsidRPr="006C62F6">
        <w:rPr>
          <w:lang w:val="en-GB"/>
        </w:rPr>
        <w:t>Please describe the tender procedure for the works and supervision contract</w:t>
      </w:r>
      <w:r w:rsidR="000471FF" w:rsidRPr="006C62F6">
        <w:rPr>
          <w:lang w:val="en-GB"/>
        </w:rPr>
        <w:t xml:space="preserve"> (</w:t>
      </w:r>
      <w:r w:rsidR="00B07A81" w:rsidRPr="006C62F6">
        <w:rPr>
          <w:lang w:val="en-GB"/>
        </w:rPr>
        <w:t xml:space="preserve">such as </w:t>
      </w:r>
      <w:r w:rsidR="000471FF" w:rsidRPr="006C62F6">
        <w:rPr>
          <w:lang w:val="en-GB"/>
        </w:rPr>
        <w:t>International Competitive Bidding, Limited International Bidding, National Competitive Bidding) will be used</w:t>
      </w:r>
      <w:r w:rsidR="00B07A81" w:rsidRPr="006C62F6">
        <w:rPr>
          <w:lang w:val="en-GB"/>
        </w:rPr>
        <w:t xml:space="preserve">. </w:t>
      </w:r>
      <w:r>
        <w:rPr>
          <w:lang w:val="en-GB"/>
        </w:rPr>
        <w:t xml:space="preserve">Please indicate if expression of interest and/or prequalification is applicable. </w:t>
      </w:r>
    </w:p>
    <w:tbl>
      <w:tblPr>
        <w:tblStyle w:val="Tabelraster"/>
        <w:tblW w:w="9322" w:type="dxa"/>
        <w:tblLook w:val="04A0" w:firstRow="1" w:lastRow="0" w:firstColumn="1" w:lastColumn="0" w:noHBand="0" w:noVBand="1"/>
      </w:tblPr>
      <w:tblGrid>
        <w:gridCol w:w="9322"/>
      </w:tblGrid>
      <w:tr w:rsidR="000471FF" w:rsidRPr="007D6C5A" w14:paraId="5C65F736" w14:textId="77777777" w:rsidTr="00BF4644">
        <w:tc>
          <w:tcPr>
            <w:tcW w:w="9322" w:type="dxa"/>
          </w:tcPr>
          <w:p w14:paraId="1C527E6A" w14:textId="77777777" w:rsidR="000471FF" w:rsidRPr="007D6C5A" w:rsidRDefault="000471FF" w:rsidP="00BF4644">
            <w:pPr>
              <w:spacing w:after="240"/>
              <w:rPr>
                <w:lang w:val="en-GB"/>
              </w:rPr>
            </w:pPr>
            <w:r w:rsidRPr="007D6C5A">
              <w:rPr>
                <w:lang w:val="en-GB"/>
              </w:rPr>
              <w:t>Please elaborate:</w:t>
            </w:r>
          </w:p>
          <w:p w14:paraId="23C87610" w14:textId="77777777" w:rsidR="000471FF" w:rsidRPr="007D6C5A" w:rsidRDefault="000471FF" w:rsidP="00BF4644">
            <w:pPr>
              <w:spacing w:after="240"/>
              <w:rPr>
                <w:lang w:val="en-GB"/>
              </w:rPr>
            </w:pPr>
          </w:p>
        </w:tc>
      </w:tr>
    </w:tbl>
    <w:p w14:paraId="4EC9C3AF" w14:textId="77777777" w:rsidR="000636A9" w:rsidRPr="007C49A7" w:rsidRDefault="000636A9" w:rsidP="006C62F6">
      <w:pPr>
        <w:pStyle w:val="Ondertitel"/>
        <w:numPr>
          <w:ilvl w:val="1"/>
          <w:numId w:val="44"/>
        </w:numPr>
        <w:spacing w:before="200"/>
        <w:rPr>
          <w:rStyle w:val="Zwaar"/>
          <w:rFonts w:eastAsia="Calibri"/>
          <w:bCs w:val="0"/>
          <w:lang w:val="en-GB"/>
        </w:rPr>
      </w:pPr>
      <w:bookmarkStart w:id="76" w:name="_Toc517881831"/>
      <w:r w:rsidRPr="007C49A7">
        <w:rPr>
          <w:rStyle w:val="Zwaar"/>
          <w:rFonts w:eastAsia="Calibri"/>
          <w:bCs w:val="0"/>
          <w:lang w:val="en-GB"/>
        </w:rPr>
        <w:t>Standards (bid-evaluation and contracts)</w:t>
      </w:r>
      <w:bookmarkEnd w:id="76"/>
    </w:p>
    <w:p w14:paraId="2D64EE16" w14:textId="77777777" w:rsidR="000636A9" w:rsidRPr="007D6C5A" w:rsidRDefault="000636A9" w:rsidP="001D72D2">
      <w:pPr>
        <w:spacing w:after="240"/>
        <w:rPr>
          <w:rFonts w:eastAsia="Calibri"/>
          <w:lang w:val="en-GB" w:eastAsia="en-US"/>
        </w:rPr>
      </w:pPr>
      <w:r w:rsidRPr="007D6C5A">
        <w:rPr>
          <w:rFonts w:eastAsia="Calibri"/>
          <w:lang w:val="en-GB" w:eastAsia="en-US"/>
        </w:rPr>
        <w:t>What is expected of the type of evaluation used by procuring entity? How does procuring entity assess criteria as quality, price or cost using a cost-effectiveness approach, technical merit</w:t>
      </w:r>
      <w:r w:rsidR="006C62F6">
        <w:rPr>
          <w:rFonts w:eastAsia="Calibri"/>
          <w:lang w:val="en-GB" w:eastAsia="en-US"/>
        </w:rPr>
        <w:t>, environmental characteristics and</w:t>
      </w:r>
      <w:r w:rsidRPr="007D6C5A">
        <w:rPr>
          <w:rFonts w:eastAsia="Calibri"/>
          <w:lang w:val="en-GB" w:eastAsia="en-US"/>
        </w:rPr>
        <w:t xml:space="preserve"> innovative characteristics?</w:t>
      </w:r>
    </w:p>
    <w:tbl>
      <w:tblPr>
        <w:tblStyle w:val="Tabelraster"/>
        <w:tblW w:w="9322" w:type="dxa"/>
        <w:tblLook w:val="04A0" w:firstRow="1" w:lastRow="0" w:firstColumn="1" w:lastColumn="0" w:noHBand="0" w:noVBand="1"/>
      </w:tblPr>
      <w:tblGrid>
        <w:gridCol w:w="9322"/>
      </w:tblGrid>
      <w:tr w:rsidR="000636A9" w:rsidRPr="00DB1F79" w14:paraId="5F41F99B" w14:textId="77777777" w:rsidTr="0093680A">
        <w:tc>
          <w:tcPr>
            <w:tcW w:w="9322" w:type="dxa"/>
          </w:tcPr>
          <w:p w14:paraId="140E8FD8" w14:textId="77777777" w:rsidR="000636A9" w:rsidRPr="007D6C5A" w:rsidRDefault="000636A9" w:rsidP="001D72D2">
            <w:pPr>
              <w:spacing w:after="240"/>
              <w:rPr>
                <w:lang w:val="en-GB"/>
              </w:rPr>
            </w:pPr>
            <w:r w:rsidRPr="007D6C5A">
              <w:rPr>
                <w:lang w:val="en-GB"/>
              </w:rPr>
              <w:t xml:space="preserve">Please elaborate (e.g. tender </w:t>
            </w:r>
            <w:r w:rsidR="00A56272" w:rsidRPr="007D6C5A">
              <w:rPr>
                <w:lang w:val="en-GB"/>
              </w:rPr>
              <w:t xml:space="preserve">evaluation </w:t>
            </w:r>
            <w:r w:rsidRPr="007D6C5A">
              <w:rPr>
                <w:lang w:val="en-GB"/>
              </w:rPr>
              <w:t>based on</w:t>
            </w:r>
            <w:r w:rsidR="00A56272" w:rsidRPr="007D6C5A">
              <w:rPr>
                <w:lang w:val="en-GB"/>
              </w:rPr>
              <w:t xml:space="preserve"> quality/price</w:t>
            </w:r>
            <w:r w:rsidRPr="007D6C5A">
              <w:rPr>
                <w:lang w:val="en-GB"/>
              </w:rPr>
              <w:t>)</w:t>
            </w:r>
          </w:p>
          <w:p w14:paraId="0DB120BF" w14:textId="77777777" w:rsidR="00E05CF9" w:rsidRPr="007D6C5A" w:rsidRDefault="00E05CF9" w:rsidP="001D72D2">
            <w:pPr>
              <w:spacing w:after="240"/>
              <w:rPr>
                <w:lang w:val="en-GB"/>
              </w:rPr>
            </w:pPr>
          </w:p>
        </w:tc>
      </w:tr>
    </w:tbl>
    <w:p w14:paraId="01118E52" w14:textId="77777777" w:rsidR="000636A9" w:rsidRPr="007D6C5A" w:rsidRDefault="00027EAF" w:rsidP="00A56272">
      <w:pPr>
        <w:spacing w:before="240" w:after="240"/>
        <w:rPr>
          <w:rFonts w:eastAsia="Calibri"/>
          <w:b/>
          <w:lang w:val="en-GB" w:eastAsia="en-US"/>
        </w:rPr>
      </w:pPr>
      <w:r w:rsidRPr="00027EAF">
        <w:rPr>
          <w:rFonts w:eastAsia="Calibri"/>
          <w:lang w:val="en-GB" w:eastAsia="en-US"/>
        </w:rPr>
        <w:t>Is a request for financing included in the tender?</w:t>
      </w:r>
    </w:p>
    <w:tbl>
      <w:tblPr>
        <w:tblStyle w:val="Tabelraster"/>
        <w:tblW w:w="9322" w:type="dxa"/>
        <w:tblLook w:val="04A0" w:firstRow="1" w:lastRow="0" w:firstColumn="1" w:lastColumn="0" w:noHBand="0" w:noVBand="1"/>
      </w:tblPr>
      <w:tblGrid>
        <w:gridCol w:w="9322"/>
      </w:tblGrid>
      <w:tr w:rsidR="000636A9" w:rsidRPr="007D6C5A" w14:paraId="448E42D6" w14:textId="77777777" w:rsidTr="0093680A">
        <w:tc>
          <w:tcPr>
            <w:tcW w:w="9322" w:type="dxa"/>
          </w:tcPr>
          <w:p w14:paraId="198D9F8E" w14:textId="77777777" w:rsidR="000636A9" w:rsidRPr="007D6C5A" w:rsidRDefault="000636A9" w:rsidP="001D72D2">
            <w:pPr>
              <w:spacing w:after="240"/>
              <w:rPr>
                <w:lang w:val="en-GB"/>
              </w:rPr>
            </w:pPr>
            <w:r w:rsidRPr="007D6C5A">
              <w:rPr>
                <w:lang w:val="en-GB"/>
              </w:rPr>
              <w:t xml:space="preserve">Please elaborate </w:t>
            </w:r>
          </w:p>
          <w:p w14:paraId="692ED42A" w14:textId="77777777" w:rsidR="000636A9" w:rsidRPr="007D6C5A" w:rsidRDefault="000636A9" w:rsidP="001D72D2">
            <w:pPr>
              <w:spacing w:after="240"/>
              <w:rPr>
                <w:lang w:val="en-GB"/>
              </w:rPr>
            </w:pPr>
          </w:p>
        </w:tc>
      </w:tr>
    </w:tbl>
    <w:p w14:paraId="20A6D95F" w14:textId="77777777" w:rsidR="000636A9" w:rsidRPr="002C4BA1" w:rsidRDefault="000636A9" w:rsidP="00A56272">
      <w:pPr>
        <w:spacing w:before="240" w:after="240"/>
        <w:rPr>
          <w:rFonts w:eastAsia="Calibri"/>
          <w:lang w:val="en-GB" w:eastAsia="en-US"/>
        </w:rPr>
      </w:pPr>
      <w:r w:rsidRPr="002C4BA1">
        <w:rPr>
          <w:rFonts w:eastAsia="Calibri"/>
          <w:lang w:val="en-GB" w:eastAsia="en-US"/>
        </w:rPr>
        <w:t xml:space="preserve">With regards to contracts, what standards are commonly used in this sector in </w:t>
      </w:r>
      <w:r w:rsidR="00145DF1">
        <w:rPr>
          <w:rFonts w:eastAsia="Calibri"/>
          <w:lang w:val="en-GB" w:eastAsia="en-US"/>
        </w:rPr>
        <w:t xml:space="preserve">the </w:t>
      </w:r>
      <w:r w:rsidRPr="002C4BA1">
        <w:rPr>
          <w:rFonts w:eastAsia="Calibri"/>
          <w:lang w:val="en-GB" w:eastAsia="en-US"/>
        </w:rPr>
        <w:t>country?</w:t>
      </w:r>
    </w:p>
    <w:tbl>
      <w:tblPr>
        <w:tblStyle w:val="Tabelraster"/>
        <w:tblW w:w="9322" w:type="dxa"/>
        <w:tblLook w:val="04A0" w:firstRow="1" w:lastRow="0" w:firstColumn="1" w:lastColumn="0" w:noHBand="0" w:noVBand="1"/>
      </w:tblPr>
      <w:tblGrid>
        <w:gridCol w:w="9322"/>
      </w:tblGrid>
      <w:tr w:rsidR="000636A9" w:rsidRPr="00DB1F79" w14:paraId="79040E75" w14:textId="77777777" w:rsidTr="0093680A">
        <w:tc>
          <w:tcPr>
            <w:tcW w:w="9322" w:type="dxa"/>
          </w:tcPr>
          <w:p w14:paraId="3BEDCBE2" w14:textId="77777777" w:rsidR="000636A9" w:rsidRPr="007D6C5A" w:rsidRDefault="000636A9" w:rsidP="001D72D2">
            <w:pPr>
              <w:spacing w:after="240"/>
              <w:rPr>
                <w:lang w:val="en-GB"/>
              </w:rPr>
            </w:pPr>
            <w:r w:rsidRPr="007D6C5A">
              <w:rPr>
                <w:lang w:val="en-GB"/>
              </w:rPr>
              <w:t>Please elaborate (e.g. FIDIC)</w:t>
            </w:r>
          </w:p>
          <w:p w14:paraId="2CB363AF" w14:textId="77777777" w:rsidR="000636A9" w:rsidRPr="007D6C5A" w:rsidRDefault="000636A9" w:rsidP="001D72D2">
            <w:pPr>
              <w:spacing w:after="240"/>
              <w:rPr>
                <w:lang w:val="en-GB"/>
              </w:rPr>
            </w:pPr>
          </w:p>
        </w:tc>
      </w:tr>
    </w:tbl>
    <w:p w14:paraId="2BAB8F33" w14:textId="77777777" w:rsidR="002C4BA1" w:rsidRDefault="002C4BA1" w:rsidP="00DC0EDC">
      <w:pPr>
        <w:rPr>
          <w:rStyle w:val="Zwaar"/>
          <w:rFonts w:eastAsia="Calibri"/>
          <w:bCs w:val="0"/>
          <w:lang w:val="en-GB"/>
        </w:rPr>
      </w:pPr>
    </w:p>
    <w:p w14:paraId="6FA15232" w14:textId="77777777" w:rsidR="00DC0EDC" w:rsidRPr="00027EAF" w:rsidRDefault="00DC0EDC" w:rsidP="00DC0EDC">
      <w:pPr>
        <w:rPr>
          <w:rStyle w:val="Zwaar"/>
          <w:rFonts w:eastAsia="Calibri"/>
          <w:bCs w:val="0"/>
          <w:lang w:val="en-GB"/>
        </w:rPr>
      </w:pPr>
    </w:p>
    <w:p w14:paraId="1ADB2A9F" w14:textId="77777777" w:rsidR="000636A9" w:rsidRPr="00C92A2C" w:rsidRDefault="000636A9" w:rsidP="00B92324">
      <w:pPr>
        <w:pStyle w:val="Ondertitel"/>
        <w:numPr>
          <w:ilvl w:val="1"/>
          <w:numId w:val="44"/>
        </w:numPr>
        <w:spacing w:before="200"/>
        <w:rPr>
          <w:rStyle w:val="Zwaar"/>
          <w:rFonts w:eastAsia="Calibri"/>
          <w:bCs w:val="0"/>
          <w:lang w:val="en-GB"/>
        </w:rPr>
      </w:pPr>
      <w:bookmarkStart w:id="77" w:name="_Toc517881832"/>
      <w:r w:rsidRPr="00C92A2C">
        <w:rPr>
          <w:rStyle w:val="Zwaar"/>
          <w:rFonts w:eastAsia="Calibri"/>
          <w:bCs w:val="0"/>
          <w:lang w:val="en-GB"/>
        </w:rPr>
        <w:lastRenderedPageBreak/>
        <w:t>Procurement planning and publication</w:t>
      </w:r>
      <w:bookmarkEnd w:id="77"/>
    </w:p>
    <w:p w14:paraId="64FEE350" w14:textId="77777777" w:rsidR="000636A9" w:rsidRPr="00C92A2C" w:rsidRDefault="000636A9" w:rsidP="001D72D2">
      <w:pPr>
        <w:spacing w:after="240"/>
        <w:rPr>
          <w:rFonts w:eastAsia="Calibri"/>
          <w:lang w:val="en-GB" w:eastAsia="en-US"/>
        </w:rPr>
      </w:pPr>
      <w:r w:rsidRPr="00C92A2C">
        <w:rPr>
          <w:rFonts w:eastAsia="Calibri"/>
          <w:lang w:val="en-GB" w:eastAsia="en-US"/>
        </w:rPr>
        <w:t xml:space="preserve">Please provide information on the </w:t>
      </w:r>
      <w:r w:rsidR="003D0673">
        <w:rPr>
          <w:rFonts w:eastAsia="Calibri"/>
          <w:lang w:val="en-GB" w:eastAsia="en-US"/>
        </w:rPr>
        <w:t xml:space="preserve">time planning </w:t>
      </w:r>
      <w:r w:rsidRPr="00C92A2C">
        <w:rPr>
          <w:rFonts w:eastAsia="Calibri"/>
          <w:lang w:val="en-GB" w:eastAsia="en-US"/>
        </w:rPr>
        <w:t>for the tender</w:t>
      </w:r>
      <w:r w:rsidR="00A23544">
        <w:rPr>
          <w:rFonts w:eastAsia="Calibri"/>
          <w:lang w:val="en-GB" w:eastAsia="en-US"/>
        </w:rPr>
        <w:t xml:space="preserve"> in chapter </w:t>
      </w:r>
      <w:r w:rsidR="00137BBB">
        <w:rPr>
          <w:rFonts w:eastAsia="Calibri"/>
          <w:lang w:val="en-GB" w:eastAsia="en-US"/>
        </w:rPr>
        <w:t>4.6</w:t>
      </w:r>
      <w:r w:rsidR="003D0673">
        <w:rPr>
          <w:rFonts w:eastAsia="Calibri"/>
          <w:lang w:val="en-GB" w:eastAsia="en-US"/>
        </w:rPr>
        <w:t xml:space="preserve">. If a Gantt chart is available, include the procurement procedure in it. Moreover, please elaborate on the questions below. </w:t>
      </w:r>
    </w:p>
    <w:p w14:paraId="21634DD4" w14:textId="77777777" w:rsidR="000636A9" w:rsidRPr="00C92A2C" w:rsidRDefault="000636A9" w:rsidP="00A56272">
      <w:pPr>
        <w:spacing w:before="240" w:after="240"/>
        <w:rPr>
          <w:rFonts w:eastAsia="Calibri"/>
          <w:lang w:val="en-GB" w:eastAsia="en-US"/>
        </w:rPr>
      </w:pPr>
      <w:r w:rsidRPr="00C92A2C">
        <w:rPr>
          <w:rFonts w:eastAsia="Calibri"/>
          <w:lang w:val="en-GB" w:eastAsia="en-US"/>
        </w:rPr>
        <w:t>Where</w:t>
      </w:r>
      <w:r w:rsidR="00A56272" w:rsidRPr="00C92A2C">
        <w:rPr>
          <w:rFonts w:eastAsia="Calibri"/>
          <w:lang w:val="en-GB" w:eastAsia="en-US"/>
        </w:rPr>
        <w:t>, how often and for how long</w:t>
      </w:r>
      <w:r w:rsidRPr="00C92A2C">
        <w:rPr>
          <w:rFonts w:eastAsia="Calibri"/>
          <w:lang w:val="en-GB" w:eastAsia="en-US"/>
        </w:rPr>
        <w:t xml:space="preserve"> will the tender documents be published?</w:t>
      </w:r>
    </w:p>
    <w:tbl>
      <w:tblPr>
        <w:tblStyle w:val="Tabelraster"/>
        <w:tblW w:w="9322" w:type="dxa"/>
        <w:tblLook w:val="04A0" w:firstRow="1" w:lastRow="0" w:firstColumn="1" w:lastColumn="0" w:noHBand="0" w:noVBand="1"/>
      </w:tblPr>
      <w:tblGrid>
        <w:gridCol w:w="9322"/>
      </w:tblGrid>
      <w:tr w:rsidR="000636A9" w:rsidRPr="003D0673" w14:paraId="1812E8E9" w14:textId="77777777" w:rsidTr="0093680A">
        <w:tc>
          <w:tcPr>
            <w:tcW w:w="9322" w:type="dxa"/>
          </w:tcPr>
          <w:p w14:paraId="79AD88B7" w14:textId="77777777" w:rsidR="000636A9" w:rsidRPr="00C92A2C" w:rsidRDefault="000636A9" w:rsidP="001D72D2">
            <w:pPr>
              <w:spacing w:after="240"/>
              <w:rPr>
                <w:lang w:val="en-GB"/>
              </w:rPr>
            </w:pPr>
            <w:r w:rsidRPr="00C92A2C">
              <w:rPr>
                <w:lang w:val="en-GB"/>
              </w:rPr>
              <w:t>Please elaborate</w:t>
            </w:r>
          </w:p>
          <w:p w14:paraId="1162D85C" w14:textId="77777777" w:rsidR="00E05CF9" w:rsidRPr="00C92A2C" w:rsidRDefault="00E05CF9" w:rsidP="001D72D2">
            <w:pPr>
              <w:spacing w:after="240"/>
              <w:rPr>
                <w:lang w:val="en-GB"/>
              </w:rPr>
            </w:pPr>
          </w:p>
        </w:tc>
      </w:tr>
    </w:tbl>
    <w:p w14:paraId="287E01EC" w14:textId="77777777" w:rsidR="000636A9" w:rsidRPr="00C92A2C" w:rsidRDefault="000636A9" w:rsidP="003037C9">
      <w:pPr>
        <w:spacing w:before="240" w:after="240"/>
        <w:rPr>
          <w:rFonts w:eastAsia="Calibri"/>
          <w:lang w:val="en-GB" w:eastAsia="en-US"/>
        </w:rPr>
      </w:pPr>
      <w:r w:rsidRPr="00C92A2C">
        <w:rPr>
          <w:rFonts w:eastAsia="Calibri"/>
          <w:lang w:val="en-GB" w:eastAsia="en-US"/>
        </w:rPr>
        <w:t xml:space="preserve">If already selected, provide the contact information of the procurement specialist who will be involved in the overall procurement cycle, including the planning, tender documents, evaluation and contract negotiation. Please indicate how and when services of a procurement specialist will be enlisted. </w:t>
      </w:r>
      <w:r w:rsidR="003037C9" w:rsidRPr="00C92A2C">
        <w:rPr>
          <w:rFonts w:eastAsia="Calibri"/>
          <w:lang w:val="en-GB" w:eastAsia="en-US"/>
        </w:rPr>
        <w:t xml:space="preserve">Describe the experience and knowledge of </w:t>
      </w:r>
      <w:r w:rsidR="003037C9" w:rsidRPr="00C92A2C">
        <w:rPr>
          <w:lang w:val="en-GB"/>
        </w:rPr>
        <w:t xml:space="preserve">the procurement specialist </w:t>
      </w:r>
      <w:r w:rsidR="0099747D" w:rsidRPr="00C92A2C">
        <w:rPr>
          <w:lang w:val="en-GB"/>
        </w:rPr>
        <w:t xml:space="preserve">with similar projects and technology, experience working with foreign companies and references. </w:t>
      </w:r>
    </w:p>
    <w:tbl>
      <w:tblPr>
        <w:tblStyle w:val="Tabelraster"/>
        <w:tblW w:w="9322" w:type="dxa"/>
        <w:tblLook w:val="04A0" w:firstRow="1" w:lastRow="0" w:firstColumn="1" w:lastColumn="0" w:noHBand="0" w:noVBand="1"/>
      </w:tblPr>
      <w:tblGrid>
        <w:gridCol w:w="9322"/>
      </w:tblGrid>
      <w:tr w:rsidR="000636A9" w:rsidRPr="00C92A2C" w14:paraId="63902D6E" w14:textId="77777777" w:rsidTr="0093680A">
        <w:tc>
          <w:tcPr>
            <w:tcW w:w="9322" w:type="dxa"/>
          </w:tcPr>
          <w:p w14:paraId="051C74F5" w14:textId="77777777" w:rsidR="0099747D" w:rsidRPr="00C92A2C" w:rsidRDefault="0099747D" w:rsidP="001D72D2">
            <w:pPr>
              <w:spacing w:after="240"/>
              <w:rPr>
                <w:lang w:val="en-GB"/>
              </w:rPr>
            </w:pPr>
            <w:r w:rsidRPr="00C92A2C">
              <w:rPr>
                <w:lang w:val="en-GB"/>
              </w:rPr>
              <w:t>Please elaborate</w:t>
            </w:r>
          </w:p>
          <w:p w14:paraId="2FBF93A7" w14:textId="77777777" w:rsidR="000636A9" w:rsidRPr="00C92A2C" w:rsidRDefault="000636A9" w:rsidP="001D72D2">
            <w:pPr>
              <w:spacing w:after="240"/>
              <w:rPr>
                <w:lang w:val="en-GB"/>
              </w:rPr>
            </w:pPr>
            <w:r w:rsidRPr="00C92A2C">
              <w:rPr>
                <w:lang w:val="en-GB"/>
              </w:rPr>
              <w:t xml:space="preserve"> </w:t>
            </w:r>
          </w:p>
        </w:tc>
      </w:tr>
    </w:tbl>
    <w:p w14:paraId="2D2BC4E8" w14:textId="77777777" w:rsidR="0098285B" w:rsidRPr="007D6C5A" w:rsidRDefault="0098285B" w:rsidP="001D72D2">
      <w:pPr>
        <w:spacing w:after="240"/>
        <w:rPr>
          <w:rFonts w:eastAsia="Calibri"/>
          <w:lang w:val="en-GB" w:eastAsia="en-US"/>
        </w:rPr>
      </w:pPr>
    </w:p>
    <w:p w14:paraId="032DB9FF" w14:textId="77777777" w:rsidR="0098285B" w:rsidRPr="007D6C5A" w:rsidRDefault="0098285B" w:rsidP="001D72D2">
      <w:pPr>
        <w:spacing w:after="240"/>
        <w:rPr>
          <w:rFonts w:eastAsia="Calibri"/>
          <w:lang w:val="en-GB" w:eastAsia="en-US"/>
        </w:rPr>
      </w:pPr>
    </w:p>
    <w:p w14:paraId="0C452A94" w14:textId="77777777" w:rsidR="0098285B" w:rsidRPr="007D6C5A" w:rsidRDefault="0098285B" w:rsidP="001D72D2">
      <w:pPr>
        <w:spacing w:after="240"/>
        <w:rPr>
          <w:rFonts w:eastAsia="Calibri"/>
          <w:lang w:val="en-GB" w:eastAsia="en-US"/>
        </w:rPr>
      </w:pPr>
    </w:p>
    <w:p w14:paraId="547F396C" w14:textId="77777777" w:rsidR="0098285B" w:rsidRPr="007D6C5A" w:rsidRDefault="0098285B" w:rsidP="001D72D2">
      <w:pPr>
        <w:spacing w:after="240"/>
        <w:rPr>
          <w:rFonts w:eastAsia="Calibri"/>
          <w:lang w:val="en-GB" w:eastAsia="en-US"/>
        </w:rPr>
      </w:pPr>
    </w:p>
    <w:p w14:paraId="2FCAC3E9" w14:textId="77777777" w:rsidR="0098285B" w:rsidRPr="007D6C5A" w:rsidRDefault="0098285B" w:rsidP="001D72D2">
      <w:pPr>
        <w:spacing w:after="240"/>
        <w:rPr>
          <w:rFonts w:eastAsia="Calibri"/>
          <w:lang w:val="en-GB" w:eastAsia="en-US"/>
        </w:rPr>
      </w:pPr>
    </w:p>
    <w:p w14:paraId="10CA8A7A" w14:textId="77777777" w:rsidR="00092C2C" w:rsidRPr="007D6C5A" w:rsidRDefault="00092C2C">
      <w:pPr>
        <w:spacing w:line="240" w:lineRule="auto"/>
        <w:rPr>
          <w:rFonts w:eastAsia="Calibri"/>
          <w:b/>
          <w:lang w:val="en-GB" w:eastAsia="en-US"/>
        </w:rPr>
      </w:pPr>
      <w:bookmarkStart w:id="78" w:name="PartVII"/>
      <w:r w:rsidRPr="007D6C5A">
        <w:rPr>
          <w:rFonts w:eastAsia="Calibri"/>
          <w:b/>
          <w:lang w:val="en-GB" w:eastAsia="en-US"/>
        </w:rPr>
        <w:br w:type="page"/>
      </w:r>
    </w:p>
    <w:p w14:paraId="452F3313" w14:textId="77777777" w:rsidR="0098285B" w:rsidRPr="00D5240A" w:rsidRDefault="00C92A2C" w:rsidP="007C49A7">
      <w:pPr>
        <w:pStyle w:val="Titel"/>
        <w:numPr>
          <w:ilvl w:val="0"/>
          <w:numId w:val="44"/>
        </w:numPr>
        <w:spacing w:after="160"/>
        <w:rPr>
          <w:rFonts w:eastAsia="Calibri"/>
          <w:sz w:val="28"/>
          <w:szCs w:val="28"/>
          <w:lang w:val="en-GB" w:eastAsia="en-US"/>
        </w:rPr>
      </w:pPr>
      <w:r>
        <w:rPr>
          <w:rFonts w:eastAsia="Calibri"/>
          <w:sz w:val="28"/>
          <w:szCs w:val="28"/>
          <w:lang w:val="en-GB" w:eastAsia="en-US"/>
        </w:rPr>
        <w:lastRenderedPageBreak/>
        <w:t xml:space="preserve"> </w:t>
      </w:r>
      <w:bookmarkStart w:id="79" w:name="_Toc517881833"/>
      <w:r w:rsidR="0098285B" w:rsidRPr="00D5240A">
        <w:rPr>
          <w:rFonts w:eastAsia="Calibri"/>
          <w:sz w:val="28"/>
          <w:szCs w:val="28"/>
          <w:lang w:val="en-GB" w:eastAsia="en-US"/>
        </w:rPr>
        <w:t>Monitoring &amp; Evaluation Plan</w:t>
      </w:r>
      <w:bookmarkEnd w:id="79"/>
    </w:p>
    <w:p w14:paraId="3EC7480E" w14:textId="77777777" w:rsidR="0098285B" w:rsidRPr="007C49A7" w:rsidRDefault="0098285B" w:rsidP="007C49A7">
      <w:pPr>
        <w:pStyle w:val="Ondertitel"/>
        <w:numPr>
          <w:ilvl w:val="1"/>
          <w:numId w:val="44"/>
        </w:numPr>
        <w:rPr>
          <w:rStyle w:val="Zwaar"/>
          <w:rFonts w:eastAsia="Calibri"/>
          <w:bCs w:val="0"/>
        </w:rPr>
      </w:pPr>
      <w:bookmarkStart w:id="80" w:name="_Toc517881834"/>
      <w:bookmarkEnd w:id="78"/>
      <w:r w:rsidRPr="007C49A7">
        <w:rPr>
          <w:rStyle w:val="Zwaar"/>
          <w:rFonts w:eastAsia="Calibri"/>
          <w:bCs w:val="0"/>
        </w:rPr>
        <w:t>Monitoring</w:t>
      </w:r>
      <w:bookmarkEnd w:id="80"/>
    </w:p>
    <w:p w14:paraId="7E2406FE" w14:textId="77777777" w:rsidR="00FA470C" w:rsidRPr="007D6C5A" w:rsidRDefault="00FC3F61" w:rsidP="0098285B">
      <w:pPr>
        <w:spacing w:after="240"/>
        <w:rPr>
          <w:rFonts w:eastAsia="Calibri"/>
          <w:lang w:val="en-GB" w:eastAsia="en-US"/>
        </w:rPr>
      </w:pPr>
      <w:r w:rsidRPr="007D6C5A">
        <w:rPr>
          <w:rFonts w:eastAsia="Calibri"/>
          <w:lang w:val="en-GB" w:eastAsia="en-US"/>
        </w:rPr>
        <w:t>Please present your monitoring plan, outlining how monitoring of results will be conducted during project implementation, what mechanisms and systems will be put in place to do so</w:t>
      </w:r>
      <w:r w:rsidR="00A506C9">
        <w:rPr>
          <w:rFonts w:eastAsia="Calibri"/>
          <w:lang w:val="en-GB" w:eastAsia="en-US"/>
        </w:rPr>
        <w:t>.</w:t>
      </w:r>
      <w:r w:rsidRPr="007D6C5A">
        <w:rPr>
          <w:rFonts w:eastAsia="Calibri"/>
          <w:lang w:val="en-GB" w:eastAsia="en-US"/>
        </w:rPr>
        <w:t xml:space="preserve"> </w:t>
      </w:r>
    </w:p>
    <w:tbl>
      <w:tblPr>
        <w:tblStyle w:val="Tabelraster"/>
        <w:tblW w:w="9322" w:type="dxa"/>
        <w:tblLook w:val="04A0" w:firstRow="1" w:lastRow="0" w:firstColumn="1" w:lastColumn="0" w:noHBand="0" w:noVBand="1"/>
      </w:tblPr>
      <w:tblGrid>
        <w:gridCol w:w="9322"/>
      </w:tblGrid>
      <w:tr w:rsidR="0098285B" w:rsidRPr="00A506C9" w14:paraId="61F6944B" w14:textId="77777777" w:rsidTr="00015908">
        <w:tc>
          <w:tcPr>
            <w:tcW w:w="9322" w:type="dxa"/>
          </w:tcPr>
          <w:p w14:paraId="472D2A2C" w14:textId="77777777" w:rsidR="0098285B" w:rsidRPr="007D6C5A" w:rsidRDefault="0098285B" w:rsidP="006033C4">
            <w:pPr>
              <w:spacing w:after="240"/>
              <w:rPr>
                <w:lang w:val="en-GB"/>
              </w:rPr>
            </w:pPr>
            <w:r w:rsidRPr="007D6C5A">
              <w:rPr>
                <w:lang w:val="en-GB"/>
              </w:rPr>
              <w:t>Please elaborate</w:t>
            </w:r>
            <w:r w:rsidR="00A506C9">
              <w:rPr>
                <w:lang w:val="en-GB"/>
              </w:rPr>
              <w:t>:</w:t>
            </w:r>
          </w:p>
          <w:p w14:paraId="2AB7A30B" w14:textId="77777777" w:rsidR="0098285B" w:rsidRPr="007D6C5A" w:rsidRDefault="0098285B" w:rsidP="006033C4">
            <w:pPr>
              <w:spacing w:after="240"/>
              <w:rPr>
                <w:lang w:val="en-GB"/>
              </w:rPr>
            </w:pPr>
          </w:p>
        </w:tc>
      </w:tr>
    </w:tbl>
    <w:p w14:paraId="4BA3DD08" w14:textId="77777777" w:rsidR="00BA061E" w:rsidRPr="003F5FA0" w:rsidRDefault="00BA061E" w:rsidP="003F5FA0">
      <w:pPr>
        <w:spacing w:before="200"/>
        <w:rPr>
          <w:rFonts w:eastAsia="Calibri"/>
          <w:b/>
          <w:i/>
          <w:u w:val="single"/>
          <w:lang w:val="en-GB" w:eastAsia="en-US"/>
        </w:rPr>
      </w:pPr>
      <w:r w:rsidRPr="003F5FA0">
        <w:rPr>
          <w:rFonts w:eastAsia="Calibri"/>
          <w:b/>
          <w:i/>
          <w:u w:val="single"/>
          <w:lang w:val="en-GB" w:eastAsia="en-US"/>
        </w:rPr>
        <w:t>Project results framework</w:t>
      </w:r>
      <w:r w:rsidR="00F428D1" w:rsidRPr="003F5FA0">
        <w:rPr>
          <w:rFonts w:eastAsia="Calibri"/>
          <w:b/>
          <w:i/>
          <w:u w:val="single"/>
          <w:lang w:val="en-GB" w:eastAsia="en-US"/>
        </w:rPr>
        <w:t xml:space="preserve"> &amp;</w:t>
      </w:r>
      <w:r w:rsidRPr="003F5FA0">
        <w:rPr>
          <w:rFonts w:eastAsia="Calibri"/>
          <w:b/>
          <w:i/>
          <w:u w:val="single"/>
          <w:lang w:val="en-GB" w:eastAsia="en-US"/>
        </w:rPr>
        <w:t xml:space="preserve"> indicators </w:t>
      </w:r>
    </w:p>
    <w:p w14:paraId="6863694D" w14:textId="77777777" w:rsidR="00BA061E" w:rsidRPr="00C6625E" w:rsidRDefault="00BA061E" w:rsidP="001D72D2">
      <w:pPr>
        <w:spacing w:after="240"/>
        <w:rPr>
          <w:rFonts w:eastAsia="Calibri"/>
          <w:lang w:val="en-GB" w:eastAsia="en-US"/>
        </w:rPr>
      </w:pPr>
      <w:r w:rsidRPr="007D6C5A">
        <w:rPr>
          <w:rFonts w:eastAsia="Calibri"/>
          <w:lang w:val="en-GB" w:eastAsia="en-US"/>
        </w:rPr>
        <w:t xml:space="preserve">The results framework follows the logic of the </w:t>
      </w:r>
      <w:r w:rsidR="00D7323E">
        <w:rPr>
          <w:rFonts w:eastAsia="Calibri"/>
          <w:lang w:val="en-GB" w:eastAsia="en-US"/>
        </w:rPr>
        <w:t>Theory of Change or P</w:t>
      </w:r>
      <w:r w:rsidRPr="007D6C5A">
        <w:rPr>
          <w:rFonts w:eastAsia="Calibri"/>
          <w:lang w:val="en-GB" w:eastAsia="en-US"/>
        </w:rPr>
        <w:t xml:space="preserve">roject </w:t>
      </w:r>
      <w:r w:rsidR="00D7323E">
        <w:rPr>
          <w:rFonts w:eastAsia="Calibri"/>
          <w:lang w:val="en-GB" w:eastAsia="en-US"/>
        </w:rPr>
        <w:t>R</w:t>
      </w:r>
      <w:r w:rsidRPr="007D6C5A">
        <w:rPr>
          <w:rFonts w:eastAsia="Calibri"/>
          <w:lang w:val="en-GB" w:eastAsia="en-US"/>
        </w:rPr>
        <w:t xml:space="preserve">esults </w:t>
      </w:r>
      <w:r w:rsidR="00D7323E">
        <w:rPr>
          <w:rFonts w:eastAsia="Calibri"/>
          <w:lang w:val="en-GB" w:eastAsia="en-US"/>
        </w:rPr>
        <w:t>C</w:t>
      </w:r>
      <w:r w:rsidRPr="007D6C5A">
        <w:rPr>
          <w:rFonts w:eastAsia="Calibri"/>
          <w:lang w:val="en-GB" w:eastAsia="en-US"/>
        </w:rPr>
        <w:t>hain</w:t>
      </w:r>
      <w:r w:rsidR="00D7323E">
        <w:rPr>
          <w:rFonts w:eastAsia="Calibri"/>
          <w:lang w:val="en-GB" w:eastAsia="en-US"/>
        </w:rPr>
        <w:t xml:space="preserve"> provided in chapter 3</w:t>
      </w:r>
      <w:r w:rsidRPr="007D6C5A">
        <w:rPr>
          <w:rFonts w:eastAsia="Calibri"/>
          <w:lang w:val="en-GB" w:eastAsia="en-US"/>
        </w:rPr>
        <w:t xml:space="preserve">. </w:t>
      </w:r>
      <w:r w:rsidR="00D7323E">
        <w:rPr>
          <w:rFonts w:eastAsia="Calibri"/>
          <w:lang w:val="en-GB" w:eastAsia="en-US"/>
        </w:rPr>
        <w:t xml:space="preserve">The framework </w:t>
      </w:r>
      <w:r w:rsidRPr="007D6C5A">
        <w:rPr>
          <w:rFonts w:eastAsia="Calibri"/>
          <w:lang w:val="en-GB" w:eastAsia="en-US"/>
        </w:rPr>
        <w:t>should include indicators, the baseline and target for each indicator as well as the means of verification and the risks and assumptions underlying the successful achievement of the specified targets. These baseline values should be derived from the overall baseline study, which should be part of the feasibility study. The result indicators should be SMART (specific, measurable, achievable, relevant and time</w:t>
      </w:r>
      <w:r w:rsidR="00362DF4">
        <w:rPr>
          <w:rFonts w:eastAsia="Calibri"/>
          <w:lang w:val="en-GB" w:eastAsia="en-US"/>
        </w:rPr>
        <w:t xml:space="preserve"> </w:t>
      </w:r>
      <w:r w:rsidRPr="007D6C5A">
        <w:rPr>
          <w:rFonts w:eastAsia="Calibri"/>
          <w:lang w:val="en-GB" w:eastAsia="en-US"/>
        </w:rPr>
        <w:t xml:space="preserve">- bound) and be formulated at the level of </w:t>
      </w:r>
      <w:r w:rsidRPr="00C6625E">
        <w:rPr>
          <w:rFonts w:eastAsia="Calibri"/>
          <w:lang w:val="en-GB" w:eastAsia="en-US"/>
        </w:rPr>
        <w:t>inputs/activities, outputs, outcome, impact and specific sustainability issues.</w:t>
      </w:r>
    </w:p>
    <w:p w14:paraId="48CB904E" w14:textId="77777777" w:rsidR="0098285B" w:rsidRPr="00C6625E" w:rsidRDefault="009B4209" w:rsidP="001D72D2">
      <w:pPr>
        <w:spacing w:after="240"/>
        <w:rPr>
          <w:rFonts w:eastAsia="Calibri"/>
          <w:lang w:val="en-GB" w:eastAsia="en-US"/>
        </w:rPr>
      </w:pPr>
      <w:r w:rsidRPr="00C6625E" w:rsidDel="00BD2978">
        <w:rPr>
          <w:rFonts w:eastAsia="Calibri"/>
          <w:lang w:val="en-GB" w:eastAsia="en-US"/>
        </w:rPr>
        <w:t>To fill out the project results framework, please use the excel file "</w:t>
      </w:r>
      <w:r w:rsidR="009D710F" w:rsidRPr="00C6625E">
        <w:rPr>
          <w:rFonts w:eastAsia="Calibri"/>
          <w:lang w:val="en-GB" w:eastAsia="en-US"/>
        </w:rPr>
        <w:t xml:space="preserve"> Annex VIII M&amp;E - Project Result Indicators</w:t>
      </w:r>
      <w:r w:rsidR="00D7323E">
        <w:rPr>
          <w:rFonts w:eastAsia="Calibri"/>
          <w:lang w:val="en-GB" w:eastAsia="en-US"/>
        </w:rPr>
        <w:t>"</w:t>
      </w:r>
      <w:r w:rsidRPr="00C6625E" w:rsidDel="00BD2978">
        <w:rPr>
          <w:rFonts w:eastAsia="Calibri"/>
          <w:lang w:val="en-GB" w:eastAsia="en-US"/>
        </w:rPr>
        <w:t xml:space="preserve"> which can be found at </w:t>
      </w:r>
      <w:hyperlink r:id="rId22" w:history="1">
        <w:r w:rsidRPr="00C6625E" w:rsidDel="00BD2978">
          <w:rPr>
            <w:rFonts w:eastAsia="Calibri"/>
            <w:lang w:val="en-GB" w:eastAsia="en-US"/>
          </w:rPr>
          <w:t>http://www.rvo.nl/subsidies-regelingen/aanvragen-drive</w:t>
        </w:r>
      </w:hyperlink>
      <w:r w:rsidRPr="00C6625E" w:rsidDel="00BD2978">
        <w:rPr>
          <w:rFonts w:eastAsia="Calibri"/>
          <w:lang w:val="en-GB" w:eastAsia="en-US"/>
        </w:rPr>
        <w:t xml:space="preserve">. </w:t>
      </w:r>
      <w:r w:rsidR="00F428D1" w:rsidRPr="00C6625E">
        <w:rPr>
          <w:rFonts w:eastAsia="Calibri"/>
          <w:lang w:val="en-GB" w:eastAsia="en-US"/>
        </w:rPr>
        <w:t xml:space="preserve">Please refer to the first tab of the excel sheet for an instruction, as well as </w:t>
      </w:r>
      <w:r w:rsidRPr="00C6625E" w:rsidDel="00BD2978">
        <w:rPr>
          <w:rFonts w:eastAsia="Calibri"/>
          <w:lang w:val="en-GB" w:eastAsia="en-US"/>
        </w:rPr>
        <w:t>more information on the monitoring process and an explanation of the result chain which describes the results</w:t>
      </w:r>
      <w:r w:rsidR="00F428D1" w:rsidRPr="00C6625E">
        <w:rPr>
          <w:rFonts w:eastAsia="Calibri"/>
          <w:lang w:val="en-GB" w:eastAsia="en-US"/>
        </w:rPr>
        <w:t xml:space="preserve"> which should be monitored</w:t>
      </w:r>
      <w:r w:rsidRPr="00C6625E" w:rsidDel="00BD2978">
        <w:rPr>
          <w:rFonts w:eastAsia="Calibri"/>
          <w:lang w:val="en-GB" w:eastAsia="en-US"/>
        </w:rPr>
        <w:t>. Also see the</w:t>
      </w:r>
      <w:r w:rsidR="007729B2" w:rsidRPr="00C6625E">
        <w:rPr>
          <w:rFonts w:eastAsia="Calibri"/>
          <w:lang w:val="en-GB" w:eastAsia="en-US"/>
        </w:rPr>
        <w:t xml:space="preserve"> DRIVE M</w:t>
      </w:r>
      <w:r w:rsidRPr="00C6625E" w:rsidDel="00BD2978">
        <w:rPr>
          <w:rFonts w:eastAsia="Calibri"/>
          <w:lang w:val="en-GB" w:eastAsia="en-US"/>
        </w:rPr>
        <w:t>anual for more details</w:t>
      </w:r>
      <w:r w:rsidR="00F428D1" w:rsidRPr="00C6625E">
        <w:rPr>
          <w:rFonts w:eastAsia="Calibri"/>
          <w:lang w:val="en-GB" w:eastAsia="en-US"/>
        </w:rPr>
        <w:t>.</w:t>
      </w:r>
      <w:r w:rsidRPr="00C6625E" w:rsidDel="00BD2978">
        <w:rPr>
          <w:rFonts w:eastAsia="Calibri"/>
          <w:lang w:val="en-GB" w:eastAsia="en-US"/>
        </w:rPr>
        <w:t xml:space="preserve"> Please submit this excel file separately either through email or on a USB-stick</w:t>
      </w:r>
      <w:r w:rsidR="0098285B" w:rsidRPr="00C6625E">
        <w:rPr>
          <w:rFonts w:eastAsia="Calibri"/>
          <w:lang w:val="en-GB" w:eastAsia="en-US"/>
        </w:rPr>
        <w:t xml:space="preserve">. </w:t>
      </w:r>
    </w:p>
    <w:p w14:paraId="446BD84D" w14:textId="77777777" w:rsidR="00FC3F61" w:rsidRPr="007C49A7" w:rsidRDefault="00FC3F61" w:rsidP="007C49A7">
      <w:pPr>
        <w:pStyle w:val="Ondertitel"/>
        <w:numPr>
          <w:ilvl w:val="1"/>
          <w:numId w:val="44"/>
        </w:numPr>
        <w:rPr>
          <w:rStyle w:val="Zwaar"/>
          <w:rFonts w:eastAsia="Calibri"/>
          <w:bCs w:val="0"/>
        </w:rPr>
      </w:pPr>
      <w:bookmarkStart w:id="81" w:name="_Toc517881835"/>
      <w:r w:rsidRPr="007C49A7">
        <w:rPr>
          <w:rStyle w:val="Zwaar"/>
          <w:rFonts w:eastAsia="Calibri"/>
          <w:bCs w:val="0"/>
        </w:rPr>
        <w:t>Evaluation</w:t>
      </w:r>
      <w:bookmarkEnd w:id="81"/>
    </w:p>
    <w:p w14:paraId="7855E540" w14:textId="77777777" w:rsidR="00FC3F61" w:rsidRPr="007D6C5A" w:rsidRDefault="00FC3F61" w:rsidP="001D72D2">
      <w:pPr>
        <w:spacing w:after="240"/>
        <w:rPr>
          <w:rFonts w:eastAsia="Calibri"/>
          <w:lang w:val="en-GB" w:eastAsia="en-US"/>
        </w:rPr>
      </w:pPr>
      <w:r w:rsidRPr="007D6C5A">
        <w:rPr>
          <w:rFonts w:eastAsia="Calibri"/>
          <w:lang w:val="en-GB" w:eastAsia="en-US"/>
        </w:rPr>
        <w:t xml:space="preserve">If project evaluations / evaluations related to the project are planned, please elaborate on these evaluations below (e.g. commissioned by whom, conducted by whom, </w:t>
      </w:r>
      <w:r w:rsidR="0024496E" w:rsidRPr="007D6C5A">
        <w:rPr>
          <w:rFonts w:eastAsia="Calibri"/>
          <w:lang w:val="en-GB" w:eastAsia="en-US"/>
        </w:rPr>
        <w:t xml:space="preserve">purpose, </w:t>
      </w:r>
      <w:r w:rsidRPr="007D6C5A">
        <w:rPr>
          <w:rFonts w:eastAsia="Calibri"/>
          <w:lang w:val="en-GB" w:eastAsia="en-US"/>
        </w:rPr>
        <w:t>timing, funding, etc.</w:t>
      </w:r>
      <w:r w:rsidR="0024496E" w:rsidRPr="007D6C5A">
        <w:rPr>
          <w:rFonts w:eastAsia="Calibri"/>
          <w:lang w:val="en-GB" w:eastAsia="en-US"/>
        </w:rPr>
        <w:t>)</w:t>
      </w:r>
      <w:r w:rsidRPr="007D6C5A">
        <w:rPr>
          <w:rFonts w:eastAsia="Calibri"/>
          <w:lang w:val="en-GB" w:eastAsia="en-US"/>
        </w:rPr>
        <w:t xml:space="preserve">.  </w:t>
      </w:r>
      <w:r w:rsidR="00BD2978" w:rsidRPr="007D6C5A">
        <w:rPr>
          <w:rFonts w:eastAsia="Calibri"/>
          <w:lang w:val="en-GB" w:eastAsia="en-US"/>
        </w:rPr>
        <w:t>Please note that RVO.nl will also commission independent evaluators to evaluate the impact of DRIVE projects. About 25% of the projects will be subject to such an impact evaluation. The applicant will be notified before project implementation when it is selected for an evaluation.</w:t>
      </w:r>
    </w:p>
    <w:tbl>
      <w:tblPr>
        <w:tblStyle w:val="Tabelraster"/>
        <w:tblW w:w="9322" w:type="dxa"/>
        <w:tblLook w:val="04A0" w:firstRow="1" w:lastRow="0" w:firstColumn="1" w:lastColumn="0" w:noHBand="0" w:noVBand="1"/>
      </w:tblPr>
      <w:tblGrid>
        <w:gridCol w:w="9322"/>
      </w:tblGrid>
      <w:tr w:rsidR="0024496E" w:rsidRPr="007D6C5A" w14:paraId="4F948036" w14:textId="77777777" w:rsidTr="00015908">
        <w:tc>
          <w:tcPr>
            <w:tcW w:w="9322" w:type="dxa"/>
          </w:tcPr>
          <w:p w14:paraId="1248BBF1" w14:textId="77777777" w:rsidR="00FB181D" w:rsidRPr="007D6C5A" w:rsidRDefault="00FB181D" w:rsidP="001D72D2">
            <w:pPr>
              <w:spacing w:after="240"/>
              <w:rPr>
                <w:lang w:val="en-GB"/>
              </w:rPr>
            </w:pPr>
            <w:r w:rsidRPr="007D6C5A">
              <w:rPr>
                <w:lang w:val="en-GB"/>
              </w:rPr>
              <w:t>Please elaborate</w:t>
            </w:r>
          </w:p>
          <w:p w14:paraId="0B5ED16A" w14:textId="77777777" w:rsidR="0024496E" w:rsidRPr="007D6C5A" w:rsidRDefault="0024496E" w:rsidP="001D72D2">
            <w:pPr>
              <w:spacing w:after="240"/>
              <w:rPr>
                <w:lang w:val="en-GB"/>
              </w:rPr>
            </w:pPr>
          </w:p>
        </w:tc>
      </w:tr>
    </w:tbl>
    <w:p w14:paraId="0F077402" w14:textId="77777777" w:rsidR="00FC3F61" w:rsidRPr="007D6C5A" w:rsidRDefault="00FC3F61" w:rsidP="001D72D2">
      <w:pPr>
        <w:spacing w:after="240"/>
        <w:rPr>
          <w:rFonts w:eastAsia="Calibri"/>
          <w:lang w:val="en-GB" w:eastAsia="en-US"/>
        </w:rPr>
      </w:pPr>
    </w:p>
    <w:p w14:paraId="2BFA22C8" w14:textId="77777777" w:rsidR="0098285B" w:rsidRPr="007D6C5A" w:rsidRDefault="0098285B" w:rsidP="001D72D2">
      <w:pPr>
        <w:spacing w:after="240"/>
        <w:rPr>
          <w:rFonts w:eastAsia="Calibri"/>
          <w:lang w:val="en-GB" w:eastAsia="en-US"/>
        </w:rPr>
      </w:pPr>
    </w:p>
    <w:p w14:paraId="36151305" w14:textId="77777777" w:rsidR="0098285B" w:rsidRPr="007D6C5A" w:rsidRDefault="0098285B" w:rsidP="001D72D2">
      <w:pPr>
        <w:spacing w:after="240"/>
        <w:rPr>
          <w:rFonts w:eastAsia="Calibri"/>
          <w:lang w:val="en-GB" w:eastAsia="en-US"/>
        </w:rPr>
      </w:pPr>
    </w:p>
    <w:p w14:paraId="618781C7" w14:textId="77777777" w:rsidR="0098285B" w:rsidRPr="007D6C5A" w:rsidRDefault="0098285B" w:rsidP="001D72D2">
      <w:pPr>
        <w:spacing w:after="240"/>
        <w:rPr>
          <w:rFonts w:eastAsia="Calibri"/>
          <w:lang w:val="en-GB" w:eastAsia="en-US"/>
        </w:rPr>
      </w:pPr>
    </w:p>
    <w:p w14:paraId="268A9CC4" w14:textId="77777777" w:rsidR="0098285B" w:rsidRPr="007D6C5A" w:rsidRDefault="0098285B" w:rsidP="001D72D2">
      <w:pPr>
        <w:spacing w:after="240"/>
        <w:rPr>
          <w:rFonts w:eastAsia="Calibri"/>
          <w:lang w:val="en-GB" w:eastAsia="en-US"/>
        </w:rPr>
      </w:pPr>
    </w:p>
    <w:p w14:paraId="2EACCD24" w14:textId="77777777" w:rsidR="0098285B" w:rsidRPr="007D6C5A" w:rsidRDefault="0098285B" w:rsidP="001D72D2">
      <w:pPr>
        <w:spacing w:after="240"/>
        <w:rPr>
          <w:rFonts w:eastAsia="Calibri"/>
          <w:lang w:val="en-GB" w:eastAsia="en-US"/>
        </w:rPr>
      </w:pPr>
    </w:p>
    <w:p w14:paraId="3646B1EC" w14:textId="77777777" w:rsidR="00015908" w:rsidRPr="007D6C5A" w:rsidRDefault="00015908">
      <w:pPr>
        <w:spacing w:line="240" w:lineRule="auto"/>
        <w:rPr>
          <w:rFonts w:eastAsia="Calibri"/>
          <w:b/>
          <w:lang w:val="en-GB" w:eastAsia="en-US"/>
        </w:rPr>
      </w:pPr>
      <w:bookmarkStart w:id="82" w:name="PartVIII"/>
      <w:r w:rsidRPr="007D6C5A">
        <w:rPr>
          <w:rFonts w:eastAsia="Calibri"/>
          <w:b/>
          <w:lang w:val="en-GB" w:eastAsia="en-US"/>
        </w:rPr>
        <w:br w:type="page"/>
      </w:r>
    </w:p>
    <w:p w14:paraId="51248E63" w14:textId="77777777" w:rsidR="00DC7967" w:rsidRPr="005A651B" w:rsidRDefault="00DF24DE" w:rsidP="007C49A7">
      <w:pPr>
        <w:pStyle w:val="Titel"/>
        <w:numPr>
          <w:ilvl w:val="0"/>
          <w:numId w:val="44"/>
        </w:numPr>
        <w:rPr>
          <w:rFonts w:eastAsia="Calibri"/>
          <w:sz w:val="28"/>
          <w:lang w:val="en-GB" w:eastAsia="en-US"/>
        </w:rPr>
      </w:pPr>
      <w:r>
        <w:rPr>
          <w:rFonts w:eastAsia="Calibri"/>
          <w:sz w:val="28"/>
          <w:lang w:val="en-GB" w:eastAsia="en-US"/>
        </w:rPr>
        <w:lastRenderedPageBreak/>
        <w:t xml:space="preserve"> </w:t>
      </w:r>
      <w:bookmarkStart w:id="83" w:name="_Toc517881836"/>
      <w:r w:rsidR="00DC7967" w:rsidRPr="005A651B">
        <w:rPr>
          <w:rFonts w:eastAsia="Calibri"/>
          <w:sz w:val="28"/>
          <w:lang w:val="en-GB" w:eastAsia="en-US"/>
        </w:rPr>
        <w:t>Annexes</w:t>
      </w:r>
      <w:bookmarkEnd w:id="83"/>
    </w:p>
    <w:bookmarkEnd w:id="82"/>
    <w:p w14:paraId="02775C23" w14:textId="77777777" w:rsidR="00AB728D" w:rsidRPr="007D6C5A" w:rsidRDefault="00AB728D" w:rsidP="001D72D2">
      <w:pPr>
        <w:spacing w:after="240"/>
        <w:rPr>
          <w:rFonts w:eastAsia="Calibri"/>
          <w:b/>
          <w:lang w:val="en-GB" w:eastAsia="en-US"/>
        </w:rPr>
      </w:pPr>
    </w:p>
    <w:p w14:paraId="38165AF8" w14:textId="77777777" w:rsidR="00FB181D" w:rsidRPr="007D6C5A" w:rsidRDefault="00FB181D" w:rsidP="00AB728D">
      <w:pPr>
        <w:pStyle w:val="Lijstalinea"/>
        <w:numPr>
          <w:ilvl w:val="0"/>
          <w:numId w:val="13"/>
        </w:numPr>
        <w:spacing w:after="240"/>
        <w:rPr>
          <w:rFonts w:eastAsia="Calibri"/>
          <w:lang w:val="en-GB" w:eastAsia="en-US"/>
        </w:rPr>
      </w:pPr>
      <w:r w:rsidRPr="007D6C5A">
        <w:rPr>
          <w:rFonts w:eastAsia="Calibri"/>
          <w:lang w:val="en-GB" w:eastAsia="en-US"/>
        </w:rPr>
        <w:t xml:space="preserve">Signed declaration of subscription of OECD guidelines for multinational enterprises </w:t>
      </w:r>
      <w:r w:rsidR="00AB728D" w:rsidRPr="007D6C5A">
        <w:rPr>
          <w:rFonts w:eastAsia="Calibri"/>
          <w:lang w:val="en-GB" w:eastAsia="en-US"/>
        </w:rPr>
        <w:br/>
      </w:r>
    </w:p>
    <w:p w14:paraId="4CACB509" w14:textId="77777777" w:rsidR="00FB181D" w:rsidRPr="007D6C5A" w:rsidRDefault="00FB181D" w:rsidP="00AB728D">
      <w:pPr>
        <w:pStyle w:val="Lijstalinea"/>
        <w:numPr>
          <w:ilvl w:val="0"/>
          <w:numId w:val="13"/>
        </w:numPr>
        <w:spacing w:after="240"/>
        <w:rPr>
          <w:rFonts w:eastAsia="Calibri"/>
          <w:lang w:val="en-GB" w:eastAsia="en-US"/>
        </w:rPr>
      </w:pPr>
      <w:r w:rsidRPr="007D6C5A">
        <w:rPr>
          <w:rFonts w:eastAsia="Calibri"/>
          <w:lang w:val="en-GB" w:eastAsia="en-US"/>
        </w:rPr>
        <w:t>Signed declaration of integrity</w:t>
      </w:r>
    </w:p>
    <w:p w14:paraId="18A9FC0E" w14:textId="77777777" w:rsidR="00AB728D" w:rsidRPr="007D6C5A" w:rsidRDefault="00AB728D" w:rsidP="00AB728D">
      <w:pPr>
        <w:pStyle w:val="Lijstalinea"/>
        <w:spacing w:after="240"/>
        <w:ind w:left="1080"/>
        <w:rPr>
          <w:rFonts w:eastAsia="Calibri"/>
          <w:lang w:val="en-GB" w:eastAsia="en-US"/>
        </w:rPr>
      </w:pPr>
    </w:p>
    <w:p w14:paraId="4C375A22" w14:textId="77777777" w:rsidR="00AB728D" w:rsidRPr="007D6C5A" w:rsidRDefault="006E6897" w:rsidP="00AB728D">
      <w:pPr>
        <w:pStyle w:val="Lijstalinea"/>
        <w:numPr>
          <w:ilvl w:val="0"/>
          <w:numId w:val="13"/>
        </w:numPr>
        <w:spacing w:after="240"/>
        <w:rPr>
          <w:rFonts w:eastAsia="Calibri"/>
          <w:lang w:val="en-GB" w:eastAsia="en-US"/>
        </w:rPr>
      </w:pPr>
      <w:r w:rsidRPr="007D6C5A">
        <w:rPr>
          <w:rFonts w:eastAsia="Calibri"/>
          <w:lang w:val="en-GB" w:eastAsia="en-US"/>
        </w:rPr>
        <w:t>Project planning</w:t>
      </w:r>
    </w:p>
    <w:p w14:paraId="0289BB46" w14:textId="77777777" w:rsidR="00AB728D" w:rsidRPr="007D6C5A" w:rsidRDefault="00AB728D" w:rsidP="00AB728D">
      <w:pPr>
        <w:pStyle w:val="Lijstalinea"/>
        <w:spacing w:after="240"/>
        <w:ind w:left="1080"/>
        <w:rPr>
          <w:rFonts w:eastAsia="Calibri"/>
          <w:lang w:val="en-GB" w:eastAsia="en-US"/>
        </w:rPr>
      </w:pPr>
    </w:p>
    <w:p w14:paraId="78E215A3" w14:textId="77777777" w:rsidR="00DC7967" w:rsidRPr="007D6C5A" w:rsidRDefault="00DC7967" w:rsidP="00AB728D">
      <w:pPr>
        <w:pStyle w:val="Lijstalinea"/>
        <w:numPr>
          <w:ilvl w:val="0"/>
          <w:numId w:val="13"/>
        </w:numPr>
        <w:spacing w:after="240"/>
        <w:rPr>
          <w:rFonts w:eastAsia="Calibri"/>
          <w:lang w:val="en-GB" w:eastAsia="en-US"/>
        </w:rPr>
      </w:pPr>
      <w:r w:rsidRPr="007D6C5A">
        <w:rPr>
          <w:rFonts w:eastAsia="Calibri"/>
          <w:lang w:val="en-GB" w:eastAsia="en-US"/>
        </w:rPr>
        <w:t>Financing plan (LoI, Letters of Commitment, Guarantees, etc.)</w:t>
      </w:r>
    </w:p>
    <w:p w14:paraId="14650AAD" w14:textId="77777777" w:rsidR="00AB728D" w:rsidRPr="007D6C5A" w:rsidRDefault="00AB728D" w:rsidP="00AB728D">
      <w:pPr>
        <w:pStyle w:val="Lijstalinea"/>
        <w:spacing w:after="240"/>
        <w:ind w:left="1080"/>
        <w:rPr>
          <w:rFonts w:eastAsia="Calibri"/>
          <w:lang w:val="en-GB" w:eastAsia="en-US"/>
        </w:rPr>
      </w:pPr>
    </w:p>
    <w:p w14:paraId="03574E04" w14:textId="77777777" w:rsidR="00DC7967" w:rsidRPr="007D6C5A" w:rsidRDefault="00317043" w:rsidP="00AB728D">
      <w:pPr>
        <w:pStyle w:val="Lijstalinea"/>
        <w:numPr>
          <w:ilvl w:val="0"/>
          <w:numId w:val="13"/>
        </w:numPr>
        <w:spacing w:after="240"/>
        <w:rPr>
          <w:rFonts w:eastAsia="Calibri"/>
          <w:lang w:val="en-GB" w:eastAsia="en-US"/>
        </w:rPr>
      </w:pPr>
      <w:r w:rsidRPr="007D6C5A">
        <w:rPr>
          <w:rFonts w:eastAsia="Calibri"/>
          <w:lang w:val="en-GB" w:eastAsia="en-US"/>
        </w:rPr>
        <w:t xml:space="preserve">Financial Analysis Tool DRIVE </w:t>
      </w:r>
    </w:p>
    <w:p w14:paraId="4758A7A6" w14:textId="77777777" w:rsidR="00AB728D" w:rsidRPr="007D6C5A" w:rsidRDefault="00AB728D" w:rsidP="00AB728D">
      <w:pPr>
        <w:pStyle w:val="Lijstalinea"/>
        <w:spacing w:after="240"/>
        <w:ind w:left="1080"/>
        <w:rPr>
          <w:rFonts w:eastAsia="Calibri"/>
          <w:lang w:val="en-GB" w:eastAsia="en-US"/>
        </w:rPr>
      </w:pPr>
    </w:p>
    <w:p w14:paraId="2F246DFD" w14:textId="77777777" w:rsidR="00DC7967" w:rsidRPr="007D6C5A" w:rsidRDefault="00DC7967" w:rsidP="00AB728D">
      <w:pPr>
        <w:pStyle w:val="Lijstalinea"/>
        <w:numPr>
          <w:ilvl w:val="0"/>
          <w:numId w:val="13"/>
        </w:numPr>
        <w:spacing w:after="240"/>
        <w:rPr>
          <w:rFonts w:eastAsia="Calibri"/>
          <w:lang w:val="en-GB" w:eastAsia="en-US"/>
        </w:rPr>
      </w:pPr>
      <w:r w:rsidRPr="007D6C5A">
        <w:rPr>
          <w:rFonts w:eastAsia="Calibri"/>
          <w:lang w:val="en-GB" w:eastAsia="en-US"/>
        </w:rPr>
        <w:t>Feasibility study</w:t>
      </w:r>
    </w:p>
    <w:p w14:paraId="239C3EDB" w14:textId="77777777" w:rsidR="00AB728D" w:rsidRPr="007D6C5A" w:rsidRDefault="00AB728D" w:rsidP="00AB728D">
      <w:pPr>
        <w:pStyle w:val="Lijstalinea"/>
        <w:rPr>
          <w:rFonts w:eastAsia="Calibri"/>
          <w:lang w:val="en-GB" w:eastAsia="en-US"/>
        </w:rPr>
      </w:pPr>
    </w:p>
    <w:p w14:paraId="3C241706" w14:textId="77777777" w:rsidR="00DC7967" w:rsidRPr="007D6C5A" w:rsidRDefault="00DC7967" w:rsidP="00AB728D">
      <w:pPr>
        <w:pStyle w:val="Lijstalinea"/>
        <w:numPr>
          <w:ilvl w:val="0"/>
          <w:numId w:val="13"/>
        </w:numPr>
        <w:spacing w:after="240"/>
        <w:rPr>
          <w:rFonts w:eastAsia="Calibri"/>
          <w:lang w:val="en-GB" w:eastAsia="en-US"/>
        </w:rPr>
      </w:pPr>
      <w:r w:rsidRPr="007D6C5A">
        <w:rPr>
          <w:rFonts w:eastAsia="Calibri"/>
          <w:lang w:val="en-GB" w:eastAsia="en-US"/>
        </w:rPr>
        <w:t>ESIA / ESMP</w:t>
      </w:r>
    </w:p>
    <w:p w14:paraId="4F941540" w14:textId="77777777" w:rsidR="00AB728D" w:rsidRPr="007D6C5A" w:rsidRDefault="00AB728D" w:rsidP="00AB728D">
      <w:pPr>
        <w:pStyle w:val="Lijstalinea"/>
        <w:rPr>
          <w:rFonts w:eastAsia="Calibri"/>
          <w:lang w:val="en-GB" w:eastAsia="en-US"/>
        </w:rPr>
      </w:pPr>
    </w:p>
    <w:p w14:paraId="7F000A71" w14:textId="77777777" w:rsidR="00DC7967" w:rsidRPr="007D6C5A" w:rsidRDefault="009D710F" w:rsidP="00AB728D">
      <w:pPr>
        <w:pStyle w:val="Lijstalinea"/>
        <w:numPr>
          <w:ilvl w:val="0"/>
          <w:numId w:val="13"/>
        </w:numPr>
        <w:spacing w:after="240"/>
        <w:rPr>
          <w:rFonts w:eastAsia="Calibri"/>
          <w:lang w:val="en-GB" w:eastAsia="en-US"/>
        </w:rPr>
      </w:pPr>
      <w:r w:rsidRPr="007D6C5A">
        <w:rPr>
          <w:rFonts w:eastAsia="Calibri"/>
          <w:lang w:val="en-GB" w:eastAsia="en-US"/>
        </w:rPr>
        <w:t>M&amp;E - Project Result Indicators</w:t>
      </w:r>
    </w:p>
    <w:sectPr w:rsidR="00DC7967" w:rsidRPr="007D6C5A" w:rsidSect="00473187">
      <w:headerReference w:type="default" r:id="rId23"/>
      <w:pgSz w:w="11906" w:h="16838" w:code="9"/>
      <w:pgMar w:top="1417" w:right="1417" w:bottom="1417" w:left="1417"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2CA0E" w14:textId="77777777" w:rsidR="0016336F" w:rsidRDefault="0016336F">
      <w:r>
        <w:separator/>
      </w:r>
    </w:p>
    <w:p w14:paraId="417E2F9C" w14:textId="77777777" w:rsidR="0016336F" w:rsidRDefault="0016336F"/>
    <w:p w14:paraId="20F55A2D" w14:textId="77777777" w:rsidR="0016336F" w:rsidRDefault="0016336F"/>
  </w:endnote>
  <w:endnote w:type="continuationSeparator" w:id="0">
    <w:p w14:paraId="7F913667" w14:textId="77777777" w:rsidR="0016336F" w:rsidRDefault="0016336F">
      <w:r>
        <w:continuationSeparator/>
      </w:r>
    </w:p>
    <w:p w14:paraId="00E10741" w14:textId="77777777" w:rsidR="0016336F" w:rsidRDefault="0016336F"/>
    <w:p w14:paraId="53E00993" w14:textId="77777777" w:rsidR="0016336F" w:rsidRDefault="00163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ee 3 of 9">
    <w:altName w:val="Courier New"/>
    <w:charset w:val="00"/>
    <w:family w:val="moder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6336F" w14:paraId="1FE04FF3" w14:textId="77777777" w:rsidTr="00B523B1">
      <w:trPr>
        <w:trHeight w:hRule="exact" w:val="240"/>
      </w:trPr>
      <w:tc>
        <w:tcPr>
          <w:tcW w:w="6260" w:type="dxa"/>
          <w:shd w:val="clear" w:color="auto" w:fill="auto"/>
        </w:tcPr>
        <w:p w14:paraId="26B73BCD" w14:textId="77777777" w:rsidR="0016336F" w:rsidRPr="00C12E90" w:rsidRDefault="0016336F" w:rsidP="00701DD0">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r w:rsidR="00DB1F79">
            <w:fldChar w:fldCharType="begin"/>
          </w:r>
          <w:r w:rsidR="00DB1F79">
            <w:instrText xml:space="preserve"> NUMPAGES   \* MERGEFORMAT </w:instrText>
          </w:r>
          <w:r w:rsidR="00DB1F79">
            <w:fldChar w:fldCharType="separate"/>
          </w:r>
          <w:r>
            <w:t>1</w:t>
          </w:r>
          <w:r w:rsidR="00DB1F79">
            <w:fldChar w:fldCharType="end"/>
          </w:r>
        </w:p>
      </w:tc>
      <w:tc>
        <w:tcPr>
          <w:tcW w:w="1392" w:type="dxa"/>
        </w:tcPr>
        <w:p w14:paraId="5E7DEC55" w14:textId="77777777" w:rsidR="0016336F" w:rsidRPr="006B1455" w:rsidRDefault="0016336F" w:rsidP="00B523B1">
          <w:pPr>
            <w:pStyle w:val="Huisstijl-Paginanummering"/>
            <w:jc w:val="right"/>
          </w:pPr>
        </w:p>
      </w:tc>
    </w:tr>
  </w:tbl>
  <w:p w14:paraId="7B67D34C" w14:textId="77777777" w:rsidR="0016336F" w:rsidRPr="00BC3B53" w:rsidRDefault="0016336F"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6336F" w:rsidRPr="00825244" w14:paraId="170FFDD0" w14:textId="77777777" w:rsidTr="005B4F97">
      <w:trPr>
        <w:trHeight w:hRule="exact" w:val="240"/>
      </w:trPr>
      <w:tc>
        <w:tcPr>
          <w:tcW w:w="6260" w:type="dxa"/>
          <w:shd w:val="clear" w:color="auto" w:fill="auto"/>
        </w:tcPr>
        <w:p w14:paraId="09CF01B2" w14:textId="77777777" w:rsidR="0016336F" w:rsidRPr="00825244" w:rsidRDefault="0016336F" w:rsidP="002E14E1">
          <w:pPr>
            <w:rPr>
              <w:rStyle w:val="Huisstijl-Rubricering"/>
            </w:rPr>
          </w:pPr>
        </w:p>
      </w:tc>
      <w:tc>
        <w:tcPr>
          <w:tcW w:w="1392" w:type="dxa"/>
        </w:tcPr>
        <w:p w14:paraId="6580BE43" w14:textId="77777777" w:rsidR="0016336F" w:rsidRPr="00825244" w:rsidRDefault="0016336F" w:rsidP="00460BB3">
          <w:pPr>
            <w:pStyle w:val="Huisstijl-Paginanummering"/>
            <w:jc w:val="right"/>
          </w:pPr>
          <w:r w:rsidRPr="00825244">
            <w:t>Pag</w:t>
          </w:r>
          <w:r>
            <w:t>e</w:t>
          </w:r>
          <w:r w:rsidRPr="00825244">
            <w:t xml:space="preserve"> </w:t>
          </w:r>
          <w:r w:rsidRPr="00825244">
            <w:fldChar w:fldCharType="begin"/>
          </w:r>
          <w:r w:rsidRPr="00825244">
            <w:instrText xml:space="preserve"> PAGE   \* MERGEFORMAT </w:instrText>
          </w:r>
          <w:r w:rsidRPr="00825244">
            <w:fldChar w:fldCharType="separate"/>
          </w:r>
          <w:r w:rsidR="00C66F39">
            <w:t>28</w:t>
          </w:r>
          <w:r w:rsidRPr="00825244">
            <w:fldChar w:fldCharType="end"/>
          </w:r>
          <w:r w:rsidRPr="00825244">
            <w:t xml:space="preserve"> </w:t>
          </w:r>
          <w:r>
            <w:t>of</w:t>
          </w:r>
          <w:r w:rsidRPr="00825244">
            <w:t xml:space="preserve"> </w:t>
          </w:r>
          <w:r w:rsidR="00DB1F79">
            <w:fldChar w:fldCharType="begin"/>
          </w:r>
          <w:r w:rsidR="00DB1F79">
            <w:instrText xml:space="preserve"> NUMPAGES   \* MERGEFORMAT </w:instrText>
          </w:r>
          <w:r w:rsidR="00DB1F79">
            <w:fldChar w:fldCharType="separate"/>
          </w:r>
          <w:r w:rsidR="00C66F39">
            <w:t>32</w:t>
          </w:r>
          <w:r w:rsidR="00DB1F79">
            <w:fldChar w:fldCharType="end"/>
          </w:r>
        </w:p>
      </w:tc>
    </w:tr>
  </w:tbl>
  <w:p w14:paraId="5B88D67F" w14:textId="77777777" w:rsidR="0016336F" w:rsidRPr="00825244" w:rsidRDefault="0016336F"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4179" w14:textId="77777777" w:rsidR="0016336F" w:rsidRPr="00BC3B53" w:rsidRDefault="0016336F" w:rsidP="0039744C">
    <w:pPr>
      <w:spacing w:line="240" w:lineRule="auto"/>
      <w:rPr>
        <w:sz w:val="2"/>
        <w:szCs w:val="2"/>
      </w:rPr>
    </w:pPr>
    <w:r>
      <w:rPr>
        <w:noProof/>
        <w:sz w:val="2"/>
        <w:szCs w:val="2"/>
        <w:lang w:val="en-GB" w:eastAsia="en-GB"/>
      </w:rPr>
      <mc:AlternateContent>
        <mc:Choice Requires="wps">
          <w:drawing>
            <wp:anchor distT="0" distB="0" distL="114300" distR="114300" simplePos="0" relativeHeight="251656704" behindDoc="0" locked="0" layoutInCell="1" allowOverlap="1" wp14:anchorId="4B9E73F2" wp14:editId="18D2F038">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4680" w:type="dxa"/>
                            <w:tblLook w:val="01E0" w:firstRow="1" w:lastRow="1" w:firstColumn="1" w:lastColumn="1" w:noHBand="0" w:noVBand="0"/>
                          </w:tblPr>
                          <w:tblGrid>
                            <w:gridCol w:w="2700"/>
                            <w:gridCol w:w="360"/>
                            <w:gridCol w:w="1620"/>
                          </w:tblGrid>
                          <w:tr w:rsidR="0016336F" w:rsidRPr="00825244" w14:paraId="353995A3" w14:textId="77777777" w:rsidTr="002D2B07">
                            <w:trPr>
                              <w:trHeight w:hRule="exact" w:val="454"/>
                            </w:trPr>
                            <w:tc>
                              <w:tcPr>
                                <w:tcW w:w="2700" w:type="dxa"/>
                                <w:tcBorders>
                                  <w:top w:val="nil"/>
                                  <w:left w:val="nil"/>
                                  <w:bottom w:val="nil"/>
                                  <w:right w:val="nil"/>
                                </w:tcBorders>
                                <w:tcMar>
                                  <w:left w:w="0" w:type="dxa"/>
                                  <w:right w:w="0" w:type="dxa"/>
                                </w:tcMar>
                              </w:tcPr>
                              <w:p w14:paraId="1A891FCA" w14:textId="77777777" w:rsidR="0016336F" w:rsidRPr="00825244" w:rsidRDefault="0016336F">
                                <w:pPr>
                                  <w:rPr>
                                    <w:rFonts w:ascii="Free 3 of 9" w:hAnsi="Free 3 of 9"/>
                                    <w:color w:val="FFFFFF"/>
                                    <w:sz w:val="56"/>
                                    <w:szCs w:val="56"/>
                                  </w:rPr>
                                </w:pPr>
                                <w:bookmarkStart w:id="9" w:name="Barcode" w:colFirst="0" w:colLast="0"/>
                                <w:bookmarkStart w:id="10" w:name="Barcodetekst" w:colFirst="2" w:colLast="2"/>
                              </w:p>
                            </w:tc>
                            <w:tc>
                              <w:tcPr>
                                <w:tcW w:w="360" w:type="dxa"/>
                                <w:tcBorders>
                                  <w:top w:val="nil"/>
                                  <w:left w:val="nil"/>
                                  <w:bottom w:val="nil"/>
                                  <w:right w:val="nil"/>
                                </w:tcBorders>
                              </w:tcPr>
                              <w:p w14:paraId="19954FB8" w14:textId="77777777" w:rsidR="0016336F" w:rsidRPr="00825244" w:rsidRDefault="0016336F"/>
                            </w:tc>
                            <w:tc>
                              <w:tcPr>
                                <w:tcW w:w="1620" w:type="dxa"/>
                                <w:tcBorders>
                                  <w:top w:val="nil"/>
                                  <w:left w:val="nil"/>
                                  <w:bottom w:val="nil"/>
                                  <w:right w:val="nil"/>
                                </w:tcBorders>
                              </w:tcPr>
                              <w:p w14:paraId="101FF653" w14:textId="77777777" w:rsidR="0016336F" w:rsidRPr="00825244" w:rsidRDefault="0016336F"/>
                            </w:tc>
                          </w:tr>
                          <w:bookmarkEnd w:id="9"/>
                          <w:bookmarkEnd w:id="10"/>
                        </w:tbl>
                        <w:p w14:paraId="7D2E4CA0" w14:textId="77777777" w:rsidR="0016336F" w:rsidRPr="00825244" w:rsidRDefault="0016336F"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E73F2"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JYzQ3LdAQAAnAMAAA4AAAAAAAAAAAAAAAAALgIAAGRycy9lMm9Eb2MueG1sUEsBAi0AFAAG&#10;AAgAAAAhAIz76EzgAAAADgEAAA8AAAAAAAAAAAAAAAAANwQAAGRycy9kb3ducmV2LnhtbFBLBQYA&#10;AAAABAAEAPMAAABEBQAAAAA=&#10;" filled="f" stroked="f">
              <v:textbox inset="2.5mm,0,0,0">
                <w:txbxContent>
                  <w:tbl>
                    <w:tblPr>
                      <w:tblStyle w:val="Tabelraster"/>
                      <w:tblW w:w="4680" w:type="dxa"/>
                      <w:tblLook w:val="01E0" w:firstRow="1" w:lastRow="1" w:firstColumn="1" w:lastColumn="1" w:noHBand="0" w:noVBand="0"/>
                    </w:tblPr>
                    <w:tblGrid>
                      <w:gridCol w:w="2700"/>
                      <w:gridCol w:w="360"/>
                      <w:gridCol w:w="1620"/>
                    </w:tblGrid>
                    <w:tr w:rsidR="0016336F" w:rsidRPr="00825244" w14:paraId="353995A3" w14:textId="77777777" w:rsidTr="002D2B07">
                      <w:trPr>
                        <w:trHeight w:hRule="exact" w:val="454"/>
                      </w:trPr>
                      <w:tc>
                        <w:tcPr>
                          <w:tcW w:w="2700" w:type="dxa"/>
                          <w:tcBorders>
                            <w:top w:val="nil"/>
                            <w:left w:val="nil"/>
                            <w:bottom w:val="nil"/>
                            <w:right w:val="nil"/>
                          </w:tcBorders>
                          <w:tcMar>
                            <w:left w:w="0" w:type="dxa"/>
                            <w:right w:w="0" w:type="dxa"/>
                          </w:tcMar>
                        </w:tcPr>
                        <w:p w14:paraId="1A891FCA" w14:textId="77777777" w:rsidR="0016336F" w:rsidRPr="00825244" w:rsidRDefault="0016336F">
                          <w:pPr>
                            <w:rPr>
                              <w:rFonts w:ascii="Free 3 of 9" w:hAnsi="Free 3 of 9"/>
                              <w:color w:val="FFFFFF"/>
                              <w:sz w:val="56"/>
                              <w:szCs w:val="56"/>
                            </w:rPr>
                          </w:pPr>
                          <w:bookmarkStart w:id="11" w:name="Barcode" w:colFirst="0" w:colLast="0"/>
                          <w:bookmarkStart w:id="12" w:name="Barcodetekst" w:colFirst="2" w:colLast="2"/>
                        </w:p>
                      </w:tc>
                      <w:tc>
                        <w:tcPr>
                          <w:tcW w:w="360" w:type="dxa"/>
                          <w:tcBorders>
                            <w:top w:val="nil"/>
                            <w:left w:val="nil"/>
                            <w:bottom w:val="nil"/>
                            <w:right w:val="nil"/>
                          </w:tcBorders>
                        </w:tcPr>
                        <w:p w14:paraId="19954FB8" w14:textId="77777777" w:rsidR="0016336F" w:rsidRPr="00825244" w:rsidRDefault="0016336F"/>
                      </w:tc>
                      <w:tc>
                        <w:tcPr>
                          <w:tcW w:w="1620" w:type="dxa"/>
                          <w:tcBorders>
                            <w:top w:val="nil"/>
                            <w:left w:val="nil"/>
                            <w:bottom w:val="nil"/>
                            <w:right w:val="nil"/>
                          </w:tcBorders>
                        </w:tcPr>
                        <w:p w14:paraId="101FF653" w14:textId="77777777" w:rsidR="0016336F" w:rsidRPr="00825244" w:rsidRDefault="0016336F"/>
                      </w:tc>
                    </w:tr>
                    <w:bookmarkEnd w:id="11"/>
                    <w:bookmarkEnd w:id="12"/>
                  </w:tbl>
                  <w:p w14:paraId="7D2E4CA0" w14:textId="77777777" w:rsidR="0016336F" w:rsidRPr="00825244" w:rsidRDefault="0016336F" w:rsidP="002D2B0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5ECBC" w14:textId="77777777" w:rsidR="0016336F" w:rsidRPr="00B35331" w:rsidRDefault="0016336F" w:rsidP="00B35331">
      <w:pPr>
        <w:pStyle w:val="Voettekst"/>
      </w:pPr>
    </w:p>
  </w:footnote>
  <w:footnote w:type="continuationSeparator" w:id="0">
    <w:p w14:paraId="1CC7DC23" w14:textId="77777777" w:rsidR="0016336F" w:rsidRDefault="0016336F">
      <w:r>
        <w:continuationSeparator/>
      </w:r>
    </w:p>
    <w:p w14:paraId="3A54FD83" w14:textId="77777777" w:rsidR="0016336F" w:rsidRDefault="0016336F"/>
    <w:p w14:paraId="698E596A" w14:textId="77777777" w:rsidR="0016336F" w:rsidRDefault="0016336F"/>
  </w:footnote>
  <w:footnote w:id="1">
    <w:p w14:paraId="150914A6" w14:textId="77777777" w:rsidR="0016336F" w:rsidRPr="006C5674" w:rsidRDefault="0016336F" w:rsidP="002F230F">
      <w:pPr>
        <w:pStyle w:val="Voetnoottekst"/>
        <w:rPr>
          <w:lang w:val="en-GB"/>
        </w:rPr>
      </w:pPr>
      <w:r>
        <w:rPr>
          <w:rStyle w:val="Voetnootmarkering"/>
        </w:rPr>
        <w:footnoteRef/>
      </w:r>
      <w:r w:rsidRPr="006C5674">
        <w:rPr>
          <w:lang w:val="en-GB"/>
        </w:rPr>
        <w:t xml:space="preserve"> </w:t>
      </w:r>
      <w:hyperlink r:id="rId1" w:history="1">
        <w:r w:rsidRPr="00E32DC8">
          <w:rPr>
            <w:rStyle w:val="Hyperlink"/>
            <w:sz w:val="14"/>
            <w:szCs w:val="14"/>
            <w:lang w:val="en-US"/>
          </w:rPr>
          <w:t>http://www.ifc.org/performancestandards</w:t>
        </w:r>
      </w:hyperlink>
    </w:p>
  </w:footnote>
  <w:footnote w:id="2">
    <w:p w14:paraId="1869CF51" w14:textId="77777777" w:rsidR="0016336F" w:rsidRPr="00C6532D" w:rsidRDefault="0016336F" w:rsidP="00E631A9">
      <w:pPr>
        <w:pStyle w:val="Voetnoottekst"/>
        <w:rPr>
          <w:lang w:val="en-GB"/>
        </w:rPr>
      </w:pPr>
      <w:r>
        <w:rPr>
          <w:rStyle w:val="Voetnootmarkering"/>
        </w:rPr>
        <w:footnoteRef/>
      </w:r>
      <w:r w:rsidRPr="00C6532D">
        <w:rPr>
          <w:lang w:val="en-GB"/>
        </w:rPr>
        <w:t xml:space="preserve"> Impact is the (positive and negative) long-term effect on identifiable population groups produced by a development intervention, directly or indirectly, intended or unintended. These effects can be economic, socio-cultural, institutional, environmental, technological or of other types. There are usually many factors that influence the impact besides the project.</w:t>
      </w:r>
    </w:p>
  </w:footnote>
  <w:footnote w:id="3">
    <w:p w14:paraId="2E4313F1" w14:textId="77777777" w:rsidR="0016336F" w:rsidRPr="00C6532D" w:rsidRDefault="0016336F" w:rsidP="00E631A9">
      <w:pPr>
        <w:pStyle w:val="Voetnoottekst"/>
        <w:rPr>
          <w:lang w:val="en-GB"/>
        </w:rPr>
      </w:pPr>
      <w:r>
        <w:rPr>
          <w:rStyle w:val="Voetnootmarkering"/>
        </w:rPr>
        <w:footnoteRef/>
      </w:r>
      <w:r w:rsidRPr="00C6532D">
        <w:rPr>
          <w:lang w:val="en-GB"/>
        </w:rPr>
        <w:t xml:space="preserve"> Inputs are the financial, human, material, technological and information resources used for the development intervention</w:t>
      </w:r>
    </w:p>
  </w:footnote>
  <w:footnote w:id="4">
    <w:p w14:paraId="5E60E342" w14:textId="77777777" w:rsidR="0016336F" w:rsidRPr="00C6532D" w:rsidRDefault="0016336F" w:rsidP="00E631A9">
      <w:pPr>
        <w:pStyle w:val="Voetnoottekst"/>
        <w:rPr>
          <w:lang w:val="en-GB"/>
        </w:rPr>
      </w:pPr>
      <w:r>
        <w:rPr>
          <w:rStyle w:val="Voetnootmarkering"/>
        </w:rPr>
        <w:footnoteRef/>
      </w:r>
      <w:r w:rsidRPr="00C6532D">
        <w:rPr>
          <w:lang w:val="en-GB"/>
        </w:rPr>
        <w:t xml:space="preserve"> Activities are the actions taken or work performed through which inputs, such as funds, technical assistance and other types of resources are mobilised to produce specific outputs</w:t>
      </w:r>
    </w:p>
  </w:footnote>
  <w:footnote w:id="5">
    <w:p w14:paraId="45FB4B98" w14:textId="77777777" w:rsidR="0016336F" w:rsidRPr="00C6532D" w:rsidRDefault="0016336F" w:rsidP="00E631A9">
      <w:pPr>
        <w:pStyle w:val="Voetnoottekst"/>
        <w:rPr>
          <w:lang w:val="en-GB"/>
        </w:rPr>
      </w:pPr>
      <w:r>
        <w:rPr>
          <w:rStyle w:val="Voetnootmarkering"/>
        </w:rPr>
        <w:footnoteRef/>
      </w:r>
      <w:r w:rsidRPr="00C6532D">
        <w:rPr>
          <w:lang w:val="en-GB"/>
        </w:rPr>
        <w:t xml:space="preserve"> Outputs are the products and services which result from the completion of activities within a development intervention</w:t>
      </w:r>
    </w:p>
  </w:footnote>
  <w:footnote w:id="6">
    <w:p w14:paraId="548FE048" w14:textId="77777777" w:rsidR="0016336F" w:rsidRPr="00C6532D" w:rsidRDefault="0016336F" w:rsidP="00E631A9">
      <w:pPr>
        <w:pStyle w:val="Voetnoottekst"/>
        <w:rPr>
          <w:lang w:val="en-GB"/>
        </w:rPr>
      </w:pPr>
      <w:r>
        <w:rPr>
          <w:rStyle w:val="Voetnootmarkering"/>
        </w:rPr>
        <w:footnoteRef/>
      </w:r>
      <w:r w:rsidRPr="00C6532D">
        <w:rPr>
          <w:lang w:val="en-GB"/>
        </w:rPr>
        <w:t xml:space="preserve"> Outcomes are the intended or achieved short-term effects of an intervention’s outputs, usually requiring the collective effort of partners. Outcomes represent changes in development conditions which occur between the completion of outputs and the achievement of impact</w:t>
      </w:r>
    </w:p>
  </w:footnote>
  <w:footnote w:id="7">
    <w:p w14:paraId="2E9C10BC" w14:textId="77777777" w:rsidR="0016336F" w:rsidRPr="00E631A9" w:rsidRDefault="0016336F" w:rsidP="00DD69D0">
      <w:pPr>
        <w:pStyle w:val="Voetnoottekst"/>
        <w:rPr>
          <w:sz w:val="14"/>
          <w:szCs w:val="14"/>
          <w:lang w:val="en-GB"/>
        </w:rPr>
      </w:pPr>
      <w:r w:rsidRPr="004D43AE">
        <w:rPr>
          <w:rStyle w:val="Voetnootmarkering"/>
          <w:sz w:val="14"/>
          <w:szCs w:val="14"/>
        </w:rPr>
        <w:footnoteRef/>
      </w:r>
      <w:r w:rsidRPr="00E631A9">
        <w:rPr>
          <w:sz w:val="14"/>
          <w:szCs w:val="14"/>
          <w:lang w:val="en-GB"/>
        </w:rPr>
        <w:t xml:space="preserve"> </w:t>
      </w:r>
      <w:r w:rsidR="00DB1F79">
        <w:fldChar w:fldCharType="begin"/>
      </w:r>
      <w:r w:rsidR="00DB1F79" w:rsidRPr="00DB1F79">
        <w:rPr>
          <w:lang w:val="en-GB"/>
        </w:rPr>
        <w:instrText xml:space="preserve"> HYPERLINK "http://www.oecd.org/dac/stats/48785310.pdf" </w:instrText>
      </w:r>
      <w:r w:rsidR="00DB1F79">
        <w:fldChar w:fldCharType="separate"/>
      </w:r>
      <w:r w:rsidRPr="00E631A9">
        <w:rPr>
          <w:rStyle w:val="Hyperlink"/>
          <w:sz w:val="14"/>
          <w:szCs w:val="14"/>
          <w:lang w:val="en-GB"/>
        </w:rPr>
        <w:t>www.oecd.org/dac/stats/48785310.pdf</w:t>
      </w:r>
      <w:r w:rsidR="00DB1F79">
        <w:rPr>
          <w:rStyle w:val="Hyperlink"/>
          <w:sz w:val="14"/>
          <w:szCs w:val="14"/>
          <w:lang w:val="en-GB"/>
        </w:rPr>
        <w:fldChar w:fldCharType="end"/>
      </w:r>
      <w:r w:rsidRPr="00E631A9">
        <w:rPr>
          <w:rStyle w:val="Hyperlink"/>
          <w:sz w:val="14"/>
          <w:szCs w:val="14"/>
          <w:lang w:val="en-GB"/>
        </w:rPr>
        <w:t xml:space="preserve"> </w:t>
      </w:r>
    </w:p>
  </w:footnote>
  <w:footnote w:id="8">
    <w:p w14:paraId="343AC953" w14:textId="77777777" w:rsidR="00C66F39" w:rsidRPr="006C5674" w:rsidRDefault="00C66F39" w:rsidP="00C66F39">
      <w:pPr>
        <w:pStyle w:val="Voetnoottekst"/>
        <w:rPr>
          <w:lang w:val="en-GB"/>
        </w:rPr>
      </w:pPr>
      <w:r>
        <w:rPr>
          <w:rStyle w:val="Voetnootmarkering"/>
        </w:rPr>
        <w:footnoteRef/>
      </w:r>
      <w:r w:rsidRPr="006C5674">
        <w:rPr>
          <w:lang w:val="en-GB"/>
        </w:rPr>
        <w:t xml:space="preserve"> </w:t>
      </w:r>
      <w:r w:rsidR="00DB1F79">
        <w:fldChar w:fldCharType="begin"/>
      </w:r>
      <w:r w:rsidR="00DB1F79" w:rsidRPr="00DB1F79">
        <w:rPr>
          <w:lang w:val="en-GB"/>
        </w:rPr>
        <w:instrText xml:space="preserve"> HYPERLINK "http://www.oecd.org/daf/inv/mne/48004323.pdf" </w:instrText>
      </w:r>
      <w:r w:rsidR="00DB1F79">
        <w:fldChar w:fldCharType="separate"/>
      </w:r>
      <w:r w:rsidRPr="006C5674">
        <w:rPr>
          <w:rStyle w:val="Hyperlink"/>
          <w:lang w:val="en-GB"/>
        </w:rPr>
        <w:t>http://www.oecd.org/daf/inv/mne/48004323.pdf</w:t>
      </w:r>
      <w:r w:rsidR="00DB1F79">
        <w:rPr>
          <w:rStyle w:val="Hyperlink"/>
          <w:lang w:val="en-GB"/>
        </w:rPr>
        <w:fldChar w:fldCharType="end"/>
      </w:r>
    </w:p>
  </w:footnote>
  <w:footnote w:id="9">
    <w:p w14:paraId="4E4A4480" w14:textId="77777777" w:rsidR="00C66F39" w:rsidRPr="006C5674" w:rsidRDefault="00C66F39" w:rsidP="00C66F39">
      <w:pPr>
        <w:pStyle w:val="Voetnoottekst"/>
        <w:rPr>
          <w:lang w:val="en-GB"/>
        </w:rPr>
      </w:pPr>
      <w:r>
        <w:rPr>
          <w:rStyle w:val="Voetnootmarkering"/>
        </w:rPr>
        <w:footnoteRef/>
      </w:r>
      <w:r w:rsidRPr="006C5674">
        <w:rPr>
          <w:lang w:val="en-GB"/>
        </w:rPr>
        <w:t xml:space="preserve"> </w:t>
      </w:r>
      <w:r w:rsidR="00DB1F79">
        <w:fldChar w:fldCharType="begin"/>
      </w:r>
      <w:r w:rsidR="00DB1F79" w:rsidRPr="00DB1F79">
        <w:rPr>
          <w:lang w:val="en-GB"/>
        </w:rPr>
        <w:instrText xml:space="preserve"> HYPERLINK "https://www.rvo.nl/sites/default/files/2015/09/infobladboetewet.pdf" </w:instrText>
      </w:r>
      <w:r w:rsidR="00DB1F79">
        <w:fldChar w:fldCharType="separate"/>
      </w:r>
      <w:r w:rsidRPr="006C5674">
        <w:rPr>
          <w:rStyle w:val="Hyperlink"/>
          <w:lang w:val="en-GB"/>
        </w:rPr>
        <w:t>https://www.rvo.nl/sites/default/files/2015/09/infobladboetewet.pdf</w:t>
      </w:r>
      <w:r w:rsidR="00DB1F79">
        <w:rPr>
          <w:rStyle w:val="Hyperlink"/>
          <w:lang w:val="en-GB"/>
        </w:rP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F98A" w14:textId="77777777" w:rsidR="0016336F" w:rsidRDefault="0016336F">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0016336F" w:rsidRPr="00825244" w14:paraId="5C321087" w14:textId="77777777" w:rsidTr="00B523B1">
      <w:trPr>
        <w:trHeight w:val="400"/>
      </w:trPr>
      <w:tc>
        <w:tcPr>
          <w:tcW w:w="7520" w:type="dxa"/>
          <w:shd w:val="clear" w:color="auto" w:fill="auto"/>
        </w:tcPr>
        <w:p w14:paraId="218DE90B" w14:textId="77777777" w:rsidR="0016336F" w:rsidRPr="00825244" w:rsidRDefault="0016336F" w:rsidP="00B523B1">
          <w:pPr>
            <w:adjustRightInd w:val="0"/>
            <w:spacing w:line="180" w:lineRule="exact"/>
            <w:rPr>
              <w:rStyle w:val="Huisstijl-Koptekst"/>
            </w:rPr>
          </w:pPr>
          <w:bookmarkStart w:id="0" w:name="bmKoptekstRapport2" w:colFirst="0" w:colLast="1"/>
        </w:p>
      </w:tc>
    </w:tr>
    <w:bookmarkEnd w:id="0"/>
  </w:tbl>
  <w:p w14:paraId="07B0FA77" w14:textId="77777777" w:rsidR="0016336F" w:rsidRDefault="0016336F" w:rsidP="00B523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3CD5" w14:textId="77777777" w:rsidR="0016336F" w:rsidRPr="00825244" w:rsidRDefault="0016336F"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16336F" w:rsidRPr="00825244" w14:paraId="4608637A" w14:textId="77777777" w:rsidTr="002E14E1">
      <w:trPr>
        <w:trHeight w:val="400"/>
      </w:trPr>
      <w:tc>
        <w:tcPr>
          <w:tcW w:w="7520" w:type="dxa"/>
          <w:shd w:val="clear" w:color="auto" w:fill="auto"/>
        </w:tcPr>
        <w:p w14:paraId="23927E6A" w14:textId="77777777" w:rsidR="0016336F" w:rsidRPr="00825244" w:rsidRDefault="0016336F" w:rsidP="002E14E1">
          <w:pPr>
            <w:adjustRightInd w:val="0"/>
            <w:spacing w:line="180" w:lineRule="exact"/>
            <w:rPr>
              <w:rStyle w:val="Huisstijl-Koptekst"/>
            </w:rPr>
          </w:pPr>
          <w:bookmarkStart w:id="1" w:name="bmKoptekstRapport" w:colFirst="0" w:colLast="1"/>
        </w:p>
      </w:tc>
    </w:tr>
    <w:bookmarkEnd w:id="1"/>
  </w:tbl>
  <w:p w14:paraId="4ADD1749" w14:textId="77777777" w:rsidR="0016336F" w:rsidRPr="00825244" w:rsidRDefault="0016336F" w:rsidP="002B011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D3A0" w14:textId="77777777" w:rsidR="0016336F" w:rsidRDefault="0016336F" w:rsidP="006E263E">
    <w:r>
      <w:rPr>
        <w:noProof/>
        <w:lang w:val="en-GB" w:eastAsia="en-GB"/>
      </w:rPr>
      <mc:AlternateContent>
        <mc:Choice Requires="wps">
          <w:drawing>
            <wp:anchor distT="0" distB="0" distL="114300" distR="114300" simplePos="0" relativeHeight="251657728" behindDoc="0" locked="0" layoutInCell="1" allowOverlap="1" wp14:anchorId="2F6240A8" wp14:editId="67574C0A">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6336F" w:rsidRPr="00825244" w14:paraId="47B50A63" w14:textId="77777777" w:rsidTr="00B70711">
                            <w:trPr>
                              <w:trHeight w:val="1787"/>
                            </w:trPr>
                            <w:tc>
                              <w:tcPr>
                                <w:tcW w:w="4788" w:type="dxa"/>
                                <w:tcBorders>
                                  <w:top w:val="nil"/>
                                  <w:left w:val="nil"/>
                                  <w:bottom w:val="nil"/>
                                  <w:right w:val="nil"/>
                                </w:tcBorders>
                              </w:tcPr>
                              <w:p w14:paraId="6E8D8F08" w14:textId="77777777" w:rsidR="0016336F" w:rsidRPr="00825244" w:rsidRDefault="0016336F">
                                <w:bookmarkStart w:id="2" w:name="bmLintregel1" w:colFirst="0" w:colLast="1"/>
                                <w:r w:rsidRPr="00825244">
                                  <w:rPr>
                                    <w:noProof/>
                                    <w:lang w:val="en-GB" w:eastAsia="en-GB"/>
                                  </w:rPr>
                                  <w:drawing>
                                    <wp:inline distT="0" distB="0" distL="0" distR="0" wp14:anchorId="27F2FED8" wp14:editId="302763A2">
                                      <wp:extent cx="2351405" cy="1590675"/>
                                      <wp:effectExtent l="0" t="0" r="0" b="9525"/>
                                      <wp:docPr id="13" name="Afbeelding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51405" cy="1590675"/>
                                              </a:xfrm>
                                              <a:prstGeom prst="rect">
                                                <a:avLst/>
                                              </a:prstGeom>
                                            </pic:spPr>
                                          </pic:pic>
                                        </a:graphicData>
                                      </a:graphic>
                                    </wp:inline>
                                  </w:drawing>
                                </w:r>
                              </w:p>
                            </w:tc>
                          </w:tr>
                          <w:bookmarkEnd w:id="2"/>
                        </w:tbl>
                        <w:p w14:paraId="075C41C6" w14:textId="77777777" w:rsidR="0016336F" w:rsidRPr="00825244" w:rsidRDefault="0016336F"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240A8"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16336F" w:rsidRPr="00825244" w14:paraId="47B50A63" w14:textId="77777777" w:rsidTr="00B70711">
                      <w:trPr>
                        <w:trHeight w:val="1787"/>
                      </w:trPr>
                      <w:tc>
                        <w:tcPr>
                          <w:tcW w:w="4788" w:type="dxa"/>
                          <w:tcBorders>
                            <w:top w:val="nil"/>
                            <w:left w:val="nil"/>
                            <w:bottom w:val="nil"/>
                            <w:right w:val="nil"/>
                          </w:tcBorders>
                        </w:tcPr>
                        <w:p w14:paraId="6E8D8F08" w14:textId="77777777" w:rsidR="0016336F" w:rsidRPr="00825244" w:rsidRDefault="0016336F">
                          <w:bookmarkStart w:id="3" w:name="bmLintregel1" w:colFirst="0" w:colLast="1"/>
                          <w:r w:rsidRPr="00825244">
                            <w:rPr>
                              <w:noProof/>
                              <w:lang w:val="en-GB" w:eastAsia="en-GB"/>
                            </w:rPr>
                            <w:drawing>
                              <wp:inline distT="0" distB="0" distL="0" distR="0" wp14:anchorId="27F2FED8" wp14:editId="302763A2">
                                <wp:extent cx="2351405" cy="1590675"/>
                                <wp:effectExtent l="0" t="0" r="0" b="9525"/>
                                <wp:docPr id="13" name="Afbeelding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51405" cy="1590675"/>
                                        </a:xfrm>
                                        <a:prstGeom prst="rect">
                                          <a:avLst/>
                                        </a:prstGeom>
                                      </pic:spPr>
                                    </pic:pic>
                                  </a:graphicData>
                                </a:graphic>
                              </wp:inline>
                            </w:drawing>
                          </w:r>
                        </w:p>
                      </w:tc>
                    </w:tr>
                    <w:bookmarkEnd w:id="3"/>
                  </w:tbl>
                  <w:p w14:paraId="075C41C6" w14:textId="77777777" w:rsidR="0016336F" w:rsidRPr="00825244" w:rsidRDefault="0016336F" w:rsidP="00223ACE"/>
                </w:txbxContent>
              </v:textbox>
              <w10:wrap anchorx="page" anchory="page"/>
            </v:shape>
          </w:pict>
        </mc:Fallback>
      </mc:AlternateContent>
    </w:r>
    <w:r>
      <w:rPr>
        <w:noProof/>
        <w:lang w:val="en-GB" w:eastAsia="en-GB"/>
      </w:rPr>
      <mc:AlternateContent>
        <mc:Choice Requires="wps">
          <w:drawing>
            <wp:anchor distT="0" distB="0" distL="114300" distR="114300" simplePos="0" relativeHeight="251658752" behindDoc="0" locked="0" layoutInCell="1" allowOverlap="1" wp14:anchorId="1B0D01C3" wp14:editId="5D095F6B">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16336F" w:rsidRPr="00825244" w14:paraId="4AB574C7" w14:textId="77777777" w:rsidTr="00B70711">
                            <w:trPr>
                              <w:trHeight w:val="2140"/>
                            </w:trPr>
                            <w:tc>
                              <w:tcPr>
                                <w:tcW w:w="737" w:type="dxa"/>
                                <w:shd w:val="clear" w:color="auto" w:fill="auto"/>
                              </w:tcPr>
                              <w:p w14:paraId="6DE2B94E" w14:textId="77777777" w:rsidR="0016336F" w:rsidRPr="00825244" w:rsidRDefault="0016336F" w:rsidP="00B70711">
                                <w:pPr>
                                  <w:spacing w:line="240" w:lineRule="auto"/>
                                </w:pPr>
                                <w:bookmarkStart w:id="4" w:name="bmRijkslogo" w:colFirst="0" w:colLast="0"/>
                                <w:r w:rsidRPr="00825244">
                                  <w:rPr>
                                    <w:noProof/>
                                    <w:lang w:val="en-GB" w:eastAsia="en-GB"/>
                                  </w:rPr>
                                  <w:drawing>
                                    <wp:inline distT="0" distB="0" distL="0" distR="0" wp14:anchorId="63CAA740" wp14:editId="707F2980">
                                      <wp:extent cx="466725" cy="1333500"/>
                                      <wp:effectExtent l="19050" t="0" r="9525" b="0"/>
                                      <wp:docPr id="14"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EBD0C9" w14:textId="77777777" w:rsidR="0016336F" w:rsidRPr="00825244" w:rsidRDefault="0016336F" w:rsidP="00B70711">
                                <w:pPr>
                                  <w:spacing w:line="240" w:lineRule="auto"/>
                                  <w:rPr>
                                    <w:rFonts w:ascii="Times New Roman" w:hAnsi="Times New Roman"/>
                                    <w:sz w:val="24"/>
                                  </w:rPr>
                                </w:pPr>
                              </w:p>
                            </w:tc>
                          </w:tr>
                          <w:bookmarkEnd w:id="4"/>
                        </w:tbl>
                        <w:p w14:paraId="2E4DD441" w14:textId="77777777" w:rsidR="0016336F" w:rsidRPr="00825244" w:rsidRDefault="0016336F"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01C3" id="Text Box 37" o:spid="_x0000_s1027" type="#_x0000_t202" style="position:absolute;margin-left:276.15pt;margin-top:-3.4pt;width:316.9pt;height:13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16336F" w:rsidRPr="00825244" w14:paraId="4AB574C7" w14:textId="77777777" w:rsidTr="00B70711">
                      <w:trPr>
                        <w:trHeight w:val="2140"/>
                      </w:trPr>
                      <w:tc>
                        <w:tcPr>
                          <w:tcW w:w="737" w:type="dxa"/>
                          <w:shd w:val="clear" w:color="auto" w:fill="auto"/>
                        </w:tcPr>
                        <w:p w14:paraId="6DE2B94E" w14:textId="77777777" w:rsidR="0016336F" w:rsidRPr="00825244" w:rsidRDefault="0016336F" w:rsidP="00B70711">
                          <w:pPr>
                            <w:spacing w:line="240" w:lineRule="auto"/>
                          </w:pPr>
                          <w:bookmarkStart w:id="5" w:name="bmRijkslogo" w:colFirst="0" w:colLast="0"/>
                          <w:r w:rsidRPr="00825244">
                            <w:rPr>
                              <w:noProof/>
                              <w:lang w:val="en-GB" w:eastAsia="en-GB"/>
                            </w:rPr>
                            <w:drawing>
                              <wp:inline distT="0" distB="0" distL="0" distR="0" wp14:anchorId="63CAA740" wp14:editId="707F2980">
                                <wp:extent cx="466725" cy="1333500"/>
                                <wp:effectExtent l="19050" t="0" r="9525" b="0"/>
                                <wp:docPr id="14"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EBD0C9" w14:textId="77777777" w:rsidR="0016336F" w:rsidRPr="00825244" w:rsidRDefault="0016336F" w:rsidP="00B70711">
                          <w:pPr>
                            <w:spacing w:line="240" w:lineRule="auto"/>
                            <w:rPr>
                              <w:rFonts w:ascii="Times New Roman" w:hAnsi="Times New Roman"/>
                              <w:sz w:val="24"/>
                            </w:rPr>
                          </w:pPr>
                        </w:p>
                      </w:tc>
                    </w:tr>
                    <w:bookmarkEnd w:id="5"/>
                  </w:tbl>
                  <w:p w14:paraId="2E4DD441" w14:textId="77777777" w:rsidR="0016336F" w:rsidRPr="00825244" w:rsidRDefault="0016336F"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16336F" w14:paraId="4814D18E" w14:textId="77777777" w:rsidTr="000A01F6">
      <w:trPr>
        <w:cantSplit/>
        <w:trHeight w:hRule="exact" w:val="3340"/>
      </w:trPr>
      <w:tc>
        <w:tcPr>
          <w:tcW w:w="5640" w:type="dxa"/>
          <w:shd w:val="clear" w:color="auto" w:fill="auto"/>
        </w:tcPr>
        <w:p w14:paraId="7AD492E8" w14:textId="77777777" w:rsidR="0016336F" w:rsidRPr="00BC3B53" w:rsidRDefault="0016336F" w:rsidP="00094B45">
          <w:pPr>
            <w:ind w:left="240" w:hanging="240"/>
          </w:pPr>
        </w:p>
      </w:tc>
    </w:tr>
    <w:tr w:rsidR="0016336F" w:rsidRPr="00294859" w14:paraId="6E672DBF" w14:textId="77777777" w:rsidTr="00DE6C91">
      <w:trPr>
        <w:cantSplit/>
        <w:trHeight w:hRule="exact" w:val="227"/>
      </w:trPr>
      <w:tc>
        <w:tcPr>
          <w:tcW w:w="5640" w:type="dxa"/>
          <w:shd w:val="clear" w:color="auto" w:fill="auto"/>
        </w:tcPr>
        <w:p w14:paraId="61B8176A" w14:textId="77777777" w:rsidR="0016336F" w:rsidRPr="00294859" w:rsidRDefault="0016336F" w:rsidP="00094B45">
          <w:pPr>
            <w:autoSpaceDE w:val="0"/>
            <w:autoSpaceDN w:val="0"/>
            <w:adjustRightInd w:val="0"/>
            <w:rPr>
              <w:rStyle w:val="Huisstijl-Koptekst"/>
              <w:b/>
            </w:rPr>
          </w:pPr>
          <w:bookmarkStart w:id="6" w:name="bmRubricering"/>
          <w:r>
            <w:rPr>
              <w:rStyle w:val="Huisstijl-Koptekst"/>
              <w:b/>
            </w:rPr>
            <w:t xml:space="preserve"> </w:t>
          </w:r>
        </w:p>
      </w:tc>
    </w:tr>
    <w:bookmarkEnd w:id="6"/>
  </w:tbl>
  <w:p w14:paraId="0752FC57" w14:textId="77777777" w:rsidR="0016336F" w:rsidRDefault="0016336F"/>
  <w:tbl>
    <w:tblPr>
      <w:tblW w:w="5640" w:type="dxa"/>
      <w:tblLayout w:type="fixed"/>
      <w:tblCellMar>
        <w:left w:w="0" w:type="dxa"/>
        <w:right w:w="0" w:type="dxa"/>
      </w:tblCellMar>
      <w:tblLook w:val="0000" w:firstRow="0" w:lastRow="0" w:firstColumn="0" w:lastColumn="0" w:noHBand="0" w:noVBand="0"/>
    </w:tblPr>
    <w:tblGrid>
      <w:gridCol w:w="5640"/>
    </w:tblGrid>
    <w:tr w:rsidR="0016336F" w:rsidRPr="00DB1F79" w14:paraId="4CEDC4D6" w14:textId="77777777" w:rsidTr="00224B2E">
      <w:trPr>
        <w:cantSplit/>
        <w:trHeight w:hRule="exact" w:val="1332"/>
      </w:trPr>
      <w:tc>
        <w:tcPr>
          <w:tcW w:w="5640" w:type="dxa"/>
          <w:shd w:val="clear" w:color="auto" w:fill="auto"/>
        </w:tcPr>
        <w:p w14:paraId="15A74424" w14:textId="77777777" w:rsidR="0016336F" w:rsidRPr="00460BB3" w:rsidRDefault="0016336F" w:rsidP="00C2468D">
          <w:pPr>
            <w:pStyle w:val="Titel"/>
            <w:rPr>
              <w:lang w:val="en-GB"/>
            </w:rPr>
          </w:pPr>
          <w:bookmarkStart w:id="7" w:name="bmTitel"/>
          <w:r>
            <w:rPr>
              <w:lang w:val="en-GB"/>
            </w:rPr>
            <w:t xml:space="preserve">Intake Form </w:t>
          </w:r>
          <w:r w:rsidRPr="00460BB3">
            <w:rPr>
              <w:lang w:val="en-GB"/>
            </w:rPr>
            <w:t xml:space="preserve">DRIVE </w:t>
          </w:r>
          <w:r>
            <w:rPr>
              <w:lang w:val="en-GB"/>
            </w:rPr>
            <w:t>for government</w:t>
          </w:r>
        </w:p>
      </w:tc>
    </w:tr>
    <w:bookmarkEnd w:id="7"/>
    <w:tr w:rsidR="0016336F" w:rsidRPr="00460BB3" w14:paraId="19CEC9A0" w14:textId="77777777" w:rsidTr="00224B2E">
      <w:trPr>
        <w:cantSplit/>
        <w:trHeight w:hRule="exact" w:val="346"/>
      </w:trPr>
      <w:tc>
        <w:tcPr>
          <w:tcW w:w="5640" w:type="dxa"/>
          <w:shd w:val="clear" w:color="auto" w:fill="auto"/>
        </w:tcPr>
        <w:p w14:paraId="58A52294" w14:textId="77777777" w:rsidR="0016336F" w:rsidRDefault="0016336F" w:rsidP="00B849B3">
          <w:pPr>
            <w:rPr>
              <w:sz w:val="24"/>
              <w:lang w:val="en-GB"/>
            </w:rPr>
          </w:pPr>
          <w:r>
            <w:rPr>
              <w:sz w:val="24"/>
              <w:lang w:val="en-GB"/>
            </w:rPr>
            <w:t>June 2018</w:t>
          </w:r>
        </w:p>
        <w:p w14:paraId="522C63A0" w14:textId="77777777" w:rsidR="0016336F" w:rsidRDefault="0016336F" w:rsidP="00B849B3">
          <w:pPr>
            <w:rPr>
              <w:sz w:val="24"/>
              <w:lang w:val="en-GB"/>
            </w:rPr>
          </w:pPr>
        </w:p>
        <w:p w14:paraId="0BF6E57E" w14:textId="77777777" w:rsidR="0016336F" w:rsidRPr="00C2468D" w:rsidRDefault="0016336F" w:rsidP="00B849B3">
          <w:pPr>
            <w:rPr>
              <w:sz w:val="24"/>
              <w:lang w:val="en-GB"/>
            </w:rPr>
          </w:pPr>
        </w:p>
      </w:tc>
    </w:tr>
    <w:tr w:rsidR="0016336F" w:rsidRPr="00B60860" w14:paraId="5D4333F9" w14:textId="77777777" w:rsidTr="00B849B3">
      <w:trPr>
        <w:cantSplit/>
        <w:trHeight w:hRule="exact" w:val="480"/>
      </w:trPr>
      <w:tc>
        <w:tcPr>
          <w:tcW w:w="5640" w:type="dxa"/>
          <w:shd w:val="clear" w:color="auto" w:fill="auto"/>
        </w:tcPr>
        <w:p w14:paraId="2D19B11B" w14:textId="77777777" w:rsidR="0016336F" w:rsidRPr="00C2468D" w:rsidRDefault="0016336F" w:rsidP="00460BB3">
          <w:pPr>
            <w:rPr>
              <w:sz w:val="20"/>
              <w:szCs w:val="20"/>
            </w:rPr>
          </w:pPr>
          <w:bookmarkStart w:id="8" w:name="bmVersie"/>
        </w:p>
        <w:p w14:paraId="4DAC1234" w14:textId="77777777" w:rsidR="0016336F" w:rsidRPr="00C2468D" w:rsidRDefault="0016336F" w:rsidP="00460BB3">
          <w:pPr>
            <w:rPr>
              <w:sz w:val="20"/>
              <w:szCs w:val="20"/>
            </w:rPr>
          </w:pPr>
          <w:r>
            <w:rPr>
              <w:sz w:val="20"/>
              <w:szCs w:val="20"/>
            </w:rPr>
            <w:t>Version 1</w:t>
          </w:r>
        </w:p>
      </w:tc>
    </w:tr>
    <w:bookmarkEnd w:id="8"/>
  </w:tbl>
  <w:p w14:paraId="762DC48D" w14:textId="77777777" w:rsidR="0016336F" w:rsidRDefault="0016336F"/>
  <w:p w14:paraId="54DA410B" w14:textId="77777777" w:rsidR="0016336F" w:rsidRDefault="0016336F"/>
  <w:p w14:paraId="53FE2B85" w14:textId="77777777" w:rsidR="0016336F" w:rsidRDefault="0016336F" w:rsidP="0006027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8B16" w14:textId="77777777" w:rsidR="0016336F" w:rsidRPr="00825244" w:rsidRDefault="0016336F"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16336F" w:rsidRPr="00825244" w14:paraId="28F484D7" w14:textId="77777777" w:rsidTr="002E14E1">
      <w:trPr>
        <w:trHeight w:val="400"/>
      </w:trPr>
      <w:tc>
        <w:tcPr>
          <w:tcW w:w="7520" w:type="dxa"/>
          <w:shd w:val="clear" w:color="auto" w:fill="auto"/>
        </w:tcPr>
        <w:p w14:paraId="0BDC995F" w14:textId="77777777" w:rsidR="0016336F" w:rsidRPr="00825244" w:rsidRDefault="0016336F" w:rsidP="002E14E1">
          <w:pPr>
            <w:adjustRightInd w:val="0"/>
            <w:spacing w:line="180" w:lineRule="exact"/>
            <w:rPr>
              <w:rStyle w:val="Huisstijl-Koptekst"/>
            </w:rPr>
          </w:pPr>
        </w:p>
      </w:tc>
    </w:tr>
  </w:tbl>
  <w:p w14:paraId="4798EFD7" w14:textId="77777777" w:rsidR="0016336F" w:rsidRPr="00825244" w:rsidRDefault="0016336F" w:rsidP="00E24B5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2F0E"/>
    <w:multiLevelType w:val="multilevel"/>
    <w:tmpl w:val="560A4E34"/>
    <w:lvl w:ilvl="0">
      <w:start w:val="1"/>
      <w:numFmt w:val="bullet"/>
      <w:pStyle w:val="Opsomlijs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 w15:restartNumberingAfterBreak="0">
    <w:nsid w:val="068C6351"/>
    <w:multiLevelType w:val="hybridMultilevel"/>
    <w:tmpl w:val="33D00384"/>
    <w:lvl w:ilvl="0" w:tplc="974CCCCC">
      <w:start w:val="3"/>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516E00"/>
    <w:multiLevelType w:val="hybridMultilevel"/>
    <w:tmpl w:val="09BCB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B362A1"/>
    <w:multiLevelType w:val="hybridMultilevel"/>
    <w:tmpl w:val="D41E43C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9958D9"/>
    <w:multiLevelType w:val="hybridMultilevel"/>
    <w:tmpl w:val="0602CA3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6" w15:restartNumberingAfterBreak="0">
    <w:nsid w:val="09F11C15"/>
    <w:multiLevelType w:val="hybridMultilevel"/>
    <w:tmpl w:val="2E76B030"/>
    <w:lvl w:ilvl="0" w:tplc="4C32B2B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234DF6"/>
    <w:multiLevelType w:val="multilevel"/>
    <w:tmpl w:val="4896093A"/>
    <w:lvl w:ilvl="0">
      <w:start w:val="7"/>
      <w:numFmt w:val="decimal"/>
      <w:lvlText w:val="%1."/>
      <w:lvlJc w:val="left"/>
      <w:pPr>
        <w:ind w:left="510" w:hanging="51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10B224F8"/>
    <w:multiLevelType w:val="multilevel"/>
    <w:tmpl w:val="DA28A99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3E445C9"/>
    <w:multiLevelType w:val="multilevel"/>
    <w:tmpl w:val="8D406680"/>
    <w:lvl w:ilvl="0">
      <w:start w:val="7"/>
      <w:numFmt w:val="decimal"/>
      <w:lvlText w:val="%1."/>
      <w:lvlJc w:val="left"/>
      <w:pPr>
        <w:ind w:left="617" w:hanging="39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947" w:hanging="720"/>
      </w:pPr>
      <w:rPr>
        <w:rFonts w:hint="default"/>
        <w:i w:val="0"/>
      </w:rPr>
    </w:lvl>
    <w:lvl w:ilvl="3">
      <w:start w:val="1"/>
      <w:numFmt w:val="decimal"/>
      <w:lvlText w:val="%1.%2.%3.%4."/>
      <w:lvlJc w:val="left"/>
      <w:pPr>
        <w:ind w:left="1307" w:hanging="1080"/>
      </w:pPr>
      <w:rPr>
        <w:rFonts w:hint="default"/>
      </w:rPr>
    </w:lvl>
    <w:lvl w:ilvl="4">
      <w:start w:val="1"/>
      <w:numFmt w:val="decimal"/>
      <w:lvlText w:val="%1.%2.%3.%4.%5."/>
      <w:lvlJc w:val="left"/>
      <w:pPr>
        <w:ind w:left="1667" w:hanging="1440"/>
      </w:pPr>
      <w:rPr>
        <w:rFonts w:hint="default"/>
      </w:rPr>
    </w:lvl>
    <w:lvl w:ilvl="5">
      <w:start w:val="1"/>
      <w:numFmt w:val="decimal"/>
      <w:lvlText w:val="%1.%2.%3.%4.%5.%6."/>
      <w:lvlJc w:val="left"/>
      <w:pPr>
        <w:ind w:left="1667" w:hanging="1440"/>
      </w:pPr>
      <w:rPr>
        <w:rFonts w:hint="default"/>
      </w:rPr>
    </w:lvl>
    <w:lvl w:ilvl="6">
      <w:start w:val="1"/>
      <w:numFmt w:val="decimal"/>
      <w:lvlText w:val="%1.%2.%3.%4.%5.%6.%7."/>
      <w:lvlJc w:val="left"/>
      <w:pPr>
        <w:ind w:left="2027" w:hanging="1800"/>
      </w:pPr>
      <w:rPr>
        <w:rFonts w:hint="default"/>
      </w:rPr>
    </w:lvl>
    <w:lvl w:ilvl="7">
      <w:start w:val="1"/>
      <w:numFmt w:val="decimal"/>
      <w:lvlText w:val="%1.%2.%3.%4.%5.%6.%7.%8."/>
      <w:lvlJc w:val="left"/>
      <w:pPr>
        <w:ind w:left="2027" w:hanging="1800"/>
      </w:pPr>
      <w:rPr>
        <w:rFonts w:hint="default"/>
      </w:rPr>
    </w:lvl>
    <w:lvl w:ilvl="8">
      <w:start w:val="1"/>
      <w:numFmt w:val="decimal"/>
      <w:lvlText w:val="%1.%2.%3.%4.%5.%6.%7.%8.%9."/>
      <w:lvlJc w:val="left"/>
      <w:pPr>
        <w:ind w:left="2387" w:hanging="2160"/>
      </w:pPr>
      <w:rPr>
        <w:rFonts w:hint="default"/>
      </w:rPr>
    </w:lvl>
  </w:abstractNum>
  <w:abstractNum w:abstractNumId="11" w15:restartNumberingAfterBreak="0">
    <w:nsid w:val="1BCF059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7411AE"/>
    <w:multiLevelType w:val="multilevel"/>
    <w:tmpl w:val="8D406680"/>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2BF2FB0"/>
    <w:multiLevelType w:val="hybridMultilevel"/>
    <w:tmpl w:val="11FA046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4F50607"/>
    <w:multiLevelType w:val="multilevel"/>
    <w:tmpl w:val="E36E7B9A"/>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27CA1CD7"/>
    <w:multiLevelType w:val="hybridMultilevel"/>
    <w:tmpl w:val="C05C44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DF54DA"/>
    <w:multiLevelType w:val="multilevel"/>
    <w:tmpl w:val="55BCA2D8"/>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i w:val="0"/>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2EAF35BB"/>
    <w:multiLevelType w:val="multilevel"/>
    <w:tmpl w:val="7C0446F2"/>
    <w:lvl w:ilvl="0">
      <w:start w:val="4"/>
      <w:numFmt w:val="decimal"/>
      <w:lvlText w:val="%1"/>
      <w:lvlJc w:val="left"/>
      <w:pPr>
        <w:ind w:left="420" w:hanging="420"/>
      </w:pPr>
      <w:rPr>
        <w:rFonts w:hint="default"/>
      </w:rPr>
    </w:lvl>
    <w:lvl w:ilvl="1">
      <w:start w:val="1"/>
      <w:numFmt w:val="decimal"/>
      <w:lvlText w:val="%1.%2"/>
      <w:lvlJc w:val="left"/>
      <w:pPr>
        <w:ind w:left="720" w:hanging="3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2F0A5EA6"/>
    <w:multiLevelType w:val="multilevel"/>
    <w:tmpl w:val="10608B1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F3365B2"/>
    <w:multiLevelType w:val="hybridMultilevel"/>
    <w:tmpl w:val="7F30F636"/>
    <w:lvl w:ilvl="0" w:tplc="C08AE5DA">
      <w:start w:val="3"/>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10A0218"/>
    <w:multiLevelType w:val="multilevel"/>
    <w:tmpl w:val="90D266EE"/>
    <w:lvl w:ilvl="0">
      <w:start w:val="6"/>
      <w:numFmt w:val="decimal"/>
      <w:lvlText w:val="%1."/>
      <w:lvlJc w:val="left"/>
      <w:pPr>
        <w:ind w:left="510" w:hanging="510"/>
      </w:pPr>
      <w:rPr>
        <w:rFonts w:hint="default"/>
      </w:rPr>
    </w:lvl>
    <w:lvl w:ilvl="1">
      <w:start w:val="1"/>
      <w:numFmt w:val="decimal"/>
      <w:lvlText w:val="%1.%2."/>
      <w:lvlJc w:val="left"/>
      <w:pPr>
        <w:ind w:left="1080" w:hanging="74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1" w15:restartNumberingAfterBreak="0">
    <w:nsid w:val="344D2AE9"/>
    <w:multiLevelType w:val="hybridMultilevel"/>
    <w:tmpl w:val="F48424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9162A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82D4BC7"/>
    <w:multiLevelType w:val="hybridMultilevel"/>
    <w:tmpl w:val="4336C9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5D3140"/>
    <w:multiLevelType w:val="multilevel"/>
    <w:tmpl w:val="205AA38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B653F99"/>
    <w:multiLevelType w:val="hybridMultilevel"/>
    <w:tmpl w:val="4B58F4E2"/>
    <w:lvl w:ilvl="0" w:tplc="46F22236">
      <w:start w:val="1"/>
      <w:numFmt w:val="decimal"/>
      <w:lvlText w:val="%1)"/>
      <w:lvlJc w:val="left"/>
      <w:pPr>
        <w:ind w:left="420" w:hanging="360"/>
      </w:pPr>
      <w:rPr>
        <w:rFonts w:ascii="Verdana" w:eastAsia="Calibri" w:hAnsi="Verdana" w:cs="Times New Roman"/>
      </w:rPr>
    </w:lvl>
    <w:lvl w:ilvl="1" w:tplc="04130019">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26" w15:restartNumberingAfterBreak="0">
    <w:nsid w:val="3DFE02DD"/>
    <w:multiLevelType w:val="multilevel"/>
    <w:tmpl w:val="90D266EE"/>
    <w:lvl w:ilvl="0">
      <w:start w:val="6"/>
      <w:numFmt w:val="decimal"/>
      <w:lvlText w:val="%1."/>
      <w:lvlJc w:val="left"/>
      <w:pPr>
        <w:ind w:left="510" w:hanging="510"/>
      </w:pPr>
      <w:rPr>
        <w:rFonts w:hint="default"/>
      </w:rPr>
    </w:lvl>
    <w:lvl w:ilvl="1">
      <w:start w:val="1"/>
      <w:numFmt w:val="decimal"/>
      <w:lvlText w:val="%1.%2."/>
      <w:lvlJc w:val="left"/>
      <w:pPr>
        <w:ind w:left="1080" w:hanging="74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7" w15:restartNumberingAfterBreak="0">
    <w:nsid w:val="420860C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3EE4C6E"/>
    <w:multiLevelType w:val="hybridMultilevel"/>
    <w:tmpl w:val="0BB812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D67C75"/>
    <w:multiLevelType w:val="hybridMultilevel"/>
    <w:tmpl w:val="FC5026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80A6E4C"/>
    <w:multiLevelType w:val="hybridMultilevel"/>
    <w:tmpl w:val="4F722AD6"/>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2B09E3"/>
    <w:multiLevelType w:val="multilevel"/>
    <w:tmpl w:val="D8024E08"/>
    <w:lvl w:ilvl="0">
      <w:start w:val="8"/>
      <w:numFmt w:val="decimal"/>
      <w:lvlText w:val="%1."/>
      <w:lvlJc w:val="left"/>
      <w:pPr>
        <w:ind w:left="510" w:hanging="510"/>
      </w:pPr>
      <w:rPr>
        <w:rFonts w:hint="default"/>
      </w:rPr>
    </w:lvl>
    <w:lvl w:ilvl="1">
      <w:start w:val="1"/>
      <w:numFmt w:val="decimal"/>
      <w:lvlText w:val="%1.%2."/>
      <w:lvlJc w:val="left"/>
      <w:pPr>
        <w:ind w:left="720" w:hanging="3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2" w15:restartNumberingAfterBreak="0">
    <w:nsid w:val="52914998"/>
    <w:multiLevelType w:val="hybridMultilevel"/>
    <w:tmpl w:val="EE584F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D47375"/>
    <w:multiLevelType w:val="hybridMultilevel"/>
    <w:tmpl w:val="CE481A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B35638"/>
    <w:multiLevelType w:val="multilevel"/>
    <w:tmpl w:val="EC50660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6" w15:restartNumberingAfterBreak="0">
    <w:nsid w:val="66D65DD0"/>
    <w:multiLevelType w:val="hybridMultilevel"/>
    <w:tmpl w:val="C5865D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9FC2CE1"/>
    <w:multiLevelType w:val="hybridMultilevel"/>
    <w:tmpl w:val="3CFABC64"/>
    <w:lvl w:ilvl="0" w:tplc="08090019">
      <w:start w:val="1"/>
      <w:numFmt w:val="lowerLetter"/>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38" w15:restartNumberingAfterBreak="0">
    <w:nsid w:val="6BE15903"/>
    <w:multiLevelType w:val="multilevel"/>
    <w:tmpl w:val="90D266EE"/>
    <w:lvl w:ilvl="0">
      <w:start w:val="6"/>
      <w:numFmt w:val="decimal"/>
      <w:lvlText w:val="%1."/>
      <w:lvlJc w:val="left"/>
      <w:pPr>
        <w:ind w:left="510" w:hanging="510"/>
      </w:pPr>
      <w:rPr>
        <w:rFonts w:hint="default"/>
      </w:rPr>
    </w:lvl>
    <w:lvl w:ilvl="1">
      <w:start w:val="1"/>
      <w:numFmt w:val="decimal"/>
      <w:lvlText w:val="%1.%2."/>
      <w:lvlJc w:val="left"/>
      <w:pPr>
        <w:ind w:left="1080" w:hanging="74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9" w15:restartNumberingAfterBreak="0">
    <w:nsid w:val="71DB30F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E07F2D"/>
    <w:multiLevelType w:val="multilevel"/>
    <w:tmpl w:val="FD2A00E6"/>
    <w:lvl w:ilvl="0">
      <w:start w:val="7"/>
      <w:numFmt w:val="decimal"/>
      <w:lvlText w:val="%1."/>
      <w:lvlJc w:val="left"/>
      <w:pPr>
        <w:ind w:left="510" w:hanging="510"/>
      </w:pPr>
      <w:rPr>
        <w:rFonts w:hint="default"/>
      </w:rPr>
    </w:lvl>
    <w:lvl w:ilvl="1">
      <w:start w:val="1"/>
      <w:numFmt w:val="decimal"/>
      <w:lvlText w:val="%1.%2."/>
      <w:lvlJc w:val="left"/>
      <w:pPr>
        <w:ind w:left="720" w:hanging="3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1" w15:restartNumberingAfterBreak="0">
    <w:nsid w:val="730D0417"/>
    <w:multiLevelType w:val="multilevel"/>
    <w:tmpl w:val="89A04D90"/>
    <w:lvl w:ilvl="0">
      <w:start w:val="5"/>
      <w:numFmt w:val="decimal"/>
      <w:lvlText w:val="%1."/>
      <w:lvlJc w:val="left"/>
      <w:pPr>
        <w:ind w:left="510" w:hanging="510"/>
      </w:pPr>
      <w:rPr>
        <w:rFonts w:hint="default"/>
      </w:rPr>
    </w:lvl>
    <w:lvl w:ilvl="1">
      <w:start w:val="1"/>
      <w:numFmt w:val="decimal"/>
      <w:lvlText w:val="%1.%2."/>
      <w:lvlJc w:val="left"/>
      <w:pPr>
        <w:ind w:left="720" w:hanging="3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2" w15:restartNumberingAfterBreak="0">
    <w:nsid w:val="747B6CAA"/>
    <w:multiLevelType w:val="hybridMultilevel"/>
    <w:tmpl w:val="0D46954E"/>
    <w:lvl w:ilvl="0" w:tplc="0809000F">
      <w:start w:val="1"/>
      <w:numFmt w:val="decimal"/>
      <w:lvlText w:val="%1."/>
      <w:lvlJc w:val="left"/>
      <w:pPr>
        <w:ind w:left="587" w:hanging="360"/>
      </w:pPr>
    </w:lvl>
    <w:lvl w:ilvl="1" w:tplc="08090019">
      <w:start w:val="1"/>
      <w:numFmt w:val="lowerLetter"/>
      <w:lvlText w:val="%2."/>
      <w:lvlJc w:val="left"/>
      <w:pPr>
        <w:ind w:left="1307" w:hanging="360"/>
      </w:pPr>
    </w:lvl>
    <w:lvl w:ilvl="2" w:tplc="0809001B" w:tentative="1">
      <w:start w:val="1"/>
      <w:numFmt w:val="lowerRoman"/>
      <w:lvlText w:val="%3."/>
      <w:lvlJc w:val="right"/>
      <w:pPr>
        <w:ind w:left="2027" w:hanging="180"/>
      </w:pPr>
    </w:lvl>
    <w:lvl w:ilvl="3" w:tplc="0809000F" w:tentative="1">
      <w:start w:val="1"/>
      <w:numFmt w:val="decimal"/>
      <w:lvlText w:val="%4."/>
      <w:lvlJc w:val="left"/>
      <w:pPr>
        <w:ind w:left="2747" w:hanging="360"/>
      </w:pPr>
    </w:lvl>
    <w:lvl w:ilvl="4" w:tplc="08090019" w:tentative="1">
      <w:start w:val="1"/>
      <w:numFmt w:val="lowerLetter"/>
      <w:lvlText w:val="%5."/>
      <w:lvlJc w:val="left"/>
      <w:pPr>
        <w:ind w:left="3467" w:hanging="360"/>
      </w:pPr>
    </w:lvl>
    <w:lvl w:ilvl="5" w:tplc="0809001B" w:tentative="1">
      <w:start w:val="1"/>
      <w:numFmt w:val="lowerRoman"/>
      <w:lvlText w:val="%6."/>
      <w:lvlJc w:val="right"/>
      <w:pPr>
        <w:ind w:left="4187" w:hanging="180"/>
      </w:pPr>
    </w:lvl>
    <w:lvl w:ilvl="6" w:tplc="0809000F" w:tentative="1">
      <w:start w:val="1"/>
      <w:numFmt w:val="decimal"/>
      <w:lvlText w:val="%7."/>
      <w:lvlJc w:val="left"/>
      <w:pPr>
        <w:ind w:left="4907" w:hanging="360"/>
      </w:pPr>
    </w:lvl>
    <w:lvl w:ilvl="7" w:tplc="08090019" w:tentative="1">
      <w:start w:val="1"/>
      <w:numFmt w:val="lowerLetter"/>
      <w:lvlText w:val="%8."/>
      <w:lvlJc w:val="left"/>
      <w:pPr>
        <w:ind w:left="5627" w:hanging="360"/>
      </w:pPr>
    </w:lvl>
    <w:lvl w:ilvl="8" w:tplc="0809001B" w:tentative="1">
      <w:start w:val="1"/>
      <w:numFmt w:val="lowerRoman"/>
      <w:lvlText w:val="%9."/>
      <w:lvlJc w:val="right"/>
      <w:pPr>
        <w:ind w:left="6347" w:hanging="180"/>
      </w:pPr>
    </w:lvl>
  </w:abstractNum>
  <w:abstractNum w:abstractNumId="43" w15:restartNumberingAfterBreak="0">
    <w:nsid w:val="7D755447"/>
    <w:multiLevelType w:val="hybridMultilevel"/>
    <w:tmpl w:val="C1F2F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2D439B"/>
    <w:multiLevelType w:val="multilevel"/>
    <w:tmpl w:val="7D04AA84"/>
    <w:lvl w:ilvl="0">
      <w:start w:val="1"/>
      <w:numFmt w:val="decimal"/>
      <w:lvlText w:val="%1."/>
      <w:lvlJc w:val="left"/>
      <w:pPr>
        <w:ind w:left="390" w:hanging="390"/>
      </w:pPr>
      <w:rPr>
        <w:rFonts w:hint="default"/>
      </w:rPr>
    </w:lvl>
    <w:lvl w:ilvl="1">
      <w:start w:val="1"/>
      <w:numFmt w:val="decimal"/>
      <w:lvlText w:val="%2."/>
      <w:lvlJc w:val="left"/>
      <w:pPr>
        <w:ind w:left="720" w:hanging="720"/>
      </w:pPr>
      <w:rPr>
        <w:rFonts w:ascii="Verdana" w:eastAsia="Calibri"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3382879">
    <w:abstractNumId w:val="7"/>
  </w:num>
  <w:num w:numId="2" w16cid:durableId="1119445958">
    <w:abstractNumId w:val="5"/>
  </w:num>
  <w:num w:numId="3" w16cid:durableId="308830320">
    <w:abstractNumId w:val="35"/>
  </w:num>
  <w:num w:numId="4" w16cid:durableId="2104761716">
    <w:abstractNumId w:val="0"/>
  </w:num>
  <w:num w:numId="5" w16cid:durableId="95057275">
    <w:abstractNumId w:val="44"/>
  </w:num>
  <w:num w:numId="6" w16cid:durableId="999700826">
    <w:abstractNumId w:val="4"/>
  </w:num>
  <w:num w:numId="7" w16cid:durableId="856774356">
    <w:abstractNumId w:val="19"/>
  </w:num>
  <w:num w:numId="8" w16cid:durableId="347800628">
    <w:abstractNumId w:val="1"/>
  </w:num>
  <w:num w:numId="9" w16cid:durableId="1281763229">
    <w:abstractNumId w:val="36"/>
  </w:num>
  <w:num w:numId="10" w16cid:durableId="905916847">
    <w:abstractNumId w:val="29"/>
  </w:num>
  <w:num w:numId="11" w16cid:durableId="898319886">
    <w:abstractNumId w:val="13"/>
  </w:num>
  <w:num w:numId="12" w16cid:durableId="1019968654">
    <w:abstractNumId w:val="28"/>
  </w:num>
  <w:num w:numId="13" w16cid:durableId="101844092">
    <w:abstractNumId w:val="6"/>
  </w:num>
  <w:num w:numId="14" w16cid:durableId="1176112448">
    <w:abstractNumId w:val="9"/>
  </w:num>
  <w:num w:numId="15" w16cid:durableId="878858110">
    <w:abstractNumId w:val="34"/>
  </w:num>
  <w:num w:numId="16" w16cid:durableId="84616051">
    <w:abstractNumId w:val="33"/>
  </w:num>
  <w:num w:numId="17" w16cid:durableId="626739226">
    <w:abstractNumId w:val="43"/>
  </w:num>
  <w:num w:numId="18" w16cid:durableId="1058093145">
    <w:abstractNumId w:val="37"/>
  </w:num>
  <w:num w:numId="19" w16cid:durableId="920598016">
    <w:abstractNumId w:val="24"/>
  </w:num>
  <w:num w:numId="20" w16cid:durableId="430928447">
    <w:abstractNumId w:val="15"/>
  </w:num>
  <w:num w:numId="21" w16cid:durableId="1223251016">
    <w:abstractNumId w:val="30"/>
  </w:num>
  <w:num w:numId="22" w16cid:durableId="1967421550">
    <w:abstractNumId w:val="18"/>
  </w:num>
  <w:num w:numId="23" w16cid:durableId="530608796">
    <w:abstractNumId w:val="23"/>
  </w:num>
  <w:num w:numId="24" w16cid:durableId="1551988925">
    <w:abstractNumId w:val="3"/>
  </w:num>
  <w:num w:numId="25" w16cid:durableId="2120443601">
    <w:abstractNumId w:val="22"/>
  </w:num>
  <w:num w:numId="26" w16cid:durableId="626353502">
    <w:abstractNumId w:val="27"/>
  </w:num>
  <w:num w:numId="27" w16cid:durableId="1412120850">
    <w:abstractNumId w:val="39"/>
  </w:num>
  <w:num w:numId="28" w16cid:durableId="1093817245">
    <w:abstractNumId w:val="17"/>
  </w:num>
  <w:num w:numId="29" w16cid:durableId="763258760">
    <w:abstractNumId w:val="41"/>
  </w:num>
  <w:num w:numId="30" w16cid:durableId="836533127">
    <w:abstractNumId w:val="20"/>
  </w:num>
  <w:num w:numId="31" w16cid:durableId="1958291367">
    <w:abstractNumId w:val="40"/>
  </w:num>
  <w:num w:numId="32" w16cid:durableId="1826242147">
    <w:abstractNumId w:val="31"/>
  </w:num>
  <w:num w:numId="33" w16cid:durableId="869297063">
    <w:abstractNumId w:val="38"/>
  </w:num>
  <w:num w:numId="34" w16cid:durableId="1916668215">
    <w:abstractNumId w:val="26"/>
  </w:num>
  <w:num w:numId="35" w16cid:durableId="456487319">
    <w:abstractNumId w:val="25"/>
  </w:num>
  <w:num w:numId="36" w16cid:durableId="1001547954">
    <w:abstractNumId w:val="12"/>
  </w:num>
  <w:num w:numId="37" w16cid:durableId="1005479430">
    <w:abstractNumId w:val="32"/>
  </w:num>
  <w:num w:numId="38" w16cid:durableId="762410907">
    <w:abstractNumId w:val="10"/>
  </w:num>
  <w:num w:numId="39" w16cid:durableId="1502965514">
    <w:abstractNumId w:val="8"/>
  </w:num>
  <w:num w:numId="40" w16cid:durableId="373970225">
    <w:abstractNumId w:val="21"/>
  </w:num>
  <w:num w:numId="41" w16cid:durableId="790592650">
    <w:abstractNumId w:val="42"/>
  </w:num>
  <w:num w:numId="42" w16cid:durableId="1437751978">
    <w:abstractNumId w:val="11"/>
  </w:num>
  <w:num w:numId="43" w16cid:durableId="1412654117">
    <w:abstractNumId w:val="14"/>
  </w:num>
  <w:num w:numId="44" w16cid:durableId="588658540">
    <w:abstractNumId w:val="16"/>
  </w:num>
  <w:num w:numId="45" w16cid:durableId="67384119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9420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hkRubricering" w:val="0"/>
    <w:docVar w:name="cmbTaal" w:val="Nederlands"/>
    <w:docVar w:name="GeregistreerdDM" w:val="NEE"/>
    <w:docVar w:name="lstMcColofons" w:val="-1"/>
    <w:docVar w:name="lstMinDienst" w:val="2"/>
    <w:docVar w:name="NieuwDocument" w:val="Onwaar"/>
    <w:docVar w:name="SjabloonMacro" w:val="Rijksrapport"/>
    <w:docVar w:name="Sjabloonnaam" w:val="Rapport"/>
    <w:docVar w:name="txtAfzenderadres2" w:val="_x000d__x000a__x000d__x000a_"/>
    <w:docVar w:name="txtDag" w:val="26"/>
    <w:docVar w:name="txtDatum" w:val="26 november 2015"/>
    <w:docVar w:name="txtDatumLabel" w:val="Datum"/>
    <w:docVar w:name="txtJaar" w:val="2015"/>
    <w:docVar w:name="txtLegeregel1" w:val=" "/>
    <w:docVar w:name="txtLegeregel2" w:val=" "/>
    <w:docVar w:name="txtLegeregel3" w:val=" "/>
    <w:docVar w:name="txtLegeregel4" w:val=" "/>
    <w:docVar w:name="txtMaand" w:val="11"/>
    <w:docVar w:name="txtMcF" w:val="F"/>
    <w:docVar w:name="txtMcM" w:val="M"/>
    <w:docVar w:name="txtMcT" w:val="T"/>
    <w:docVar w:name="txtWebsite" w:val="www.rvo.nl"/>
    <w:docVar w:name="updated" w:val="false"/>
  </w:docVars>
  <w:rsids>
    <w:rsidRoot w:val="00825244"/>
    <w:rsid w:val="0000060B"/>
    <w:rsid w:val="000019A6"/>
    <w:rsid w:val="000020D8"/>
    <w:rsid w:val="0000392E"/>
    <w:rsid w:val="000050BD"/>
    <w:rsid w:val="00005292"/>
    <w:rsid w:val="00005646"/>
    <w:rsid w:val="00007824"/>
    <w:rsid w:val="00010192"/>
    <w:rsid w:val="000120C3"/>
    <w:rsid w:val="00015908"/>
    <w:rsid w:val="00016730"/>
    <w:rsid w:val="00020189"/>
    <w:rsid w:val="00020EE4"/>
    <w:rsid w:val="00026447"/>
    <w:rsid w:val="00027EAF"/>
    <w:rsid w:val="00032F90"/>
    <w:rsid w:val="00033426"/>
    <w:rsid w:val="00034A84"/>
    <w:rsid w:val="00035E67"/>
    <w:rsid w:val="00037202"/>
    <w:rsid w:val="00042AF6"/>
    <w:rsid w:val="0004348A"/>
    <w:rsid w:val="00043871"/>
    <w:rsid w:val="00043AE6"/>
    <w:rsid w:val="00044809"/>
    <w:rsid w:val="000471FF"/>
    <w:rsid w:val="00047DC4"/>
    <w:rsid w:val="000526C5"/>
    <w:rsid w:val="00053C32"/>
    <w:rsid w:val="00056410"/>
    <w:rsid w:val="00057B03"/>
    <w:rsid w:val="0006027D"/>
    <w:rsid w:val="000636A9"/>
    <w:rsid w:val="00065306"/>
    <w:rsid w:val="000670A1"/>
    <w:rsid w:val="000707B2"/>
    <w:rsid w:val="0007096E"/>
    <w:rsid w:val="00071F28"/>
    <w:rsid w:val="00081825"/>
    <w:rsid w:val="00082BB1"/>
    <w:rsid w:val="00083937"/>
    <w:rsid w:val="000855FA"/>
    <w:rsid w:val="0009200B"/>
    <w:rsid w:val="00092C2C"/>
    <w:rsid w:val="00094B45"/>
    <w:rsid w:val="00096680"/>
    <w:rsid w:val="00097D97"/>
    <w:rsid w:val="000A0134"/>
    <w:rsid w:val="000A01F6"/>
    <w:rsid w:val="000A1267"/>
    <w:rsid w:val="000A27BA"/>
    <w:rsid w:val="000A2CC7"/>
    <w:rsid w:val="000A46DE"/>
    <w:rsid w:val="000A4D3C"/>
    <w:rsid w:val="000B2A0F"/>
    <w:rsid w:val="000B5828"/>
    <w:rsid w:val="000B5EC2"/>
    <w:rsid w:val="000B7281"/>
    <w:rsid w:val="000C3F40"/>
    <w:rsid w:val="000C43A2"/>
    <w:rsid w:val="000C6685"/>
    <w:rsid w:val="000D3085"/>
    <w:rsid w:val="000D722B"/>
    <w:rsid w:val="000D7BB7"/>
    <w:rsid w:val="000E0FB6"/>
    <w:rsid w:val="000E145F"/>
    <w:rsid w:val="000E2CB2"/>
    <w:rsid w:val="000F0382"/>
    <w:rsid w:val="000F1A72"/>
    <w:rsid w:val="000F2632"/>
    <w:rsid w:val="000F6ABE"/>
    <w:rsid w:val="0010472F"/>
    <w:rsid w:val="001100A5"/>
    <w:rsid w:val="0011314E"/>
    <w:rsid w:val="0011401E"/>
    <w:rsid w:val="001162DA"/>
    <w:rsid w:val="00116885"/>
    <w:rsid w:val="00116A14"/>
    <w:rsid w:val="0011791A"/>
    <w:rsid w:val="00123082"/>
    <w:rsid w:val="00123704"/>
    <w:rsid w:val="00125344"/>
    <w:rsid w:val="00126241"/>
    <w:rsid w:val="001270C7"/>
    <w:rsid w:val="00127115"/>
    <w:rsid w:val="00135594"/>
    <w:rsid w:val="00136025"/>
    <w:rsid w:val="001376FC"/>
    <w:rsid w:val="00137BBB"/>
    <w:rsid w:val="001429A1"/>
    <w:rsid w:val="00142BCD"/>
    <w:rsid w:val="00145DF1"/>
    <w:rsid w:val="0014786A"/>
    <w:rsid w:val="001516A4"/>
    <w:rsid w:val="00153A67"/>
    <w:rsid w:val="00155101"/>
    <w:rsid w:val="00155FA1"/>
    <w:rsid w:val="00161FBE"/>
    <w:rsid w:val="001624C3"/>
    <w:rsid w:val="0016336F"/>
    <w:rsid w:val="001636A6"/>
    <w:rsid w:val="001637EA"/>
    <w:rsid w:val="00164E1E"/>
    <w:rsid w:val="00167615"/>
    <w:rsid w:val="00176CF4"/>
    <w:rsid w:val="001802CA"/>
    <w:rsid w:val="00182D43"/>
    <w:rsid w:val="00184087"/>
    <w:rsid w:val="00185576"/>
    <w:rsid w:val="00185951"/>
    <w:rsid w:val="00190585"/>
    <w:rsid w:val="00190C1B"/>
    <w:rsid w:val="001A1399"/>
    <w:rsid w:val="001A2505"/>
    <w:rsid w:val="001A50A1"/>
    <w:rsid w:val="001A7834"/>
    <w:rsid w:val="001B7D7E"/>
    <w:rsid w:val="001C00A5"/>
    <w:rsid w:val="001C38F0"/>
    <w:rsid w:val="001C47F8"/>
    <w:rsid w:val="001C62CD"/>
    <w:rsid w:val="001C763C"/>
    <w:rsid w:val="001C793E"/>
    <w:rsid w:val="001D13ED"/>
    <w:rsid w:val="001D4BA6"/>
    <w:rsid w:val="001D5178"/>
    <w:rsid w:val="001D589B"/>
    <w:rsid w:val="001D5D50"/>
    <w:rsid w:val="001D6FDE"/>
    <w:rsid w:val="001D72D2"/>
    <w:rsid w:val="001E0D03"/>
    <w:rsid w:val="001E316E"/>
    <w:rsid w:val="001E34C6"/>
    <w:rsid w:val="001E3B4A"/>
    <w:rsid w:val="001E4432"/>
    <w:rsid w:val="001E4E7F"/>
    <w:rsid w:val="001E5581"/>
    <w:rsid w:val="002056D6"/>
    <w:rsid w:val="00210394"/>
    <w:rsid w:val="002164F8"/>
    <w:rsid w:val="002168CB"/>
    <w:rsid w:val="00216ADD"/>
    <w:rsid w:val="002209AA"/>
    <w:rsid w:val="00223ACE"/>
    <w:rsid w:val="00224B2E"/>
    <w:rsid w:val="0022655C"/>
    <w:rsid w:val="0023015F"/>
    <w:rsid w:val="002327B4"/>
    <w:rsid w:val="00232E6F"/>
    <w:rsid w:val="002428E3"/>
    <w:rsid w:val="0024496E"/>
    <w:rsid w:val="0024580C"/>
    <w:rsid w:val="0025657B"/>
    <w:rsid w:val="00260BAF"/>
    <w:rsid w:val="002650F7"/>
    <w:rsid w:val="00266DEB"/>
    <w:rsid w:val="00271320"/>
    <w:rsid w:val="0027462D"/>
    <w:rsid w:val="00274EAC"/>
    <w:rsid w:val="00280F74"/>
    <w:rsid w:val="00286998"/>
    <w:rsid w:val="0028751E"/>
    <w:rsid w:val="00294859"/>
    <w:rsid w:val="0029571E"/>
    <w:rsid w:val="00297B96"/>
    <w:rsid w:val="002A4970"/>
    <w:rsid w:val="002A5C08"/>
    <w:rsid w:val="002B0111"/>
    <w:rsid w:val="002B153C"/>
    <w:rsid w:val="002B4A6F"/>
    <w:rsid w:val="002B4F73"/>
    <w:rsid w:val="002C2CDB"/>
    <w:rsid w:val="002C4BA1"/>
    <w:rsid w:val="002C6667"/>
    <w:rsid w:val="002D2B07"/>
    <w:rsid w:val="002D3170"/>
    <w:rsid w:val="002D317B"/>
    <w:rsid w:val="002D58CF"/>
    <w:rsid w:val="002D6D41"/>
    <w:rsid w:val="002E0F69"/>
    <w:rsid w:val="002E14E1"/>
    <w:rsid w:val="002E528F"/>
    <w:rsid w:val="002F0510"/>
    <w:rsid w:val="002F05A2"/>
    <w:rsid w:val="002F1209"/>
    <w:rsid w:val="002F143B"/>
    <w:rsid w:val="002F230F"/>
    <w:rsid w:val="002F35DC"/>
    <w:rsid w:val="002F4459"/>
    <w:rsid w:val="002F446B"/>
    <w:rsid w:val="002F69B3"/>
    <w:rsid w:val="0030093B"/>
    <w:rsid w:val="003037C9"/>
    <w:rsid w:val="00305E0C"/>
    <w:rsid w:val="00312597"/>
    <w:rsid w:val="0031586F"/>
    <w:rsid w:val="00317043"/>
    <w:rsid w:val="00320E4E"/>
    <w:rsid w:val="00324007"/>
    <w:rsid w:val="003254AE"/>
    <w:rsid w:val="00325F2A"/>
    <w:rsid w:val="00332187"/>
    <w:rsid w:val="00333DCF"/>
    <w:rsid w:val="0033743A"/>
    <w:rsid w:val="00341A78"/>
    <w:rsid w:val="00342938"/>
    <w:rsid w:val="00343676"/>
    <w:rsid w:val="00344712"/>
    <w:rsid w:val="00352870"/>
    <w:rsid w:val="00353528"/>
    <w:rsid w:val="00353D56"/>
    <w:rsid w:val="00355548"/>
    <w:rsid w:val="003572B3"/>
    <w:rsid w:val="003606AD"/>
    <w:rsid w:val="0036223B"/>
    <w:rsid w:val="0036252A"/>
    <w:rsid w:val="00362DF4"/>
    <w:rsid w:val="00364D9D"/>
    <w:rsid w:val="0036638F"/>
    <w:rsid w:val="003737A8"/>
    <w:rsid w:val="0037461E"/>
    <w:rsid w:val="00374748"/>
    <w:rsid w:val="00377E1F"/>
    <w:rsid w:val="003809F6"/>
    <w:rsid w:val="00383906"/>
    <w:rsid w:val="00383DA1"/>
    <w:rsid w:val="00390EE2"/>
    <w:rsid w:val="00393673"/>
    <w:rsid w:val="00394BE5"/>
    <w:rsid w:val="003952EB"/>
    <w:rsid w:val="0039744C"/>
    <w:rsid w:val="003974AA"/>
    <w:rsid w:val="003A06C8"/>
    <w:rsid w:val="003A0D7C"/>
    <w:rsid w:val="003A10CE"/>
    <w:rsid w:val="003A1F4E"/>
    <w:rsid w:val="003A7299"/>
    <w:rsid w:val="003A74F5"/>
    <w:rsid w:val="003B1072"/>
    <w:rsid w:val="003B1F9D"/>
    <w:rsid w:val="003B4ADB"/>
    <w:rsid w:val="003B58E3"/>
    <w:rsid w:val="003B5C6F"/>
    <w:rsid w:val="003B6B88"/>
    <w:rsid w:val="003B6B9D"/>
    <w:rsid w:val="003B710C"/>
    <w:rsid w:val="003B7612"/>
    <w:rsid w:val="003B7A89"/>
    <w:rsid w:val="003B7EE7"/>
    <w:rsid w:val="003C18C0"/>
    <w:rsid w:val="003C256D"/>
    <w:rsid w:val="003C6F04"/>
    <w:rsid w:val="003C7E4F"/>
    <w:rsid w:val="003D00F0"/>
    <w:rsid w:val="003D0673"/>
    <w:rsid w:val="003D1E46"/>
    <w:rsid w:val="003D39EC"/>
    <w:rsid w:val="003D7463"/>
    <w:rsid w:val="003E06CE"/>
    <w:rsid w:val="003E3DD5"/>
    <w:rsid w:val="003E584E"/>
    <w:rsid w:val="003E5F8A"/>
    <w:rsid w:val="003E66D8"/>
    <w:rsid w:val="003F44B7"/>
    <w:rsid w:val="003F4A16"/>
    <w:rsid w:val="003F53C3"/>
    <w:rsid w:val="003F5FA0"/>
    <w:rsid w:val="00400562"/>
    <w:rsid w:val="00403ABB"/>
    <w:rsid w:val="0040414B"/>
    <w:rsid w:val="0040737D"/>
    <w:rsid w:val="00410693"/>
    <w:rsid w:val="0041296A"/>
    <w:rsid w:val="00413D48"/>
    <w:rsid w:val="0041443E"/>
    <w:rsid w:val="00416D19"/>
    <w:rsid w:val="004213B0"/>
    <w:rsid w:val="00422FEE"/>
    <w:rsid w:val="004254D2"/>
    <w:rsid w:val="00430C4D"/>
    <w:rsid w:val="00431A8A"/>
    <w:rsid w:val="00434372"/>
    <w:rsid w:val="0043630C"/>
    <w:rsid w:val="0044099C"/>
    <w:rsid w:val="00441AC2"/>
    <w:rsid w:val="00442C33"/>
    <w:rsid w:val="00444592"/>
    <w:rsid w:val="00447F77"/>
    <w:rsid w:val="004520E4"/>
    <w:rsid w:val="0045258A"/>
    <w:rsid w:val="00452BCD"/>
    <w:rsid w:val="00456B63"/>
    <w:rsid w:val="00460BB3"/>
    <w:rsid w:val="00465122"/>
    <w:rsid w:val="0046583D"/>
    <w:rsid w:val="00471D17"/>
    <w:rsid w:val="00473187"/>
    <w:rsid w:val="00483F0B"/>
    <w:rsid w:val="004905ED"/>
    <w:rsid w:val="004906AF"/>
    <w:rsid w:val="0049164C"/>
    <w:rsid w:val="00492A5E"/>
    <w:rsid w:val="00494238"/>
    <w:rsid w:val="004949E3"/>
    <w:rsid w:val="004A42FD"/>
    <w:rsid w:val="004A492E"/>
    <w:rsid w:val="004A57B3"/>
    <w:rsid w:val="004B02EC"/>
    <w:rsid w:val="004B1756"/>
    <w:rsid w:val="004B271E"/>
    <w:rsid w:val="004B2B43"/>
    <w:rsid w:val="004B363B"/>
    <w:rsid w:val="004B5452"/>
    <w:rsid w:val="004B5465"/>
    <w:rsid w:val="004B7156"/>
    <w:rsid w:val="004B7A11"/>
    <w:rsid w:val="004D6278"/>
    <w:rsid w:val="004E13BE"/>
    <w:rsid w:val="004E32F0"/>
    <w:rsid w:val="004E5C79"/>
    <w:rsid w:val="004E6B40"/>
    <w:rsid w:val="004F3AC1"/>
    <w:rsid w:val="004F5EA9"/>
    <w:rsid w:val="004F688B"/>
    <w:rsid w:val="004F7251"/>
    <w:rsid w:val="00505F23"/>
    <w:rsid w:val="00506977"/>
    <w:rsid w:val="005145FE"/>
    <w:rsid w:val="005157DE"/>
    <w:rsid w:val="00516022"/>
    <w:rsid w:val="00517F3D"/>
    <w:rsid w:val="0052159A"/>
    <w:rsid w:val="00521CEE"/>
    <w:rsid w:val="00523192"/>
    <w:rsid w:val="00524311"/>
    <w:rsid w:val="005250AE"/>
    <w:rsid w:val="00525B7A"/>
    <w:rsid w:val="00534880"/>
    <w:rsid w:val="00535189"/>
    <w:rsid w:val="00537CD4"/>
    <w:rsid w:val="00543C8E"/>
    <w:rsid w:val="005462EF"/>
    <w:rsid w:val="005531E6"/>
    <w:rsid w:val="0056454C"/>
    <w:rsid w:val="00567635"/>
    <w:rsid w:val="005704AB"/>
    <w:rsid w:val="00573041"/>
    <w:rsid w:val="0057477E"/>
    <w:rsid w:val="00585374"/>
    <w:rsid w:val="00585D73"/>
    <w:rsid w:val="00585E2E"/>
    <w:rsid w:val="00590169"/>
    <w:rsid w:val="005903FB"/>
    <w:rsid w:val="00592021"/>
    <w:rsid w:val="00593FD0"/>
    <w:rsid w:val="00594E6F"/>
    <w:rsid w:val="00597C09"/>
    <w:rsid w:val="005A03A3"/>
    <w:rsid w:val="005A06C2"/>
    <w:rsid w:val="005A29A6"/>
    <w:rsid w:val="005A61E9"/>
    <w:rsid w:val="005A651B"/>
    <w:rsid w:val="005B223F"/>
    <w:rsid w:val="005B3513"/>
    <w:rsid w:val="005B4F97"/>
    <w:rsid w:val="005B77E3"/>
    <w:rsid w:val="005B7A34"/>
    <w:rsid w:val="005C164B"/>
    <w:rsid w:val="005C1858"/>
    <w:rsid w:val="005C1A3A"/>
    <w:rsid w:val="005C3FE0"/>
    <w:rsid w:val="005C740C"/>
    <w:rsid w:val="005D0300"/>
    <w:rsid w:val="005E27EB"/>
    <w:rsid w:val="005E6CB8"/>
    <w:rsid w:val="005F06A8"/>
    <w:rsid w:val="005F0E31"/>
    <w:rsid w:val="005F2E31"/>
    <w:rsid w:val="005F2F08"/>
    <w:rsid w:val="005F396A"/>
    <w:rsid w:val="005F3DA0"/>
    <w:rsid w:val="005F50DD"/>
    <w:rsid w:val="005F707F"/>
    <w:rsid w:val="00601C14"/>
    <w:rsid w:val="0060281A"/>
    <w:rsid w:val="006033C4"/>
    <w:rsid w:val="00603734"/>
    <w:rsid w:val="00604859"/>
    <w:rsid w:val="006048F4"/>
    <w:rsid w:val="00605284"/>
    <w:rsid w:val="0060660A"/>
    <w:rsid w:val="00612294"/>
    <w:rsid w:val="00617A44"/>
    <w:rsid w:val="00617FCA"/>
    <w:rsid w:val="006214E4"/>
    <w:rsid w:val="00622E95"/>
    <w:rsid w:val="00625CD0"/>
    <w:rsid w:val="00635DE3"/>
    <w:rsid w:val="00643FFC"/>
    <w:rsid w:val="00645552"/>
    <w:rsid w:val="00645EC4"/>
    <w:rsid w:val="006469F6"/>
    <w:rsid w:val="00652095"/>
    <w:rsid w:val="006614C4"/>
    <w:rsid w:val="00661591"/>
    <w:rsid w:val="006618DD"/>
    <w:rsid w:val="00663E48"/>
    <w:rsid w:val="0066632F"/>
    <w:rsid w:val="006665E1"/>
    <w:rsid w:val="00667BAB"/>
    <w:rsid w:val="00671D07"/>
    <w:rsid w:val="00675EA8"/>
    <w:rsid w:val="0068359D"/>
    <w:rsid w:val="0068397F"/>
    <w:rsid w:val="006846DB"/>
    <w:rsid w:val="006A0E8D"/>
    <w:rsid w:val="006A2132"/>
    <w:rsid w:val="006A70E1"/>
    <w:rsid w:val="006A70FC"/>
    <w:rsid w:val="006A7C28"/>
    <w:rsid w:val="006B03AF"/>
    <w:rsid w:val="006B121A"/>
    <w:rsid w:val="006B67D6"/>
    <w:rsid w:val="006C1C2A"/>
    <w:rsid w:val="006C2535"/>
    <w:rsid w:val="006C5674"/>
    <w:rsid w:val="006C62F6"/>
    <w:rsid w:val="006D3989"/>
    <w:rsid w:val="006D4964"/>
    <w:rsid w:val="006D4B0D"/>
    <w:rsid w:val="006D51E6"/>
    <w:rsid w:val="006D60B4"/>
    <w:rsid w:val="006D75E1"/>
    <w:rsid w:val="006E00CF"/>
    <w:rsid w:val="006E263E"/>
    <w:rsid w:val="006E3546"/>
    <w:rsid w:val="006E6897"/>
    <w:rsid w:val="006E7216"/>
    <w:rsid w:val="006F0F93"/>
    <w:rsid w:val="006F35FA"/>
    <w:rsid w:val="006F398D"/>
    <w:rsid w:val="006F5A7C"/>
    <w:rsid w:val="006F5DD1"/>
    <w:rsid w:val="006F61FF"/>
    <w:rsid w:val="006F6278"/>
    <w:rsid w:val="00701DD0"/>
    <w:rsid w:val="0070272C"/>
    <w:rsid w:val="00703AEF"/>
    <w:rsid w:val="00710AEF"/>
    <w:rsid w:val="00715237"/>
    <w:rsid w:val="00715F39"/>
    <w:rsid w:val="00716856"/>
    <w:rsid w:val="007212DC"/>
    <w:rsid w:val="00721405"/>
    <w:rsid w:val="007254A5"/>
    <w:rsid w:val="00725748"/>
    <w:rsid w:val="00725943"/>
    <w:rsid w:val="007264AA"/>
    <w:rsid w:val="00730311"/>
    <w:rsid w:val="00730625"/>
    <w:rsid w:val="0073190A"/>
    <w:rsid w:val="00735406"/>
    <w:rsid w:val="0073720D"/>
    <w:rsid w:val="007402E0"/>
    <w:rsid w:val="00740CA6"/>
    <w:rsid w:val="00742AB9"/>
    <w:rsid w:val="00743533"/>
    <w:rsid w:val="00754246"/>
    <w:rsid w:val="00754FBF"/>
    <w:rsid w:val="0076016D"/>
    <w:rsid w:val="0076171B"/>
    <w:rsid w:val="007647EA"/>
    <w:rsid w:val="007729B2"/>
    <w:rsid w:val="0077423E"/>
    <w:rsid w:val="00775344"/>
    <w:rsid w:val="007777DF"/>
    <w:rsid w:val="0078033E"/>
    <w:rsid w:val="00780543"/>
    <w:rsid w:val="00783559"/>
    <w:rsid w:val="007871DE"/>
    <w:rsid w:val="00792BCB"/>
    <w:rsid w:val="0079427B"/>
    <w:rsid w:val="007A13E0"/>
    <w:rsid w:val="007A1704"/>
    <w:rsid w:val="007A4105"/>
    <w:rsid w:val="007A474C"/>
    <w:rsid w:val="007B0280"/>
    <w:rsid w:val="007C3C6C"/>
    <w:rsid w:val="007C406E"/>
    <w:rsid w:val="007C49A7"/>
    <w:rsid w:val="007C4DEE"/>
    <w:rsid w:val="007C5308"/>
    <w:rsid w:val="007D6C5A"/>
    <w:rsid w:val="007D7AE9"/>
    <w:rsid w:val="007E1A33"/>
    <w:rsid w:val="007E2FF2"/>
    <w:rsid w:val="007E4669"/>
    <w:rsid w:val="007E7EF2"/>
    <w:rsid w:val="007F0ED2"/>
    <w:rsid w:val="007F3A72"/>
    <w:rsid w:val="007F428E"/>
    <w:rsid w:val="007F6D0B"/>
    <w:rsid w:val="00800E3F"/>
    <w:rsid w:val="00802279"/>
    <w:rsid w:val="008026D0"/>
    <w:rsid w:val="0080665D"/>
    <w:rsid w:val="00810B09"/>
    <w:rsid w:val="00812028"/>
    <w:rsid w:val="00812C4C"/>
    <w:rsid w:val="00814D03"/>
    <w:rsid w:val="00816074"/>
    <w:rsid w:val="00817674"/>
    <w:rsid w:val="00817854"/>
    <w:rsid w:val="00817D1A"/>
    <w:rsid w:val="00825195"/>
    <w:rsid w:val="00825244"/>
    <w:rsid w:val="00826901"/>
    <w:rsid w:val="00830FCE"/>
    <w:rsid w:val="0083178B"/>
    <w:rsid w:val="00832C3F"/>
    <w:rsid w:val="008333AB"/>
    <w:rsid w:val="00833695"/>
    <w:rsid w:val="00836553"/>
    <w:rsid w:val="008419FE"/>
    <w:rsid w:val="00842CD8"/>
    <w:rsid w:val="008443CD"/>
    <w:rsid w:val="008457D3"/>
    <w:rsid w:val="00846820"/>
    <w:rsid w:val="00852758"/>
    <w:rsid w:val="008553C7"/>
    <w:rsid w:val="00855CFD"/>
    <w:rsid w:val="00857FEB"/>
    <w:rsid w:val="00860B95"/>
    <w:rsid w:val="008616E0"/>
    <w:rsid w:val="00862050"/>
    <w:rsid w:val="008646B0"/>
    <w:rsid w:val="008666D2"/>
    <w:rsid w:val="00867DC1"/>
    <w:rsid w:val="00872076"/>
    <w:rsid w:val="00874F55"/>
    <w:rsid w:val="008757E7"/>
    <w:rsid w:val="00877E57"/>
    <w:rsid w:val="00891692"/>
    <w:rsid w:val="008959E5"/>
    <w:rsid w:val="008973DE"/>
    <w:rsid w:val="008979A0"/>
    <w:rsid w:val="008A421C"/>
    <w:rsid w:val="008A68F3"/>
    <w:rsid w:val="008B3929"/>
    <w:rsid w:val="008B3C2F"/>
    <w:rsid w:val="008B4CB3"/>
    <w:rsid w:val="008B54B2"/>
    <w:rsid w:val="008B6300"/>
    <w:rsid w:val="008C2A50"/>
    <w:rsid w:val="008C2E94"/>
    <w:rsid w:val="008C46FD"/>
    <w:rsid w:val="008C537B"/>
    <w:rsid w:val="008C67AF"/>
    <w:rsid w:val="008C6F9E"/>
    <w:rsid w:val="008D4E9B"/>
    <w:rsid w:val="008D5368"/>
    <w:rsid w:val="008D6444"/>
    <w:rsid w:val="008D6975"/>
    <w:rsid w:val="008E3CF7"/>
    <w:rsid w:val="008E5785"/>
    <w:rsid w:val="008E621C"/>
    <w:rsid w:val="008F0C84"/>
    <w:rsid w:val="008F1E1C"/>
    <w:rsid w:val="008F2143"/>
    <w:rsid w:val="008F3AA8"/>
    <w:rsid w:val="008F5977"/>
    <w:rsid w:val="00910642"/>
    <w:rsid w:val="00917584"/>
    <w:rsid w:val="00917821"/>
    <w:rsid w:val="00920557"/>
    <w:rsid w:val="009245C9"/>
    <w:rsid w:val="009311C8"/>
    <w:rsid w:val="00931B39"/>
    <w:rsid w:val="00933376"/>
    <w:rsid w:val="009336FC"/>
    <w:rsid w:val="00934976"/>
    <w:rsid w:val="00935301"/>
    <w:rsid w:val="0093680A"/>
    <w:rsid w:val="009400BF"/>
    <w:rsid w:val="009410A9"/>
    <w:rsid w:val="009416F0"/>
    <w:rsid w:val="00942355"/>
    <w:rsid w:val="009458CA"/>
    <w:rsid w:val="0094649C"/>
    <w:rsid w:val="0095304E"/>
    <w:rsid w:val="00955769"/>
    <w:rsid w:val="0095721C"/>
    <w:rsid w:val="0095748C"/>
    <w:rsid w:val="00961765"/>
    <w:rsid w:val="00961FA7"/>
    <w:rsid w:val="00965AB8"/>
    <w:rsid w:val="009666F2"/>
    <w:rsid w:val="009668DE"/>
    <w:rsid w:val="00967A9E"/>
    <w:rsid w:val="009718F9"/>
    <w:rsid w:val="00971B00"/>
    <w:rsid w:val="0097486F"/>
    <w:rsid w:val="00975112"/>
    <w:rsid w:val="00975202"/>
    <w:rsid w:val="009753D7"/>
    <w:rsid w:val="009807F2"/>
    <w:rsid w:val="0098181B"/>
    <w:rsid w:val="00981BFA"/>
    <w:rsid w:val="0098285B"/>
    <w:rsid w:val="00983333"/>
    <w:rsid w:val="0098381A"/>
    <w:rsid w:val="00991B5F"/>
    <w:rsid w:val="00993A5A"/>
    <w:rsid w:val="00994F0A"/>
    <w:rsid w:val="0099747D"/>
    <w:rsid w:val="009A3203"/>
    <w:rsid w:val="009A3B71"/>
    <w:rsid w:val="009A3CA0"/>
    <w:rsid w:val="009A61BC"/>
    <w:rsid w:val="009A676D"/>
    <w:rsid w:val="009B1D8D"/>
    <w:rsid w:val="009B4209"/>
    <w:rsid w:val="009B424D"/>
    <w:rsid w:val="009C0C4D"/>
    <w:rsid w:val="009C1AC6"/>
    <w:rsid w:val="009C4D5A"/>
    <w:rsid w:val="009C4F04"/>
    <w:rsid w:val="009C79D5"/>
    <w:rsid w:val="009D43DD"/>
    <w:rsid w:val="009D710F"/>
    <w:rsid w:val="009E042D"/>
    <w:rsid w:val="009E457F"/>
    <w:rsid w:val="009E6427"/>
    <w:rsid w:val="009E6F62"/>
    <w:rsid w:val="009E7A42"/>
    <w:rsid w:val="009F054C"/>
    <w:rsid w:val="009F0EDB"/>
    <w:rsid w:val="009F3851"/>
    <w:rsid w:val="00A00476"/>
    <w:rsid w:val="00A01AF8"/>
    <w:rsid w:val="00A04390"/>
    <w:rsid w:val="00A04A38"/>
    <w:rsid w:val="00A06C2D"/>
    <w:rsid w:val="00A11A69"/>
    <w:rsid w:val="00A12458"/>
    <w:rsid w:val="00A14036"/>
    <w:rsid w:val="00A23544"/>
    <w:rsid w:val="00A27328"/>
    <w:rsid w:val="00A30E68"/>
    <w:rsid w:val="00A3448A"/>
    <w:rsid w:val="00A34AA0"/>
    <w:rsid w:val="00A35BD8"/>
    <w:rsid w:val="00A41D00"/>
    <w:rsid w:val="00A41EFC"/>
    <w:rsid w:val="00A43422"/>
    <w:rsid w:val="00A449E0"/>
    <w:rsid w:val="00A44BEA"/>
    <w:rsid w:val="00A45292"/>
    <w:rsid w:val="00A506C9"/>
    <w:rsid w:val="00A51AF7"/>
    <w:rsid w:val="00A52378"/>
    <w:rsid w:val="00A56272"/>
    <w:rsid w:val="00A56946"/>
    <w:rsid w:val="00A578D8"/>
    <w:rsid w:val="00A57A6B"/>
    <w:rsid w:val="00A61759"/>
    <w:rsid w:val="00A64BED"/>
    <w:rsid w:val="00A65FF9"/>
    <w:rsid w:val="00A72DEC"/>
    <w:rsid w:val="00A73F87"/>
    <w:rsid w:val="00A74B10"/>
    <w:rsid w:val="00A75DFC"/>
    <w:rsid w:val="00A76ED2"/>
    <w:rsid w:val="00A9150A"/>
    <w:rsid w:val="00A94A09"/>
    <w:rsid w:val="00A95377"/>
    <w:rsid w:val="00A9571E"/>
    <w:rsid w:val="00A97794"/>
    <w:rsid w:val="00AA0274"/>
    <w:rsid w:val="00AA26A8"/>
    <w:rsid w:val="00AA2AA1"/>
    <w:rsid w:val="00AB347E"/>
    <w:rsid w:val="00AB5950"/>
    <w:rsid w:val="00AB6152"/>
    <w:rsid w:val="00AB631F"/>
    <w:rsid w:val="00AB728D"/>
    <w:rsid w:val="00AB7328"/>
    <w:rsid w:val="00AB762B"/>
    <w:rsid w:val="00AB78E0"/>
    <w:rsid w:val="00AC0810"/>
    <w:rsid w:val="00AC49D8"/>
    <w:rsid w:val="00AC523C"/>
    <w:rsid w:val="00AC6194"/>
    <w:rsid w:val="00AC7ED3"/>
    <w:rsid w:val="00AD21A7"/>
    <w:rsid w:val="00AD25E9"/>
    <w:rsid w:val="00AD3A3C"/>
    <w:rsid w:val="00AE0168"/>
    <w:rsid w:val="00AE11B7"/>
    <w:rsid w:val="00AE3CB6"/>
    <w:rsid w:val="00AE459C"/>
    <w:rsid w:val="00AE707B"/>
    <w:rsid w:val="00AF0612"/>
    <w:rsid w:val="00AF354D"/>
    <w:rsid w:val="00B03581"/>
    <w:rsid w:val="00B05009"/>
    <w:rsid w:val="00B06C4D"/>
    <w:rsid w:val="00B07639"/>
    <w:rsid w:val="00B07A81"/>
    <w:rsid w:val="00B07AF0"/>
    <w:rsid w:val="00B07E9B"/>
    <w:rsid w:val="00B123B1"/>
    <w:rsid w:val="00B13E42"/>
    <w:rsid w:val="00B167E5"/>
    <w:rsid w:val="00B20C3F"/>
    <w:rsid w:val="00B26CCF"/>
    <w:rsid w:val="00B316B9"/>
    <w:rsid w:val="00B35331"/>
    <w:rsid w:val="00B36953"/>
    <w:rsid w:val="00B45461"/>
    <w:rsid w:val="00B51544"/>
    <w:rsid w:val="00B523B1"/>
    <w:rsid w:val="00B531DD"/>
    <w:rsid w:val="00B60860"/>
    <w:rsid w:val="00B63BCF"/>
    <w:rsid w:val="00B648F8"/>
    <w:rsid w:val="00B70711"/>
    <w:rsid w:val="00B71DC2"/>
    <w:rsid w:val="00B73546"/>
    <w:rsid w:val="00B74DD5"/>
    <w:rsid w:val="00B74F88"/>
    <w:rsid w:val="00B76A6E"/>
    <w:rsid w:val="00B77C48"/>
    <w:rsid w:val="00B81720"/>
    <w:rsid w:val="00B849B3"/>
    <w:rsid w:val="00B90623"/>
    <w:rsid w:val="00B92324"/>
    <w:rsid w:val="00B92D9C"/>
    <w:rsid w:val="00B93893"/>
    <w:rsid w:val="00BA061E"/>
    <w:rsid w:val="00BA36E1"/>
    <w:rsid w:val="00BA58EB"/>
    <w:rsid w:val="00BB1670"/>
    <w:rsid w:val="00BB68E3"/>
    <w:rsid w:val="00BC0CBD"/>
    <w:rsid w:val="00BC12A3"/>
    <w:rsid w:val="00BC3B53"/>
    <w:rsid w:val="00BC56F5"/>
    <w:rsid w:val="00BD2978"/>
    <w:rsid w:val="00BD73B9"/>
    <w:rsid w:val="00BE3454"/>
    <w:rsid w:val="00BE3C4C"/>
    <w:rsid w:val="00BE3ED5"/>
    <w:rsid w:val="00BE5D77"/>
    <w:rsid w:val="00BE6F30"/>
    <w:rsid w:val="00BF37A3"/>
    <w:rsid w:val="00BF4644"/>
    <w:rsid w:val="00BF6F9B"/>
    <w:rsid w:val="00BF729C"/>
    <w:rsid w:val="00C10F5F"/>
    <w:rsid w:val="00C11105"/>
    <w:rsid w:val="00C12E90"/>
    <w:rsid w:val="00C146D2"/>
    <w:rsid w:val="00C20540"/>
    <w:rsid w:val="00C206F1"/>
    <w:rsid w:val="00C21DD7"/>
    <w:rsid w:val="00C2468D"/>
    <w:rsid w:val="00C26079"/>
    <w:rsid w:val="00C265EF"/>
    <w:rsid w:val="00C31BDD"/>
    <w:rsid w:val="00C31E2B"/>
    <w:rsid w:val="00C35A91"/>
    <w:rsid w:val="00C35B4B"/>
    <w:rsid w:val="00C3639B"/>
    <w:rsid w:val="00C40C60"/>
    <w:rsid w:val="00C41F6A"/>
    <w:rsid w:val="00C42885"/>
    <w:rsid w:val="00C47A3B"/>
    <w:rsid w:val="00C53426"/>
    <w:rsid w:val="00C54D80"/>
    <w:rsid w:val="00C55B2D"/>
    <w:rsid w:val="00C56772"/>
    <w:rsid w:val="00C6053D"/>
    <w:rsid w:val="00C63108"/>
    <w:rsid w:val="00C6537C"/>
    <w:rsid w:val="00C6584F"/>
    <w:rsid w:val="00C6625E"/>
    <w:rsid w:val="00C66F39"/>
    <w:rsid w:val="00C70109"/>
    <w:rsid w:val="00C70C65"/>
    <w:rsid w:val="00C721BB"/>
    <w:rsid w:val="00C81E81"/>
    <w:rsid w:val="00C85723"/>
    <w:rsid w:val="00C876B7"/>
    <w:rsid w:val="00C90846"/>
    <w:rsid w:val="00C921FB"/>
    <w:rsid w:val="00C92A2C"/>
    <w:rsid w:val="00CA0A69"/>
    <w:rsid w:val="00CA0E76"/>
    <w:rsid w:val="00CA1F86"/>
    <w:rsid w:val="00CA1FE8"/>
    <w:rsid w:val="00CA298B"/>
    <w:rsid w:val="00CA47D3"/>
    <w:rsid w:val="00CA6006"/>
    <w:rsid w:val="00CA6D30"/>
    <w:rsid w:val="00CB01F4"/>
    <w:rsid w:val="00CB2614"/>
    <w:rsid w:val="00CB5A73"/>
    <w:rsid w:val="00CC0EB7"/>
    <w:rsid w:val="00CC731D"/>
    <w:rsid w:val="00CD604A"/>
    <w:rsid w:val="00CD6791"/>
    <w:rsid w:val="00CE2EA9"/>
    <w:rsid w:val="00CE4239"/>
    <w:rsid w:val="00CE6F1A"/>
    <w:rsid w:val="00CE74D9"/>
    <w:rsid w:val="00CE793C"/>
    <w:rsid w:val="00CF053F"/>
    <w:rsid w:val="00CF2AB4"/>
    <w:rsid w:val="00CF3CA8"/>
    <w:rsid w:val="00CF7C8B"/>
    <w:rsid w:val="00D001D3"/>
    <w:rsid w:val="00D078E1"/>
    <w:rsid w:val="00D12A7F"/>
    <w:rsid w:val="00D13BF1"/>
    <w:rsid w:val="00D14730"/>
    <w:rsid w:val="00D15F8B"/>
    <w:rsid w:val="00D22326"/>
    <w:rsid w:val="00D23522"/>
    <w:rsid w:val="00D26CF1"/>
    <w:rsid w:val="00D279AE"/>
    <w:rsid w:val="00D325F3"/>
    <w:rsid w:val="00D405AB"/>
    <w:rsid w:val="00D40CDE"/>
    <w:rsid w:val="00D4243F"/>
    <w:rsid w:val="00D43BE0"/>
    <w:rsid w:val="00D44078"/>
    <w:rsid w:val="00D44B57"/>
    <w:rsid w:val="00D464C0"/>
    <w:rsid w:val="00D477AF"/>
    <w:rsid w:val="00D5240A"/>
    <w:rsid w:val="00D5423B"/>
    <w:rsid w:val="00D54F4E"/>
    <w:rsid w:val="00D55865"/>
    <w:rsid w:val="00D56274"/>
    <w:rsid w:val="00D569C3"/>
    <w:rsid w:val="00D56DAD"/>
    <w:rsid w:val="00D60BA4"/>
    <w:rsid w:val="00D72344"/>
    <w:rsid w:val="00D72421"/>
    <w:rsid w:val="00D7323E"/>
    <w:rsid w:val="00D73F97"/>
    <w:rsid w:val="00D754F4"/>
    <w:rsid w:val="00D80C3B"/>
    <w:rsid w:val="00D80CCE"/>
    <w:rsid w:val="00D80E1F"/>
    <w:rsid w:val="00D83A7C"/>
    <w:rsid w:val="00D873B1"/>
    <w:rsid w:val="00D925D4"/>
    <w:rsid w:val="00D946C2"/>
    <w:rsid w:val="00DA3168"/>
    <w:rsid w:val="00DA7598"/>
    <w:rsid w:val="00DB1F79"/>
    <w:rsid w:val="00DB35E2"/>
    <w:rsid w:val="00DB6A04"/>
    <w:rsid w:val="00DC0EDC"/>
    <w:rsid w:val="00DC1A6B"/>
    <w:rsid w:val="00DC7967"/>
    <w:rsid w:val="00DD17E4"/>
    <w:rsid w:val="00DD3A61"/>
    <w:rsid w:val="00DD69D0"/>
    <w:rsid w:val="00DD6DA7"/>
    <w:rsid w:val="00DE0B15"/>
    <w:rsid w:val="00DE4744"/>
    <w:rsid w:val="00DE578A"/>
    <w:rsid w:val="00DE5C97"/>
    <w:rsid w:val="00DE6C91"/>
    <w:rsid w:val="00DF1D1E"/>
    <w:rsid w:val="00DF24DE"/>
    <w:rsid w:val="00DF2583"/>
    <w:rsid w:val="00DF4E73"/>
    <w:rsid w:val="00DF54D9"/>
    <w:rsid w:val="00E01681"/>
    <w:rsid w:val="00E0181E"/>
    <w:rsid w:val="00E0202B"/>
    <w:rsid w:val="00E03D32"/>
    <w:rsid w:val="00E04800"/>
    <w:rsid w:val="00E05CF9"/>
    <w:rsid w:val="00E10DC6"/>
    <w:rsid w:val="00E11F8E"/>
    <w:rsid w:val="00E145EA"/>
    <w:rsid w:val="00E21000"/>
    <w:rsid w:val="00E216BB"/>
    <w:rsid w:val="00E22D16"/>
    <w:rsid w:val="00E2493A"/>
    <w:rsid w:val="00E24B58"/>
    <w:rsid w:val="00E31A1A"/>
    <w:rsid w:val="00E32E2C"/>
    <w:rsid w:val="00E364EF"/>
    <w:rsid w:val="00E426A4"/>
    <w:rsid w:val="00E42D22"/>
    <w:rsid w:val="00E43E49"/>
    <w:rsid w:val="00E444E0"/>
    <w:rsid w:val="00E45FCB"/>
    <w:rsid w:val="00E47466"/>
    <w:rsid w:val="00E5005C"/>
    <w:rsid w:val="00E50A17"/>
    <w:rsid w:val="00E533AB"/>
    <w:rsid w:val="00E6014F"/>
    <w:rsid w:val="00E631A9"/>
    <w:rsid w:val="00E634E3"/>
    <w:rsid w:val="00E659A6"/>
    <w:rsid w:val="00E724C8"/>
    <w:rsid w:val="00E74A95"/>
    <w:rsid w:val="00E74F04"/>
    <w:rsid w:val="00E75253"/>
    <w:rsid w:val="00E75924"/>
    <w:rsid w:val="00E8013E"/>
    <w:rsid w:val="00E8019F"/>
    <w:rsid w:val="00E82F7F"/>
    <w:rsid w:val="00E834A9"/>
    <w:rsid w:val="00E93119"/>
    <w:rsid w:val="00E933FA"/>
    <w:rsid w:val="00E93502"/>
    <w:rsid w:val="00E95546"/>
    <w:rsid w:val="00EA2DD3"/>
    <w:rsid w:val="00EA4CE7"/>
    <w:rsid w:val="00EA75C1"/>
    <w:rsid w:val="00EB556C"/>
    <w:rsid w:val="00EB7550"/>
    <w:rsid w:val="00EC0F20"/>
    <w:rsid w:val="00EC237D"/>
    <w:rsid w:val="00EC3077"/>
    <w:rsid w:val="00EC446F"/>
    <w:rsid w:val="00ED55D2"/>
    <w:rsid w:val="00ED5CBE"/>
    <w:rsid w:val="00EE1A75"/>
    <w:rsid w:val="00EE4A1F"/>
    <w:rsid w:val="00EE4BF3"/>
    <w:rsid w:val="00EF1B5A"/>
    <w:rsid w:val="00EF1D86"/>
    <w:rsid w:val="00EF2CCA"/>
    <w:rsid w:val="00EF310D"/>
    <w:rsid w:val="00EF41F1"/>
    <w:rsid w:val="00EF468C"/>
    <w:rsid w:val="00F02B0E"/>
    <w:rsid w:val="00F03E1B"/>
    <w:rsid w:val="00F07310"/>
    <w:rsid w:val="00F15141"/>
    <w:rsid w:val="00F16EBD"/>
    <w:rsid w:val="00F22FE2"/>
    <w:rsid w:val="00F23C0D"/>
    <w:rsid w:val="00F2608D"/>
    <w:rsid w:val="00F33DCC"/>
    <w:rsid w:val="00F36803"/>
    <w:rsid w:val="00F368A9"/>
    <w:rsid w:val="00F428D1"/>
    <w:rsid w:val="00F43DD8"/>
    <w:rsid w:val="00F44B09"/>
    <w:rsid w:val="00F46AA1"/>
    <w:rsid w:val="00F47401"/>
    <w:rsid w:val="00F53F91"/>
    <w:rsid w:val="00F57321"/>
    <w:rsid w:val="00F61A72"/>
    <w:rsid w:val="00F66F13"/>
    <w:rsid w:val="00F72757"/>
    <w:rsid w:val="00F73668"/>
    <w:rsid w:val="00F74073"/>
    <w:rsid w:val="00F77453"/>
    <w:rsid w:val="00F812C0"/>
    <w:rsid w:val="00F8518C"/>
    <w:rsid w:val="00F856E8"/>
    <w:rsid w:val="00F873B3"/>
    <w:rsid w:val="00FA1759"/>
    <w:rsid w:val="00FA470C"/>
    <w:rsid w:val="00FA6D1A"/>
    <w:rsid w:val="00FB06ED"/>
    <w:rsid w:val="00FB181D"/>
    <w:rsid w:val="00FB4254"/>
    <w:rsid w:val="00FB50D9"/>
    <w:rsid w:val="00FB76DB"/>
    <w:rsid w:val="00FC02BB"/>
    <w:rsid w:val="00FC1657"/>
    <w:rsid w:val="00FC36AB"/>
    <w:rsid w:val="00FC3F61"/>
    <w:rsid w:val="00FD0128"/>
    <w:rsid w:val="00FD1727"/>
    <w:rsid w:val="00FD2798"/>
    <w:rsid w:val="00FD2D1E"/>
    <w:rsid w:val="00FD7FA9"/>
    <w:rsid w:val="00FE017E"/>
    <w:rsid w:val="00FE4F08"/>
    <w:rsid w:val="00FE7D63"/>
    <w:rsid w:val="00FF01CE"/>
    <w:rsid w:val="00FF0D35"/>
    <w:rsid w:val="00FF68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fill="f" fillcolor="white" stroke="f">
      <v:fill color="white" on="f"/>
      <v:stroke on="f"/>
    </o:shapedefaults>
    <o:shapelayout v:ext="edit">
      <o:idmap v:ext="edit" data="1"/>
    </o:shapelayout>
  </w:shapeDefaults>
  <w:decimalSymbol w:val=","/>
  <w:listSeparator w:val=";"/>
  <w14:docId w14:val="2C52B632"/>
  <w15:docId w15:val="{45ED4A72-A53A-4C61-BF67-450AC913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E27EB"/>
    <w:pPr>
      <w:spacing w:line="240" w:lineRule="atLeast"/>
    </w:pPr>
    <w:rPr>
      <w:rFonts w:ascii="Verdana" w:hAnsi="Verdana"/>
      <w:sz w:val="18"/>
      <w:szCs w:val="24"/>
    </w:rPr>
  </w:style>
  <w:style w:type="paragraph" w:styleId="Kop1">
    <w:name w:val="heading 1"/>
    <w:basedOn w:val="Standaard"/>
    <w:next w:val="Standaard"/>
    <w:link w:val="Kop1Char"/>
    <w:qFormat/>
    <w:rsid w:val="00775344"/>
    <w:pPr>
      <w:pageBreakBefore/>
      <w:widowControl w:val="0"/>
      <w:numPr>
        <w:numId w:val="2"/>
      </w:numPr>
      <w:spacing w:after="700" w:line="300" w:lineRule="atLeast"/>
      <w:contextualSpacing/>
      <w:outlineLvl w:val="0"/>
    </w:pPr>
    <w:rPr>
      <w:rFonts w:cs="Arial"/>
      <w:bCs/>
      <w:kern w:val="32"/>
      <w:sz w:val="24"/>
      <w:szCs w:val="18"/>
    </w:rPr>
  </w:style>
  <w:style w:type="paragraph" w:styleId="Kop2">
    <w:name w:val="heading 2"/>
    <w:basedOn w:val="Kop1"/>
    <w:next w:val="Standaard"/>
    <w:link w:val="Kop2Char"/>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qFormat/>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qFormat/>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uiPriority w:val="39"/>
    <w:qFormat/>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character" w:styleId="Verwijzingopmerking">
    <w:name w:val="annotation reference"/>
    <w:basedOn w:val="Standaardalinea-lettertype"/>
    <w:uiPriority w:val="99"/>
    <w:rsid w:val="00460BB3"/>
    <w:rPr>
      <w:sz w:val="16"/>
      <w:szCs w:val="16"/>
    </w:rPr>
  </w:style>
  <w:style w:type="paragraph" w:styleId="Tekstopmerking">
    <w:name w:val="annotation text"/>
    <w:basedOn w:val="Standaard"/>
    <w:link w:val="TekstopmerkingChar"/>
    <w:rsid w:val="00460BB3"/>
    <w:pPr>
      <w:spacing w:line="240" w:lineRule="auto"/>
    </w:pPr>
    <w:rPr>
      <w:sz w:val="20"/>
      <w:szCs w:val="20"/>
    </w:rPr>
  </w:style>
  <w:style w:type="character" w:customStyle="1" w:styleId="TekstopmerkingChar">
    <w:name w:val="Tekst opmerking Char"/>
    <w:basedOn w:val="Standaardalinea-lettertype"/>
    <w:link w:val="Tekstopmerking"/>
    <w:rsid w:val="00460BB3"/>
    <w:rPr>
      <w:rFonts w:ascii="Verdana" w:hAnsi="Verdana"/>
    </w:rPr>
  </w:style>
  <w:style w:type="paragraph" w:styleId="Onderwerpvanopmerking">
    <w:name w:val="annotation subject"/>
    <w:basedOn w:val="Tekstopmerking"/>
    <w:next w:val="Tekstopmerking"/>
    <w:link w:val="OnderwerpvanopmerkingChar"/>
    <w:rsid w:val="00460BB3"/>
    <w:rPr>
      <w:b/>
      <w:bCs/>
    </w:rPr>
  </w:style>
  <w:style w:type="character" w:customStyle="1" w:styleId="OnderwerpvanopmerkingChar">
    <w:name w:val="Onderwerp van opmerking Char"/>
    <w:basedOn w:val="TekstopmerkingChar"/>
    <w:link w:val="Onderwerpvanopmerking"/>
    <w:rsid w:val="00460BB3"/>
    <w:rPr>
      <w:rFonts w:ascii="Verdana" w:hAnsi="Verdana"/>
      <w:b/>
      <w:bCs/>
    </w:rPr>
  </w:style>
  <w:style w:type="paragraph" w:styleId="Lijstalinea">
    <w:name w:val="List Paragraph"/>
    <w:basedOn w:val="Standaard"/>
    <w:uiPriority w:val="34"/>
    <w:qFormat/>
    <w:rsid w:val="00D56DAD"/>
    <w:pPr>
      <w:ind w:left="720"/>
      <w:contextualSpacing/>
    </w:pPr>
  </w:style>
  <w:style w:type="table" w:customStyle="1" w:styleId="TableGrid1">
    <w:name w:val="Table Grid1"/>
    <w:basedOn w:val="Standaardtabel"/>
    <w:next w:val="Tabelraster"/>
    <w:uiPriority w:val="59"/>
    <w:rsid w:val="00D56D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at">
    <w:name w:val="Quote"/>
    <w:basedOn w:val="Standaard"/>
    <w:next w:val="Standaard"/>
    <w:link w:val="CitaatChar"/>
    <w:uiPriority w:val="29"/>
    <w:qFormat/>
    <w:rsid w:val="000D3085"/>
    <w:rPr>
      <w:i/>
      <w:iCs/>
      <w:color w:val="000000" w:themeColor="text1"/>
    </w:rPr>
  </w:style>
  <w:style w:type="character" w:customStyle="1" w:styleId="CitaatChar">
    <w:name w:val="Citaat Char"/>
    <w:basedOn w:val="Standaardalinea-lettertype"/>
    <w:link w:val="Citaat"/>
    <w:uiPriority w:val="29"/>
    <w:rsid w:val="000D3085"/>
    <w:rPr>
      <w:rFonts w:ascii="Verdana" w:hAnsi="Verdana"/>
      <w:i/>
      <w:iCs/>
      <w:color w:val="000000" w:themeColor="text1"/>
      <w:sz w:val="18"/>
      <w:szCs w:val="24"/>
    </w:rPr>
  </w:style>
  <w:style w:type="character" w:styleId="Nadruk">
    <w:name w:val="Emphasis"/>
    <w:basedOn w:val="Standaardalinea-lettertype"/>
    <w:qFormat/>
    <w:rsid w:val="008F3AA8"/>
    <w:rPr>
      <w:i/>
      <w:iCs/>
    </w:rPr>
  </w:style>
  <w:style w:type="character" w:styleId="Zwaar">
    <w:name w:val="Strong"/>
    <w:basedOn w:val="Standaardalinea-lettertype"/>
    <w:qFormat/>
    <w:rsid w:val="008F3AA8"/>
    <w:rPr>
      <w:b/>
      <w:bCs/>
    </w:rPr>
  </w:style>
  <w:style w:type="paragraph" w:customStyle="1" w:styleId="Opsomlijst">
    <w:name w:val="Opsomlijst"/>
    <w:basedOn w:val="Standaard"/>
    <w:rsid w:val="00A06C2D"/>
    <w:pPr>
      <w:numPr>
        <w:numId w:val="4"/>
      </w:numPr>
    </w:pPr>
    <w:rPr>
      <w:szCs w:val="20"/>
      <w:lang w:val="en-GB"/>
    </w:rPr>
  </w:style>
  <w:style w:type="paragraph" w:customStyle="1" w:styleId="TableText">
    <w:name w:val="Table Text"/>
    <w:basedOn w:val="Standaard"/>
    <w:link w:val="TableTextChar"/>
    <w:rsid w:val="00A06C2D"/>
    <w:pPr>
      <w:spacing w:line="280" w:lineRule="atLeast"/>
    </w:pPr>
    <w:rPr>
      <w:rFonts w:ascii="Arial" w:hAnsi="Arial"/>
      <w:sz w:val="16"/>
      <w:lang w:val="en-GB" w:eastAsia="en-US"/>
    </w:rPr>
  </w:style>
  <w:style w:type="character" w:customStyle="1" w:styleId="TableTextChar">
    <w:name w:val="Table Text Char"/>
    <w:link w:val="TableText"/>
    <w:rsid w:val="00A06C2D"/>
    <w:rPr>
      <w:rFonts w:ascii="Arial" w:hAnsi="Arial"/>
      <w:sz w:val="16"/>
      <w:szCs w:val="24"/>
      <w:lang w:val="en-GB" w:eastAsia="en-US"/>
    </w:rPr>
  </w:style>
  <w:style w:type="character" w:customStyle="1" w:styleId="hps">
    <w:name w:val="hps"/>
    <w:basedOn w:val="Standaardalinea-lettertype"/>
    <w:rsid w:val="00A57A6B"/>
  </w:style>
  <w:style w:type="paragraph" w:styleId="Kopvaninhoudsopgave">
    <w:name w:val="TOC Heading"/>
    <w:basedOn w:val="Kop1"/>
    <w:next w:val="Standaard"/>
    <w:uiPriority w:val="39"/>
    <w:unhideWhenUsed/>
    <w:qFormat/>
    <w:rsid w:val="008333AB"/>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character" w:styleId="GevolgdeHyperlink">
    <w:name w:val="FollowedHyperlink"/>
    <w:basedOn w:val="Standaardalinea-lettertype"/>
    <w:rsid w:val="00F72757"/>
    <w:rPr>
      <w:color w:val="800080" w:themeColor="followedHyperlink"/>
      <w:u w:val="single"/>
    </w:rPr>
  </w:style>
  <w:style w:type="paragraph" w:styleId="Tekstzonderopmaak">
    <w:name w:val="Plain Text"/>
    <w:basedOn w:val="Standaard"/>
    <w:link w:val="TekstzonderopmaakChar"/>
    <w:uiPriority w:val="99"/>
    <w:unhideWhenUsed/>
    <w:rsid w:val="009E7A42"/>
    <w:pPr>
      <w:spacing w:line="240" w:lineRule="auto"/>
    </w:pPr>
    <w:rPr>
      <w:rFonts w:ascii="Calibri" w:eastAsiaTheme="minorHAnsi" w:hAnsi="Calibri" w:cstheme="minorBidi"/>
      <w:sz w:val="22"/>
      <w:szCs w:val="21"/>
      <w:lang w:eastAsia="en-US"/>
    </w:rPr>
  </w:style>
  <w:style w:type="character" w:customStyle="1" w:styleId="TekstzonderopmaakChar">
    <w:name w:val="Tekst zonder opmaak Char"/>
    <w:basedOn w:val="Standaardalinea-lettertype"/>
    <w:link w:val="Tekstzonderopmaak"/>
    <w:uiPriority w:val="99"/>
    <w:rsid w:val="009E7A42"/>
    <w:rPr>
      <w:rFonts w:ascii="Calibri" w:eastAsiaTheme="minorHAnsi" w:hAnsi="Calibri" w:cstheme="minorBidi"/>
      <w:sz w:val="22"/>
      <w:szCs w:val="21"/>
      <w:lang w:eastAsia="en-US"/>
    </w:rPr>
  </w:style>
  <w:style w:type="character" w:customStyle="1" w:styleId="Kop1Char">
    <w:name w:val="Kop 1 Char"/>
    <w:basedOn w:val="Standaardalinea-lettertype"/>
    <w:link w:val="Kop1"/>
    <w:rsid w:val="000636A9"/>
    <w:rPr>
      <w:rFonts w:ascii="Verdana" w:hAnsi="Verdana" w:cs="Arial"/>
      <w:bCs/>
      <w:kern w:val="32"/>
      <w:sz w:val="24"/>
      <w:szCs w:val="18"/>
    </w:rPr>
  </w:style>
  <w:style w:type="character" w:customStyle="1" w:styleId="Kop2Char">
    <w:name w:val="Kop 2 Char"/>
    <w:basedOn w:val="Standaardalinea-lettertype"/>
    <w:link w:val="Kop2"/>
    <w:rsid w:val="000B5828"/>
    <w:rPr>
      <w:rFonts w:ascii="Verdana" w:hAnsi="Verdana" w:cs="Arial"/>
      <w:b/>
      <w:iCs/>
      <w:kern w:val="32"/>
      <w:sz w:val="18"/>
      <w:szCs w:val="28"/>
    </w:rPr>
  </w:style>
  <w:style w:type="paragraph" w:styleId="Revisie">
    <w:name w:val="Revision"/>
    <w:hidden/>
    <w:uiPriority w:val="99"/>
    <w:semiHidden/>
    <w:rsid w:val="00E31A1A"/>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0635">
      <w:bodyDiv w:val="1"/>
      <w:marLeft w:val="0"/>
      <w:marRight w:val="0"/>
      <w:marTop w:val="0"/>
      <w:marBottom w:val="0"/>
      <w:divBdr>
        <w:top w:val="none" w:sz="0" w:space="0" w:color="auto"/>
        <w:left w:val="none" w:sz="0" w:space="0" w:color="auto"/>
        <w:bottom w:val="none" w:sz="0" w:space="0" w:color="auto"/>
        <w:right w:val="none" w:sz="0" w:space="0" w:color="auto"/>
      </w:divBdr>
    </w:div>
    <w:div w:id="338502865">
      <w:bodyDiv w:val="1"/>
      <w:marLeft w:val="0"/>
      <w:marRight w:val="0"/>
      <w:marTop w:val="0"/>
      <w:marBottom w:val="0"/>
      <w:divBdr>
        <w:top w:val="none" w:sz="0" w:space="0" w:color="auto"/>
        <w:left w:val="none" w:sz="0" w:space="0" w:color="auto"/>
        <w:bottom w:val="none" w:sz="0" w:space="0" w:color="auto"/>
        <w:right w:val="none" w:sz="0" w:space="0" w:color="auto"/>
      </w:divBdr>
    </w:div>
    <w:div w:id="681669735">
      <w:bodyDiv w:val="1"/>
      <w:marLeft w:val="0"/>
      <w:marRight w:val="0"/>
      <w:marTop w:val="0"/>
      <w:marBottom w:val="0"/>
      <w:divBdr>
        <w:top w:val="none" w:sz="0" w:space="0" w:color="auto"/>
        <w:left w:val="none" w:sz="0" w:space="0" w:color="auto"/>
        <w:bottom w:val="none" w:sz="0" w:space="0" w:color="auto"/>
        <w:right w:val="none" w:sz="0" w:space="0" w:color="auto"/>
      </w:divBdr>
    </w:div>
    <w:div w:id="713425711">
      <w:bodyDiv w:val="1"/>
      <w:marLeft w:val="0"/>
      <w:marRight w:val="0"/>
      <w:marTop w:val="0"/>
      <w:marBottom w:val="0"/>
      <w:divBdr>
        <w:top w:val="none" w:sz="0" w:space="0" w:color="auto"/>
        <w:left w:val="none" w:sz="0" w:space="0" w:color="auto"/>
        <w:bottom w:val="none" w:sz="0" w:space="0" w:color="auto"/>
        <w:right w:val="none" w:sz="0" w:space="0" w:color="auto"/>
      </w:divBdr>
    </w:div>
    <w:div w:id="912737427">
      <w:bodyDiv w:val="1"/>
      <w:marLeft w:val="0"/>
      <w:marRight w:val="0"/>
      <w:marTop w:val="0"/>
      <w:marBottom w:val="0"/>
      <w:divBdr>
        <w:top w:val="none" w:sz="0" w:space="0" w:color="auto"/>
        <w:left w:val="none" w:sz="0" w:space="0" w:color="auto"/>
        <w:bottom w:val="none" w:sz="0" w:space="0" w:color="auto"/>
        <w:right w:val="none" w:sz="0" w:space="0" w:color="auto"/>
      </w:divBdr>
    </w:div>
    <w:div w:id="913201840">
      <w:bodyDiv w:val="1"/>
      <w:marLeft w:val="0"/>
      <w:marRight w:val="0"/>
      <w:marTop w:val="0"/>
      <w:marBottom w:val="0"/>
      <w:divBdr>
        <w:top w:val="none" w:sz="0" w:space="0" w:color="auto"/>
        <w:left w:val="none" w:sz="0" w:space="0" w:color="auto"/>
        <w:bottom w:val="none" w:sz="0" w:space="0" w:color="auto"/>
        <w:right w:val="none" w:sz="0" w:space="0" w:color="auto"/>
      </w:divBdr>
    </w:div>
    <w:div w:id="941648932">
      <w:bodyDiv w:val="1"/>
      <w:marLeft w:val="0"/>
      <w:marRight w:val="0"/>
      <w:marTop w:val="0"/>
      <w:marBottom w:val="0"/>
      <w:divBdr>
        <w:top w:val="none" w:sz="0" w:space="0" w:color="auto"/>
        <w:left w:val="none" w:sz="0" w:space="0" w:color="auto"/>
        <w:bottom w:val="none" w:sz="0" w:space="0" w:color="auto"/>
        <w:right w:val="none" w:sz="0" w:space="0" w:color="auto"/>
      </w:divBdr>
    </w:div>
    <w:div w:id="1050035417">
      <w:bodyDiv w:val="1"/>
      <w:marLeft w:val="0"/>
      <w:marRight w:val="0"/>
      <w:marTop w:val="0"/>
      <w:marBottom w:val="0"/>
      <w:divBdr>
        <w:top w:val="none" w:sz="0" w:space="0" w:color="auto"/>
        <w:left w:val="none" w:sz="0" w:space="0" w:color="auto"/>
        <w:bottom w:val="none" w:sz="0" w:space="0" w:color="auto"/>
        <w:right w:val="none" w:sz="0" w:space="0" w:color="auto"/>
      </w:divBdr>
    </w:div>
    <w:div w:id="1368524788">
      <w:bodyDiv w:val="1"/>
      <w:marLeft w:val="0"/>
      <w:marRight w:val="0"/>
      <w:marTop w:val="0"/>
      <w:marBottom w:val="0"/>
      <w:divBdr>
        <w:top w:val="none" w:sz="0" w:space="0" w:color="auto"/>
        <w:left w:val="none" w:sz="0" w:space="0" w:color="auto"/>
        <w:bottom w:val="none" w:sz="0" w:space="0" w:color="auto"/>
        <w:right w:val="none" w:sz="0" w:space="0" w:color="auto"/>
      </w:divBdr>
    </w:div>
    <w:div w:id="1566990784">
      <w:bodyDiv w:val="1"/>
      <w:marLeft w:val="0"/>
      <w:marRight w:val="0"/>
      <w:marTop w:val="0"/>
      <w:marBottom w:val="0"/>
      <w:divBdr>
        <w:top w:val="none" w:sz="0" w:space="0" w:color="auto"/>
        <w:left w:val="none" w:sz="0" w:space="0" w:color="auto"/>
        <w:bottom w:val="none" w:sz="0" w:space="0" w:color="auto"/>
        <w:right w:val="none" w:sz="0" w:space="0" w:color="auto"/>
      </w:divBdr>
    </w:div>
    <w:div w:id="1580561223">
      <w:bodyDiv w:val="1"/>
      <w:marLeft w:val="0"/>
      <w:marRight w:val="0"/>
      <w:marTop w:val="0"/>
      <w:marBottom w:val="0"/>
      <w:divBdr>
        <w:top w:val="none" w:sz="0" w:space="0" w:color="auto"/>
        <w:left w:val="none" w:sz="0" w:space="0" w:color="auto"/>
        <w:bottom w:val="none" w:sz="0" w:space="0" w:color="auto"/>
        <w:right w:val="none" w:sz="0" w:space="0" w:color="auto"/>
      </w:divBdr>
    </w:div>
    <w:div w:id="1799955207">
      <w:bodyDiv w:val="1"/>
      <w:marLeft w:val="0"/>
      <w:marRight w:val="0"/>
      <w:marTop w:val="0"/>
      <w:marBottom w:val="0"/>
      <w:divBdr>
        <w:top w:val="none" w:sz="0" w:space="0" w:color="auto"/>
        <w:left w:val="none" w:sz="0" w:space="0" w:color="auto"/>
        <w:bottom w:val="none" w:sz="0" w:space="0" w:color="auto"/>
        <w:right w:val="none" w:sz="0" w:space="0" w:color="auto"/>
      </w:divBdr>
    </w:div>
    <w:div w:id="1842309696">
      <w:bodyDiv w:val="1"/>
      <w:marLeft w:val="0"/>
      <w:marRight w:val="0"/>
      <w:marTop w:val="0"/>
      <w:marBottom w:val="0"/>
      <w:divBdr>
        <w:top w:val="none" w:sz="0" w:space="0" w:color="auto"/>
        <w:left w:val="none" w:sz="0" w:space="0" w:color="auto"/>
        <w:bottom w:val="none" w:sz="0" w:space="0" w:color="auto"/>
        <w:right w:val="none" w:sz="0" w:space="0" w:color="auto"/>
      </w:divBdr>
    </w:div>
    <w:div w:id="1883664458">
      <w:bodyDiv w:val="1"/>
      <w:marLeft w:val="0"/>
      <w:marRight w:val="0"/>
      <w:marTop w:val="0"/>
      <w:marBottom w:val="0"/>
      <w:divBdr>
        <w:top w:val="none" w:sz="0" w:space="0" w:color="auto"/>
        <w:left w:val="none" w:sz="0" w:space="0" w:color="auto"/>
        <w:bottom w:val="none" w:sz="0" w:space="0" w:color="auto"/>
        <w:right w:val="none" w:sz="0" w:space="0" w:color="auto"/>
      </w:divBdr>
    </w:div>
    <w:div w:id="2067103140">
      <w:bodyDiv w:val="1"/>
      <w:marLeft w:val="0"/>
      <w:marRight w:val="0"/>
      <w:marTop w:val="0"/>
      <w:marBottom w:val="0"/>
      <w:divBdr>
        <w:top w:val="none" w:sz="0" w:space="0" w:color="auto"/>
        <w:left w:val="none" w:sz="0" w:space="0" w:color="auto"/>
        <w:bottom w:val="none" w:sz="0" w:space="0" w:color="auto"/>
        <w:right w:val="none" w:sz="0" w:space="0" w:color="auto"/>
      </w:divBdr>
    </w:div>
    <w:div w:id="213595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cid:image001.png@01D3E60A.21502BC0" TargetMode="External"/><Relationship Id="rId3" Type="http://schemas.openxmlformats.org/officeDocument/2006/relationships/customXml" Target="../customXml/item3.xml"/><Relationship Id="rId21" Type="http://schemas.openxmlformats.org/officeDocument/2006/relationships/hyperlink" Target="http://www.oecd.org"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mvorisicochecker.nl/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www.mvorisicochecker.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rvo.nl/subsidies-regelingen/aanvragen-driv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fc.org/performancestandard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09292152D4A04CA101D59E9D1514A3" ma:contentTypeVersion="13" ma:contentTypeDescription="Create a new document." ma:contentTypeScope="" ma:versionID="4aedbcb758c6632ff3e4babf70978786">
  <xsd:schema xmlns:xsd="http://www.w3.org/2001/XMLSchema" xmlns:xs="http://www.w3.org/2001/XMLSchema" xmlns:p="http://schemas.microsoft.com/office/2006/metadata/properties" xmlns:ns1="http://schemas.microsoft.com/sharepoint/v3" xmlns:ns2="de95b836-ef94-4584-b8d8-444eef2e9b07" targetNamespace="http://schemas.microsoft.com/office/2006/metadata/properties" ma:root="true" ma:fieldsID="12f76d0f12bbca32cca2941bfdfd5ac8" ns1:_="" ns2:_="">
    <xsd:import namespace="http://schemas.microsoft.com/sharepoint/v3"/>
    <xsd:import namespace="de95b836-ef94-4584-b8d8-444eef2e9b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95b836-ef94-4584-b8d8-444eef2e9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97774-1B31-47EF-91E0-491514033EDE}">
  <ds:schemaRefs>
    <ds:schemaRef ds:uri="http://purl.org/dc/terms/"/>
    <ds:schemaRef ds:uri="http://schemas.microsoft.com/sharepoint/v3"/>
    <ds:schemaRef ds:uri="de95b836-ef94-4584-b8d8-444eef2e9b07"/>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42B5C3A-462E-4C2A-9229-D394C7AF9E48}">
  <ds:schemaRefs>
    <ds:schemaRef ds:uri="http://schemas.openxmlformats.org/officeDocument/2006/bibliography"/>
  </ds:schemaRefs>
</ds:datastoreItem>
</file>

<file path=customXml/itemProps3.xml><?xml version="1.0" encoding="utf-8"?>
<ds:datastoreItem xmlns:ds="http://schemas.openxmlformats.org/officeDocument/2006/customXml" ds:itemID="{A7DE6935-3B72-40E2-87D5-2087E918D410}">
  <ds:schemaRefs>
    <ds:schemaRef ds:uri="http://schemas.microsoft.com/sharepoint/v3/contenttype/forms"/>
  </ds:schemaRefs>
</ds:datastoreItem>
</file>

<file path=customXml/itemProps4.xml><?xml version="1.0" encoding="utf-8"?>
<ds:datastoreItem xmlns:ds="http://schemas.openxmlformats.org/officeDocument/2006/customXml" ds:itemID="{73FCD566-C11A-42D2-A36D-69C25BF5E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e95b836-ef94-4584-b8d8-444eef2e9b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8051</Words>
  <Characters>45894</Characters>
  <Application>Microsoft Office Word</Application>
  <DocSecurity>0</DocSecurity>
  <Lines>382</Lines>
  <Paragraphs>107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ECORYS Nederland B.V.</Company>
  <LinksUpToDate>false</LinksUpToDate>
  <CharactersWithSpaces>53838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Koning, drs. A.C.P. de (Aad)</dc:creator>
  <cp:lastModifiedBy>Angela van der Sluijs</cp:lastModifiedBy>
  <cp:revision>26</cp:revision>
  <cp:lastPrinted>2022-09-06T14:40:00Z</cp:lastPrinted>
  <dcterms:created xsi:type="dcterms:W3CDTF">2018-06-27T11:43:00Z</dcterms:created>
  <dcterms:modified xsi:type="dcterms:W3CDTF">2022-09-06T14:40:00Z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ContentTypeId">
    <vt:lpwstr>0x0101007209292152D4A04CA101D59E9D1514A3</vt:lpwstr>
  </property>
  <property fmtid="{D5CDD505-2E9C-101B-9397-08002B2CF9AE}" pid="6" name="Order">
    <vt:r8>3426200</vt:r8>
  </property>
</Properties>
</file>